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1AD64" w14:textId="77777777" w:rsidR="00200A89" w:rsidRPr="008B7BB7" w:rsidRDefault="00862176" w:rsidP="009E7015">
      <w:pPr>
        <w:pStyle w:val="Title"/>
      </w:pPr>
      <w:r w:rsidRPr="008B7BB7">
        <w:t>Arbor PBI Categorical Cohort Model - Analytical Definitions &amp; Measure Semantics</w:t>
      </w:r>
      <w:r w:rsidR="00440A12" w:rsidRPr="008B7BB7">
        <w:t xml:space="preserve"> </w:t>
      </w:r>
    </w:p>
    <w:p w14:paraId="704D5640" w14:textId="03BE8947" w:rsidR="0005009F" w:rsidRDefault="00440A12" w:rsidP="008B7BB7">
      <w:r w:rsidRPr="00200A89">
        <w:t>Last Update</w:t>
      </w:r>
      <w:r w:rsidR="00200A89" w:rsidRPr="00200A89">
        <w:t>d</w:t>
      </w:r>
      <w:r w:rsidRPr="00200A89">
        <w:t xml:space="preserve"> </w:t>
      </w:r>
      <w:r w:rsidR="00200A89" w:rsidRPr="00200A89">
        <w:t>2</w:t>
      </w:r>
      <w:r w:rsidR="00F56A1A">
        <w:t>9</w:t>
      </w:r>
      <w:r w:rsidR="00200A89" w:rsidRPr="00200A89">
        <w:t>/06/2026</w:t>
      </w:r>
      <w:r w:rsidR="00102971">
        <w:rPr>
          <w:noProof/>
        </w:rPr>
        <w:drawing>
          <wp:inline distT="0" distB="0" distL="0" distR="0" wp14:anchorId="4928CDAB" wp14:editId="3D66FF19">
            <wp:extent cx="5398135" cy="5398135"/>
            <wp:effectExtent l="0" t="0" r="0" b="0"/>
            <wp:docPr id="21173258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398135" cy="5398135"/>
                    </a:xfrm>
                    <a:prstGeom prst="rect">
                      <a:avLst/>
                    </a:prstGeom>
                    <a:noFill/>
                    <a:ln>
                      <a:noFill/>
                    </a:ln>
                  </pic:spPr>
                </pic:pic>
              </a:graphicData>
            </a:graphic>
          </wp:inline>
        </w:drawing>
      </w:r>
      <w:r w:rsidR="0005009F">
        <w:br w:type="page"/>
      </w:r>
    </w:p>
    <w:p w14:paraId="6FF2BF8D" w14:textId="77777777" w:rsidR="00832AF1" w:rsidRPr="00C655DE" w:rsidRDefault="00832AF1" w:rsidP="00832AF1">
      <w:pPr>
        <w:pStyle w:val="Heading1"/>
      </w:pPr>
      <w:bookmarkStart w:id="0" w:name="_Toc227758788"/>
      <w:bookmarkStart w:id="1" w:name="_Toc233355924"/>
      <w:bookmarkStart w:id="2" w:name="_Toc233529965"/>
      <w:bookmarkStart w:id="3" w:name="_Toc233563202"/>
      <w:bookmarkStart w:id="4" w:name="_Toc233624541"/>
      <w:r w:rsidRPr="00C655DE">
        <w:lastRenderedPageBreak/>
        <w:t>Introduction</w:t>
      </w:r>
      <w:bookmarkEnd w:id="0"/>
      <w:r>
        <w:t xml:space="preserve"> to ArborPBI.com</w:t>
      </w:r>
      <w:bookmarkEnd w:id="1"/>
      <w:bookmarkEnd w:id="2"/>
      <w:bookmarkEnd w:id="3"/>
      <w:bookmarkEnd w:id="4"/>
    </w:p>
    <w:p w14:paraId="4EAB7058" w14:textId="77777777" w:rsidR="00832AF1" w:rsidRPr="00C655DE" w:rsidRDefault="00832AF1" w:rsidP="00832AF1">
      <w:r w:rsidRPr="00C655DE">
        <w:rPr>
          <w:noProof/>
        </w:rPr>
        <w:drawing>
          <wp:inline distT="0" distB="0" distL="0" distR="0" wp14:anchorId="4D79A07A" wp14:editId="4E0E45FB">
            <wp:extent cx="5486400" cy="1371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86400" cy="1371600"/>
                    </a:xfrm>
                    <a:prstGeom prst="rect">
                      <a:avLst/>
                    </a:prstGeom>
                    <a:noFill/>
                    <a:ln>
                      <a:noFill/>
                    </a:ln>
                  </pic:spPr>
                </pic:pic>
              </a:graphicData>
            </a:graphic>
          </wp:inline>
        </w:drawing>
      </w:r>
    </w:p>
    <w:p w14:paraId="2201BE02" w14:textId="77777777" w:rsidR="00832AF1" w:rsidRDefault="00832AF1" w:rsidP="00832AF1">
      <w:r>
        <w:t>ArborPBI.com is an independent website that provides analytical resources, reports, dashboards, and related content designed for users of the Arbor Management Information System (MIS).</w:t>
      </w:r>
    </w:p>
    <w:p w14:paraId="37E304A1" w14:textId="77777777" w:rsidR="00832AF1" w:rsidRDefault="00832AF1" w:rsidP="00832AF1">
      <w:r>
        <w:t>ArborPBI.com is not affiliated with, associated with, authorised by, endorsed by, or sponsored by Arbor Education Partners Limited (“Arbor”). The use of the name “Arbor” on this website is solely for the purpose of identifying compatibility with Arbor’s MIS platform and describing the intended use of the resources provided.</w:t>
      </w:r>
    </w:p>
    <w:p w14:paraId="1B356D48" w14:textId="77777777" w:rsidR="00832AF1" w:rsidRDefault="00832AF1" w:rsidP="00832AF1">
      <w:r>
        <w:t>All trademarks, service marks, trade names, logos, and other intellectual property relating to Arbor remain the property of their respective owners. Any references to Arbor are made for informational purposes only and do not imply any relationship, endorsement, approval, or recommendation by Arbor.</w:t>
      </w:r>
    </w:p>
    <w:p w14:paraId="6BAE1FFF" w14:textId="77777777" w:rsidR="00832AF1" w:rsidRDefault="00832AF1" w:rsidP="00832AF1">
      <w:r>
        <w:t>ArborPBI.com is the hosting site for my ongoing Power BI project for Arbor based schools, bringing together a collection of analysis-based documentation, models, and reports. It grew from the collaborative problem-solving culture on Arbor HQ, where many of us shared examples and ideas, and where great community work can still be found today. Recognising that many schools simply don’t have the time or resources to create these tools themselves, I share these models and reports to make data more accessible and useful, because every student deserves to benefit from informed, data-driven decisions.</w:t>
      </w:r>
    </w:p>
    <w:p w14:paraId="120E665C" w14:textId="77777777" w:rsidR="00832AF1" w:rsidRPr="00C655DE" w:rsidRDefault="00832AF1" w:rsidP="00832AF1">
      <w:r>
        <w:t>As this project is developed mainly in my spare time, alongside my full-time role, progress can sometimes be slower than I would like. While I may not always be able to implement new features or enhancements immediately, I do encourage feedback, suggestions, and requests from users, as these help keep the project moving forwards. Bug reports are always treated as a priority, and I try to investigate and resolve them as quickly as possible.</w:t>
      </w:r>
    </w:p>
    <w:p w14:paraId="591A2CE4" w14:textId="77777777" w:rsidR="0005009F" w:rsidRDefault="0005009F" w:rsidP="0005009F"/>
    <w:p w14:paraId="5C390D41" w14:textId="77777777" w:rsidR="0005009F" w:rsidRDefault="0005009F" w:rsidP="0005009F"/>
    <w:p w14:paraId="37D588B7" w14:textId="5A46FC63" w:rsidR="00102971" w:rsidRPr="00D15D67" w:rsidRDefault="00102971" w:rsidP="0026659E">
      <w:pPr>
        <w:pStyle w:val="Title"/>
      </w:pPr>
      <w:r>
        <w:br w:type="page"/>
      </w:r>
    </w:p>
    <w:sdt>
      <w:sdtPr>
        <w:rPr>
          <w:rFonts w:asciiTheme="minorHAnsi" w:eastAsiaTheme="minorHAnsi" w:hAnsiTheme="minorHAnsi" w:cstheme="minorBidi"/>
          <w:b/>
          <w:bCs/>
          <w:color w:val="auto"/>
          <w:spacing w:val="0"/>
          <w:kern w:val="2"/>
          <w:sz w:val="22"/>
          <w:szCs w:val="22"/>
        </w:rPr>
        <w:id w:val="127752589"/>
        <w:docPartObj>
          <w:docPartGallery w:val="Table of Contents"/>
          <w:docPartUnique/>
        </w:docPartObj>
      </w:sdtPr>
      <w:sdtEndPr>
        <w:rPr>
          <w:b w:val="0"/>
          <w:bCs w:val="0"/>
        </w:rPr>
      </w:sdtEndPr>
      <w:sdtContent>
        <w:p w14:paraId="15EAA9C0" w14:textId="77777777" w:rsidR="00102971" w:rsidRDefault="00102971" w:rsidP="00ED1013">
          <w:pPr>
            <w:pStyle w:val="Title"/>
          </w:pPr>
          <w:r>
            <w:t>Contents</w:t>
          </w:r>
        </w:p>
        <w:p w14:paraId="2D974A5F" w14:textId="22E7AA62" w:rsidR="006519AE" w:rsidRDefault="00804D48">
          <w:pPr>
            <w:pStyle w:val="TOC1"/>
            <w:tabs>
              <w:tab w:val="right" w:leader="dot" w:pos="9016"/>
            </w:tabs>
            <w:rPr>
              <w:rFonts w:eastAsiaTheme="minorEastAsia"/>
              <w:noProof/>
              <w:sz w:val="24"/>
              <w:szCs w:val="24"/>
              <w:lang w:eastAsia="en-GB"/>
            </w:rPr>
          </w:pPr>
          <w:r>
            <w:fldChar w:fldCharType="begin"/>
          </w:r>
          <w:r>
            <w:instrText xml:space="preserve"> TOC \o "1-4" \h \z \u </w:instrText>
          </w:r>
          <w:r>
            <w:fldChar w:fldCharType="separate"/>
          </w:r>
          <w:hyperlink w:anchor="_Toc233624541" w:history="1">
            <w:r w:rsidR="006519AE" w:rsidRPr="00C7536A">
              <w:rPr>
                <w:rStyle w:val="Hyperlink"/>
                <w:noProof/>
              </w:rPr>
              <w:t>1. Introduction to ArborPBI.com</w:t>
            </w:r>
            <w:r w:rsidR="006519AE">
              <w:rPr>
                <w:noProof/>
                <w:webHidden/>
              </w:rPr>
              <w:tab/>
            </w:r>
            <w:r w:rsidR="006519AE">
              <w:rPr>
                <w:noProof/>
                <w:webHidden/>
              </w:rPr>
              <w:fldChar w:fldCharType="begin"/>
            </w:r>
            <w:r w:rsidR="006519AE">
              <w:rPr>
                <w:noProof/>
                <w:webHidden/>
              </w:rPr>
              <w:instrText xml:space="preserve"> PAGEREF _Toc233624541 \h </w:instrText>
            </w:r>
            <w:r w:rsidR="006519AE">
              <w:rPr>
                <w:noProof/>
                <w:webHidden/>
              </w:rPr>
            </w:r>
            <w:r w:rsidR="006519AE">
              <w:rPr>
                <w:noProof/>
                <w:webHidden/>
              </w:rPr>
              <w:fldChar w:fldCharType="separate"/>
            </w:r>
            <w:r w:rsidR="006519AE">
              <w:rPr>
                <w:noProof/>
                <w:webHidden/>
              </w:rPr>
              <w:t>2</w:t>
            </w:r>
            <w:r w:rsidR="006519AE">
              <w:rPr>
                <w:noProof/>
                <w:webHidden/>
              </w:rPr>
              <w:fldChar w:fldCharType="end"/>
            </w:r>
          </w:hyperlink>
        </w:p>
        <w:p w14:paraId="200CDAE8" w14:textId="4C23B60A" w:rsidR="006519AE" w:rsidRDefault="006519AE">
          <w:pPr>
            <w:pStyle w:val="TOC1"/>
            <w:tabs>
              <w:tab w:val="right" w:leader="dot" w:pos="9016"/>
            </w:tabs>
            <w:rPr>
              <w:rFonts w:eastAsiaTheme="minorEastAsia"/>
              <w:noProof/>
              <w:sz w:val="24"/>
              <w:szCs w:val="24"/>
              <w:lang w:eastAsia="en-GB"/>
            </w:rPr>
          </w:pPr>
          <w:hyperlink w:anchor="_Toc233624542" w:history="1">
            <w:r w:rsidRPr="00C7536A">
              <w:rPr>
                <w:rStyle w:val="Hyperlink"/>
                <w:noProof/>
              </w:rPr>
              <w:t>2. General Measure Evaluation</w:t>
            </w:r>
            <w:r>
              <w:rPr>
                <w:noProof/>
                <w:webHidden/>
              </w:rPr>
              <w:tab/>
            </w:r>
            <w:r>
              <w:rPr>
                <w:noProof/>
                <w:webHidden/>
              </w:rPr>
              <w:fldChar w:fldCharType="begin"/>
            </w:r>
            <w:r>
              <w:rPr>
                <w:noProof/>
                <w:webHidden/>
              </w:rPr>
              <w:instrText xml:space="preserve"> PAGEREF _Toc233624542 \h </w:instrText>
            </w:r>
            <w:r>
              <w:rPr>
                <w:noProof/>
                <w:webHidden/>
              </w:rPr>
            </w:r>
            <w:r>
              <w:rPr>
                <w:noProof/>
                <w:webHidden/>
              </w:rPr>
              <w:fldChar w:fldCharType="separate"/>
            </w:r>
            <w:r>
              <w:rPr>
                <w:noProof/>
                <w:webHidden/>
              </w:rPr>
              <w:t>11</w:t>
            </w:r>
            <w:r>
              <w:rPr>
                <w:noProof/>
                <w:webHidden/>
              </w:rPr>
              <w:fldChar w:fldCharType="end"/>
            </w:r>
          </w:hyperlink>
        </w:p>
        <w:p w14:paraId="2836B932" w14:textId="008E67A6" w:rsidR="006519AE" w:rsidRDefault="006519AE">
          <w:pPr>
            <w:pStyle w:val="TOC1"/>
            <w:tabs>
              <w:tab w:val="right" w:leader="dot" w:pos="9016"/>
            </w:tabs>
            <w:rPr>
              <w:rFonts w:eastAsiaTheme="minorEastAsia"/>
              <w:noProof/>
              <w:sz w:val="24"/>
              <w:szCs w:val="24"/>
              <w:lang w:eastAsia="en-GB"/>
            </w:rPr>
          </w:pPr>
          <w:hyperlink w:anchor="_Toc233624543" w:history="1">
            <w:r w:rsidRPr="00C7536A">
              <w:rPr>
                <w:rStyle w:val="Hyperlink"/>
                <w:noProof/>
              </w:rPr>
              <w:t>3. Core Analytical Definitions</w:t>
            </w:r>
            <w:r>
              <w:rPr>
                <w:noProof/>
                <w:webHidden/>
              </w:rPr>
              <w:tab/>
            </w:r>
            <w:r>
              <w:rPr>
                <w:noProof/>
                <w:webHidden/>
              </w:rPr>
              <w:fldChar w:fldCharType="begin"/>
            </w:r>
            <w:r>
              <w:rPr>
                <w:noProof/>
                <w:webHidden/>
              </w:rPr>
              <w:instrText xml:space="preserve"> PAGEREF _Toc233624543 \h </w:instrText>
            </w:r>
            <w:r>
              <w:rPr>
                <w:noProof/>
                <w:webHidden/>
              </w:rPr>
            </w:r>
            <w:r>
              <w:rPr>
                <w:noProof/>
                <w:webHidden/>
              </w:rPr>
              <w:fldChar w:fldCharType="separate"/>
            </w:r>
            <w:r>
              <w:rPr>
                <w:noProof/>
                <w:webHidden/>
              </w:rPr>
              <w:t>11</w:t>
            </w:r>
            <w:r>
              <w:rPr>
                <w:noProof/>
                <w:webHidden/>
              </w:rPr>
              <w:fldChar w:fldCharType="end"/>
            </w:r>
          </w:hyperlink>
        </w:p>
        <w:p w14:paraId="566B6E82" w14:textId="779103E9" w:rsidR="006519AE" w:rsidRDefault="006519AE">
          <w:pPr>
            <w:pStyle w:val="TOC2"/>
            <w:tabs>
              <w:tab w:val="left" w:pos="960"/>
              <w:tab w:val="right" w:leader="dot" w:pos="9016"/>
            </w:tabs>
            <w:rPr>
              <w:rFonts w:eastAsiaTheme="minorEastAsia"/>
              <w:noProof/>
              <w:sz w:val="24"/>
              <w:szCs w:val="24"/>
              <w:lang w:eastAsia="en-GB"/>
            </w:rPr>
          </w:pPr>
          <w:hyperlink w:anchor="_Toc233624544" w:history="1">
            <w:r w:rsidRPr="00C7536A">
              <w:rPr>
                <w:rStyle w:val="Hyperlink"/>
                <w:noProof/>
              </w:rPr>
              <w:t>3.1.</w:t>
            </w:r>
            <w:r>
              <w:rPr>
                <w:rFonts w:eastAsiaTheme="minorEastAsia"/>
                <w:noProof/>
                <w:sz w:val="24"/>
                <w:szCs w:val="24"/>
                <w:lang w:eastAsia="en-GB"/>
              </w:rPr>
              <w:tab/>
            </w:r>
            <w:r w:rsidRPr="00C7536A">
              <w:rPr>
                <w:rStyle w:val="Hyperlink"/>
                <w:noProof/>
              </w:rPr>
              <w:t>Unit Definitions</w:t>
            </w:r>
            <w:r>
              <w:rPr>
                <w:noProof/>
                <w:webHidden/>
              </w:rPr>
              <w:tab/>
            </w:r>
            <w:r>
              <w:rPr>
                <w:noProof/>
                <w:webHidden/>
              </w:rPr>
              <w:fldChar w:fldCharType="begin"/>
            </w:r>
            <w:r>
              <w:rPr>
                <w:noProof/>
                <w:webHidden/>
              </w:rPr>
              <w:instrText xml:space="preserve"> PAGEREF _Toc233624544 \h </w:instrText>
            </w:r>
            <w:r>
              <w:rPr>
                <w:noProof/>
                <w:webHidden/>
              </w:rPr>
            </w:r>
            <w:r>
              <w:rPr>
                <w:noProof/>
                <w:webHidden/>
              </w:rPr>
              <w:fldChar w:fldCharType="separate"/>
            </w:r>
            <w:r>
              <w:rPr>
                <w:noProof/>
                <w:webHidden/>
              </w:rPr>
              <w:t>11</w:t>
            </w:r>
            <w:r>
              <w:rPr>
                <w:noProof/>
                <w:webHidden/>
              </w:rPr>
              <w:fldChar w:fldCharType="end"/>
            </w:r>
          </w:hyperlink>
        </w:p>
        <w:p w14:paraId="727B45AB" w14:textId="45413521" w:rsidR="006519AE" w:rsidRDefault="006519AE">
          <w:pPr>
            <w:pStyle w:val="TOC3"/>
            <w:tabs>
              <w:tab w:val="left" w:pos="1440"/>
              <w:tab w:val="right" w:leader="dot" w:pos="9016"/>
            </w:tabs>
            <w:rPr>
              <w:rFonts w:eastAsiaTheme="minorEastAsia"/>
              <w:noProof/>
              <w:sz w:val="24"/>
              <w:szCs w:val="24"/>
              <w:lang w:eastAsia="en-GB"/>
            </w:rPr>
          </w:pPr>
          <w:hyperlink w:anchor="_Toc233624545" w:history="1">
            <w:r w:rsidRPr="00C7536A">
              <w:rPr>
                <w:rStyle w:val="Hyperlink"/>
                <w:noProof/>
              </w:rPr>
              <w:t>3.1.1.</w:t>
            </w:r>
            <w:r>
              <w:rPr>
                <w:rFonts w:eastAsiaTheme="minorEastAsia"/>
                <w:noProof/>
                <w:sz w:val="24"/>
                <w:szCs w:val="24"/>
                <w:lang w:eastAsia="en-GB"/>
              </w:rPr>
              <w:tab/>
            </w:r>
            <w:r w:rsidRPr="00C7536A">
              <w:rPr>
                <w:rStyle w:val="Hyperlink"/>
                <w:noProof/>
              </w:rPr>
              <w:t>Usage Requirements</w:t>
            </w:r>
            <w:r>
              <w:rPr>
                <w:noProof/>
                <w:webHidden/>
              </w:rPr>
              <w:tab/>
            </w:r>
            <w:r>
              <w:rPr>
                <w:noProof/>
                <w:webHidden/>
              </w:rPr>
              <w:fldChar w:fldCharType="begin"/>
            </w:r>
            <w:r>
              <w:rPr>
                <w:noProof/>
                <w:webHidden/>
              </w:rPr>
              <w:instrText xml:space="preserve"> PAGEREF _Toc233624545 \h </w:instrText>
            </w:r>
            <w:r>
              <w:rPr>
                <w:noProof/>
                <w:webHidden/>
              </w:rPr>
            </w:r>
            <w:r>
              <w:rPr>
                <w:noProof/>
                <w:webHidden/>
              </w:rPr>
              <w:fldChar w:fldCharType="separate"/>
            </w:r>
            <w:r>
              <w:rPr>
                <w:noProof/>
                <w:webHidden/>
              </w:rPr>
              <w:t>11</w:t>
            </w:r>
            <w:r>
              <w:rPr>
                <w:noProof/>
                <w:webHidden/>
              </w:rPr>
              <w:fldChar w:fldCharType="end"/>
            </w:r>
          </w:hyperlink>
        </w:p>
        <w:p w14:paraId="7E2CA628" w14:textId="26BC744C" w:rsidR="006519AE" w:rsidRDefault="006519AE">
          <w:pPr>
            <w:pStyle w:val="TOC1"/>
            <w:tabs>
              <w:tab w:val="right" w:leader="dot" w:pos="9016"/>
            </w:tabs>
            <w:rPr>
              <w:rFonts w:eastAsiaTheme="minorEastAsia"/>
              <w:noProof/>
              <w:sz w:val="24"/>
              <w:szCs w:val="24"/>
              <w:lang w:eastAsia="en-GB"/>
            </w:rPr>
          </w:pPr>
          <w:hyperlink w:anchor="_Toc233624546" w:history="1">
            <w:r w:rsidRPr="00C7536A">
              <w:rPr>
                <w:rStyle w:val="Hyperlink"/>
                <w:noProof/>
              </w:rPr>
              <w:t>4. Trend Analysis</w:t>
            </w:r>
            <w:r>
              <w:rPr>
                <w:noProof/>
                <w:webHidden/>
              </w:rPr>
              <w:tab/>
            </w:r>
            <w:r>
              <w:rPr>
                <w:noProof/>
                <w:webHidden/>
              </w:rPr>
              <w:fldChar w:fldCharType="begin"/>
            </w:r>
            <w:r>
              <w:rPr>
                <w:noProof/>
                <w:webHidden/>
              </w:rPr>
              <w:instrText xml:space="preserve"> PAGEREF _Toc233624546 \h </w:instrText>
            </w:r>
            <w:r>
              <w:rPr>
                <w:noProof/>
                <w:webHidden/>
              </w:rPr>
            </w:r>
            <w:r>
              <w:rPr>
                <w:noProof/>
                <w:webHidden/>
              </w:rPr>
              <w:fldChar w:fldCharType="separate"/>
            </w:r>
            <w:r>
              <w:rPr>
                <w:noProof/>
                <w:webHidden/>
              </w:rPr>
              <w:t>11</w:t>
            </w:r>
            <w:r>
              <w:rPr>
                <w:noProof/>
                <w:webHidden/>
              </w:rPr>
              <w:fldChar w:fldCharType="end"/>
            </w:r>
          </w:hyperlink>
        </w:p>
        <w:p w14:paraId="11EF423F" w14:textId="221F9B44" w:rsidR="006519AE" w:rsidRDefault="006519AE">
          <w:pPr>
            <w:pStyle w:val="TOC2"/>
            <w:tabs>
              <w:tab w:val="left" w:pos="960"/>
              <w:tab w:val="right" w:leader="dot" w:pos="9016"/>
            </w:tabs>
            <w:rPr>
              <w:rFonts w:eastAsiaTheme="minorEastAsia"/>
              <w:noProof/>
              <w:sz w:val="24"/>
              <w:szCs w:val="24"/>
              <w:lang w:eastAsia="en-GB"/>
            </w:rPr>
          </w:pPr>
          <w:hyperlink w:anchor="_Toc233624547" w:history="1">
            <w:r w:rsidRPr="00C7536A">
              <w:rPr>
                <w:rStyle w:val="Hyperlink"/>
                <w:noProof/>
              </w:rPr>
              <w:t>4.1.</w:t>
            </w:r>
            <w:r>
              <w:rPr>
                <w:rFonts w:eastAsiaTheme="minorEastAsia"/>
                <w:noProof/>
                <w:sz w:val="24"/>
                <w:szCs w:val="24"/>
                <w:lang w:eastAsia="en-GB"/>
              </w:rPr>
              <w:tab/>
            </w:r>
            <w:r w:rsidRPr="00C7536A">
              <w:rPr>
                <w:rStyle w:val="Hyperlink"/>
                <w:noProof/>
              </w:rPr>
              <w:t>Trend 10 Day (Cumulative)</w:t>
            </w:r>
            <w:r>
              <w:rPr>
                <w:noProof/>
                <w:webHidden/>
              </w:rPr>
              <w:tab/>
            </w:r>
            <w:r>
              <w:rPr>
                <w:noProof/>
                <w:webHidden/>
              </w:rPr>
              <w:fldChar w:fldCharType="begin"/>
            </w:r>
            <w:r>
              <w:rPr>
                <w:noProof/>
                <w:webHidden/>
              </w:rPr>
              <w:instrText xml:space="preserve"> PAGEREF _Toc233624547 \h </w:instrText>
            </w:r>
            <w:r>
              <w:rPr>
                <w:noProof/>
                <w:webHidden/>
              </w:rPr>
            </w:r>
            <w:r>
              <w:rPr>
                <w:noProof/>
                <w:webHidden/>
              </w:rPr>
              <w:fldChar w:fldCharType="separate"/>
            </w:r>
            <w:r>
              <w:rPr>
                <w:noProof/>
                <w:webHidden/>
              </w:rPr>
              <w:t>12</w:t>
            </w:r>
            <w:r>
              <w:rPr>
                <w:noProof/>
                <w:webHidden/>
              </w:rPr>
              <w:fldChar w:fldCharType="end"/>
            </w:r>
          </w:hyperlink>
        </w:p>
        <w:p w14:paraId="22CD2C27" w14:textId="1D37407D" w:rsidR="006519AE" w:rsidRDefault="006519AE">
          <w:pPr>
            <w:pStyle w:val="TOC3"/>
            <w:tabs>
              <w:tab w:val="left" w:pos="1440"/>
              <w:tab w:val="right" w:leader="dot" w:pos="9016"/>
            </w:tabs>
            <w:rPr>
              <w:rFonts w:eastAsiaTheme="minorEastAsia"/>
              <w:noProof/>
              <w:sz w:val="24"/>
              <w:szCs w:val="24"/>
              <w:lang w:eastAsia="en-GB"/>
            </w:rPr>
          </w:pPr>
          <w:hyperlink w:anchor="_Toc233624548" w:history="1">
            <w:r w:rsidRPr="00C7536A">
              <w:rPr>
                <w:rStyle w:val="Hyperlink"/>
                <w:noProof/>
              </w:rPr>
              <w:t>4.1.1.</w:t>
            </w:r>
            <w:r>
              <w:rPr>
                <w:rFonts w:eastAsiaTheme="minorEastAsia"/>
                <w:noProof/>
                <w:sz w:val="24"/>
                <w:szCs w:val="24"/>
                <w:lang w:eastAsia="en-GB"/>
              </w:rPr>
              <w:tab/>
            </w:r>
            <w:r w:rsidRPr="00C7536A">
              <w:rPr>
                <w:rStyle w:val="Hyperlink"/>
                <w:noProof/>
              </w:rPr>
              <w:t>Interval Comparisons</w:t>
            </w:r>
            <w:r>
              <w:rPr>
                <w:noProof/>
                <w:webHidden/>
              </w:rPr>
              <w:tab/>
            </w:r>
            <w:r>
              <w:rPr>
                <w:noProof/>
                <w:webHidden/>
              </w:rPr>
              <w:fldChar w:fldCharType="begin"/>
            </w:r>
            <w:r>
              <w:rPr>
                <w:noProof/>
                <w:webHidden/>
              </w:rPr>
              <w:instrText xml:space="preserve"> PAGEREF _Toc233624548 \h </w:instrText>
            </w:r>
            <w:r>
              <w:rPr>
                <w:noProof/>
                <w:webHidden/>
              </w:rPr>
            </w:r>
            <w:r>
              <w:rPr>
                <w:noProof/>
                <w:webHidden/>
              </w:rPr>
              <w:fldChar w:fldCharType="separate"/>
            </w:r>
            <w:r>
              <w:rPr>
                <w:noProof/>
                <w:webHidden/>
              </w:rPr>
              <w:t>12</w:t>
            </w:r>
            <w:r>
              <w:rPr>
                <w:noProof/>
                <w:webHidden/>
              </w:rPr>
              <w:fldChar w:fldCharType="end"/>
            </w:r>
          </w:hyperlink>
        </w:p>
        <w:p w14:paraId="34238FA9" w14:textId="1DD0A6A2" w:rsidR="006519AE" w:rsidRDefault="006519AE">
          <w:pPr>
            <w:pStyle w:val="TOC3"/>
            <w:tabs>
              <w:tab w:val="left" w:pos="1440"/>
              <w:tab w:val="right" w:leader="dot" w:pos="9016"/>
            </w:tabs>
            <w:rPr>
              <w:rFonts w:eastAsiaTheme="minorEastAsia"/>
              <w:noProof/>
              <w:sz w:val="24"/>
              <w:szCs w:val="24"/>
              <w:lang w:eastAsia="en-GB"/>
            </w:rPr>
          </w:pPr>
          <w:hyperlink w:anchor="_Toc233624549" w:history="1">
            <w:r w:rsidRPr="00C7536A">
              <w:rPr>
                <w:rStyle w:val="Hyperlink"/>
                <w:noProof/>
              </w:rPr>
              <w:t>4.1.2.</w:t>
            </w:r>
            <w:r>
              <w:rPr>
                <w:rFonts w:eastAsiaTheme="minorEastAsia"/>
                <w:noProof/>
                <w:sz w:val="24"/>
                <w:szCs w:val="24"/>
                <w:lang w:eastAsia="en-GB"/>
              </w:rPr>
              <w:tab/>
            </w:r>
            <w:r w:rsidRPr="00C7536A">
              <w:rPr>
                <w:rStyle w:val="Hyperlink"/>
                <w:noProof/>
              </w:rPr>
              <w:t>Trend Classification</w:t>
            </w:r>
            <w:r>
              <w:rPr>
                <w:noProof/>
                <w:webHidden/>
              </w:rPr>
              <w:tab/>
            </w:r>
            <w:r>
              <w:rPr>
                <w:noProof/>
                <w:webHidden/>
              </w:rPr>
              <w:fldChar w:fldCharType="begin"/>
            </w:r>
            <w:r>
              <w:rPr>
                <w:noProof/>
                <w:webHidden/>
              </w:rPr>
              <w:instrText xml:space="preserve"> PAGEREF _Toc233624549 \h </w:instrText>
            </w:r>
            <w:r>
              <w:rPr>
                <w:noProof/>
                <w:webHidden/>
              </w:rPr>
            </w:r>
            <w:r>
              <w:rPr>
                <w:noProof/>
                <w:webHidden/>
              </w:rPr>
              <w:fldChar w:fldCharType="separate"/>
            </w:r>
            <w:r>
              <w:rPr>
                <w:noProof/>
                <w:webHidden/>
              </w:rPr>
              <w:t>12</w:t>
            </w:r>
            <w:r>
              <w:rPr>
                <w:noProof/>
                <w:webHidden/>
              </w:rPr>
              <w:fldChar w:fldCharType="end"/>
            </w:r>
          </w:hyperlink>
        </w:p>
        <w:p w14:paraId="534B28C6" w14:textId="46D2D8D6" w:rsidR="006519AE" w:rsidRDefault="006519AE">
          <w:pPr>
            <w:pStyle w:val="TOC2"/>
            <w:tabs>
              <w:tab w:val="left" w:pos="960"/>
              <w:tab w:val="right" w:leader="dot" w:pos="9016"/>
            </w:tabs>
            <w:rPr>
              <w:rFonts w:eastAsiaTheme="minorEastAsia"/>
              <w:noProof/>
              <w:sz w:val="24"/>
              <w:szCs w:val="24"/>
              <w:lang w:eastAsia="en-GB"/>
            </w:rPr>
          </w:pPr>
          <w:hyperlink w:anchor="_Toc233624550" w:history="1">
            <w:r w:rsidRPr="00C7536A">
              <w:rPr>
                <w:rStyle w:val="Hyperlink"/>
                <w:noProof/>
              </w:rPr>
              <w:t>4.2.</w:t>
            </w:r>
            <w:r>
              <w:rPr>
                <w:rFonts w:eastAsiaTheme="minorEastAsia"/>
                <w:noProof/>
                <w:sz w:val="24"/>
                <w:szCs w:val="24"/>
                <w:lang w:eastAsia="en-GB"/>
              </w:rPr>
              <w:tab/>
            </w:r>
            <w:r w:rsidRPr="00C7536A">
              <w:rPr>
                <w:rStyle w:val="Hyperlink"/>
                <w:noProof/>
              </w:rPr>
              <w:t>Trend RP5D (Rolling)</w:t>
            </w:r>
            <w:r>
              <w:rPr>
                <w:noProof/>
                <w:webHidden/>
              </w:rPr>
              <w:tab/>
            </w:r>
            <w:r>
              <w:rPr>
                <w:noProof/>
                <w:webHidden/>
              </w:rPr>
              <w:fldChar w:fldCharType="begin"/>
            </w:r>
            <w:r>
              <w:rPr>
                <w:noProof/>
                <w:webHidden/>
              </w:rPr>
              <w:instrText xml:space="preserve"> PAGEREF _Toc233624550 \h </w:instrText>
            </w:r>
            <w:r>
              <w:rPr>
                <w:noProof/>
                <w:webHidden/>
              </w:rPr>
            </w:r>
            <w:r>
              <w:rPr>
                <w:noProof/>
                <w:webHidden/>
              </w:rPr>
              <w:fldChar w:fldCharType="separate"/>
            </w:r>
            <w:r>
              <w:rPr>
                <w:noProof/>
                <w:webHidden/>
              </w:rPr>
              <w:t>12</w:t>
            </w:r>
            <w:r>
              <w:rPr>
                <w:noProof/>
                <w:webHidden/>
              </w:rPr>
              <w:fldChar w:fldCharType="end"/>
            </w:r>
          </w:hyperlink>
        </w:p>
        <w:p w14:paraId="056820BB" w14:textId="126B5C07" w:rsidR="006519AE" w:rsidRDefault="006519AE">
          <w:pPr>
            <w:pStyle w:val="TOC3"/>
            <w:tabs>
              <w:tab w:val="left" w:pos="1440"/>
              <w:tab w:val="right" w:leader="dot" w:pos="9016"/>
            </w:tabs>
            <w:rPr>
              <w:rFonts w:eastAsiaTheme="minorEastAsia"/>
              <w:noProof/>
              <w:sz w:val="24"/>
              <w:szCs w:val="24"/>
              <w:lang w:eastAsia="en-GB"/>
            </w:rPr>
          </w:pPr>
          <w:hyperlink w:anchor="_Toc233624551" w:history="1">
            <w:r w:rsidRPr="00C7536A">
              <w:rPr>
                <w:rStyle w:val="Hyperlink"/>
                <w:noProof/>
              </w:rPr>
              <w:t>4.2.1.</w:t>
            </w:r>
            <w:r>
              <w:rPr>
                <w:rFonts w:eastAsiaTheme="minorEastAsia"/>
                <w:noProof/>
                <w:sz w:val="24"/>
                <w:szCs w:val="24"/>
                <w:lang w:eastAsia="en-GB"/>
              </w:rPr>
              <w:tab/>
            </w:r>
            <w:r w:rsidRPr="00C7536A">
              <w:rPr>
                <w:rStyle w:val="Hyperlink"/>
                <w:noProof/>
              </w:rPr>
              <w:t>Interval Comparisons</w:t>
            </w:r>
            <w:r>
              <w:rPr>
                <w:noProof/>
                <w:webHidden/>
              </w:rPr>
              <w:tab/>
            </w:r>
            <w:r>
              <w:rPr>
                <w:noProof/>
                <w:webHidden/>
              </w:rPr>
              <w:fldChar w:fldCharType="begin"/>
            </w:r>
            <w:r>
              <w:rPr>
                <w:noProof/>
                <w:webHidden/>
              </w:rPr>
              <w:instrText xml:space="preserve"> PAGEREF _Toc233624551 \h </w:instrText>
            </w:r>
            <w:r>
              <w:rPr>
                <w:noProof/>
                <w:webHidden/>
              </w:rPr>
            </w:r>
            <w:r>
              <w:rPr>
                <w:noProof/>
                <w:webHidden/>
              </w:rPr>
              <w:fldChar w:fldCharType="separate"/>
            </w:r>
            <w:r>
              <w:rPr>
                <w:noProof/>
                <w:webHidden/>
              </w:rPr>
              <w:t>12</w:t>
            </w:r>
            <w:r>
              <w:rPr>
                <w:noProof/>
                <w:webHidden/>
              </w:rPr>
              <w:fldChar w:fldCharType="end"/>
            </w:r>
          </w:hyperlink>
        </w:p>
        <w:p w14:paraId="06BC4F86" w14:textId="58BD76BA" w:rsidR="006519AE" w:rsidRDefault="006519AE">
          <w:pPr>
            <w:pStyle w:val="TOC3"/>
            <w:tabs>
              <w:tab w:val="left" w:pos="1440"/>
              <w:tab w:val="right" w:leader="dot" w:pos="9016"/>
            </w:tabs>
            <w:rPr>
              <w:rFonts w:eastAsiaTheme="minorEastAsia"/>
              <w:noProof/>
              <w:sz w:val="24"/>
              <w:szCs w:val="24"/>
              <w:lang w:eastAsia="en-GB"/>
            </w:rPr>
          </w:pPr>
          <w:hyperlink w:anchor="_Toc233624552" w:history="1">
            <w:r w:rsidRPr="00C7536A">
              <w:rPr>
                <w:rStyle w:val="Hyperlink"/>
                <w:noProof/>
              </w:rPr>
              <w:t>4.2.2.</w:t>
            </w:r>
            <w:r>
              <w:rPr>
                <w:rFonts w:eastAsiaTheme="minorEastAsia"/>
                <w:noProof/>
                <w:sz w:val="24"/>
                <w:szCs w:val="24"/>
                <w:lang w:eastAsia="en-GB"/>
              </w:rPr>
              <w:tab/>
            </w:r>
            <w:r w:rsidRPr="00C7536A">
              <w:rPr>
                <w:rStyle w:val="Hyperlink"/>
                <w:noProof/>
              </w:rPr>
              <w:t>Trend Classification</w:t>
            </w:r>
            <w:r>
              <w:rPr>
                <w:noProof/>
                <w:webHidden/>
              </w:rPr>
              <w:tab/>
            </w:r>
            <w:r>
              <w:rPr>
                <w:noProof/>
                <w:webHidden/>
              </w:rPr>
              <w:fldChar w:fldCharType="begin"/>
            </w:r>
            <w:r>
              <w:rPr>
                <w:noProof/>
                <w:webHidden/>
              </w:rPr>
              <w:instrText xml:space="preserve"> PAGEREF _Toc233624552 \h </w:instrText>
            </w:r>
            <w:r>
              <w:rPr>
                <w:noProof/>
                <w:webHidden/>
              </w:rPr>
            </w:r>
            <w:r>
              <w:rPr>
                <w:noProof/>
                <w:webHidden/>
              </w:rPr>
              <w:fldChar w:fldCharType="separate"/>
            </w:r>
            <w:r>
              <w:rPr>
                <w:noProof/>
                <w:webHidden/>
              </w:rPr>
              <w:t>12</w:t>
            </w:r>
            <w:r>
              <w:rPr>
                <w:noProof/>
                <w:webHidden/>
              </w:rPr>
              <w:fldChar w:fldCharType="end"/>
            </w:r>
          </w:hyperlink>
        </w:p>
        <w:p w14:paraId="014373E4" w14:textId="1BB62363" w:rsidR="006519AE" w:rsidRDefault="006519AE">
          <w:pPr>
            <w:pStyle w:val="TOC2"/>
            <w:tabs>
              <w:tab w:val="left" w:pos="960"/>
              <w:tab w:val="right" w:leader="dot" w:pos="9016"/>
            </w:tabs>
            <w:rPr>
              <w:rFonts w:eastAsiaTheme="minorEastAsia"/>
              <w:noProof/>
              <w:sz w:val="24"/>
              <w:szCs w:val="24"/>
              <w:lang w:eastAsia="en-GB"/>
            </w:rPr>
          </w:pPr>
          <w:hyperlink w:anchor="_Toc233624553" w:history="1">
            <w:r w:rsidRPr="00C7536A">
              <w:rPr>
                <w:rStyle w:val="Hyperlink"/>
                <w:noProof/>
              </w:rPr>
              <w:t>4.3.</w:t>
            </w:r>
            <w:r>
              <w:rPr>
                <w:rFonts w:eastAsiaTheme="minorEastAsia"/>
                <w:noProof/>
                <w:sz w:val="24"/>
                <w:szCs w:val="24"/>
                <w:lang w:eastAsia="en-GB"/>
              </w:rPr>
              <w:tab/>
            </w:r>
            <w:r w:rsidRPr="00C7536A">
              <w:rPr>
                <w:rStyle w:val="Hyperlink"/>
                <w:noProof/>
              </w:rPr>
              <w:t>Trend 3 Week (Window)</w:t>
            </w:r>
            <w:r>
              <w:rPr>
                <w:noProof/>
                <w:webHidden/>
              </w:rPr>
              <w:tab/>
            </w:r>
            <w:r>
              <w:rPr>
                <w:noProof/>
                <w:webHidden/>
              </w:rPr>
              <w:fldChar w:fldCharType="begin"/>
            </w:r>
            <w:r>
              <w:rPr>
                <w:noProof/>
                <w:webHidden/>
              </w:rPr>
              <w:instrText xml:space="preserve"> PAGEREF _Toc233624553 \h </w:instrText>
            </w:r>
            <w:r>
              <w:rPr>
                <w:noProof/>
                <w:webHidden/>
              </w:rPr>
            </w:r>
            <w:r>
              <w:rPr>
                <w:noProof/>
                <w:webHidden/>
              </w:rPr>
              <w:fldChar w:fldCharType="separate"/>
            </w:r>
            <w:r>
              <w:rPr>
                <w:noProof/>
                <w:webHidden/>
              </w:rPr>
              <w:t>13</w:t>
            </w:r>
            <w:r>
              <w:rPr>
                <w:noProof/>
                <w:webHidden/>
              </w:rPr>
              <w:fldChar w:fldCharType="end"/>
            </w:r>
          </w:hyperlink>
        </w:p>
        <w:p w14:paraId="13C1ABC0" w14:textId="640A612A" w:rsidR="006519AE" w:rsidRDefault="006519AE">
          <w:pPr>
            <w:pStyle w:val="TOC3"/>
            <w:tabs>
              <w:tab w:val="left" w:pos="1440"/>
              <w:tab w:val="right" w:leader="dot" w:pos="9016"/>
            </w:tabs>
            <w:rPr>
              <w:rFonts w:eastAsiaTheme="minorEastAsia"/>
              <w:noProof/>
              <w:sz w:val="24"/>
              <w:szCs w:val="24"/>
              <w:lang w:eastAsia="en-GB"/>
            </w:rPr>
          </w:pPr>
          <w:hyperlink w:anchor="_Toc233624554" w:history="1">
            <w:r w:rsidRPr="00C7536A">
              <w:rPr>
                <w:rStyle w:val="Hyperlink"/>
                <w:noProof/>
              </w:rPr>
              <w:t>4.3.1.</w:t>
            </w:r>
            <w:r>
              <w:rPr>
                <w:rFonts w:eastAsiaTheme="minorEastAsia"/>
                <w:noProof/>
                <w:sz w:val="24"/>
                <w:szCs w:val="24"/>
                <w:lang w:eastAsia="en-GB"/>
              </w:rPr>
              <w:tab/>
            </w:r>
            <w:r w:rsidRPr="00C7536A">
              <w:rPr>
                <w:rStyle w:val="Hyperlink"/>
                <w:noProof/>
              </w:rPr>
              <w:t>Interval Comparisons</w:t>
            </w:r>
            <w:r>
              <w:rPr>
                <w:noProof/>
                <w:webHidden/>
              </w:rPr>
              <w:tab/>
            </w:r>
            <w:r>
              <w:rPr>
                <w:noProof/>
                <w:webHidden/>
              </w:rPr>
              <w:fldChar w:fldCharType="begin"/>
            </w:r>
            <w:r>
              <w:rPr>
                <w:noProof/>
                <w:webHidden/>
              </w:rPr>
              <w:instrText xml:space="preserve"> PAGEREF _Toc233624554 \h </w:instrText>
            </w:r>
            <w:r>
              <w:rPr>
                <w:noProof/>
                <w:webHidden/>
              </w:rPr>
            </w:r>
            <w:r>
              <w:rPr>
                <w:noProof/>
                <w:webHidden/>
              </w:rPr>
              <w:fldChar w:fldCharType="separate"/>
            </w:r>
            <w:r>
              <w:rPr>
                <w:noProof/>
                <w:webHidden/>
              </w:rPr>
              <w:t>13</w:t>
            </w:r>
            <w:r>
              <w:rPr>
                <w:noProof/>
                <w:webHidden/>
              </w:rPr>
              <w:fldChar w:fldCharType="end"/>
            </w:r>
          </w:hyperlink>
        </w:p>
        <w:p w14:paraId="07E6A7E4" w14:textId="61BE3748" w:rsidR="006519AE" w:rsidRDefault="006519AE">
          <w:pPr>
            <w:pStyle w:val="TOC3"/>
            <w:tabs>
              <w:tab w:val="left" w:pos="1440"/>
              <w:tab w:val="right" w:leader="dot" w:pos="9016"/>
            </w:tabs>
            <w:rPr>
              <w:rFonts w:eastAsiaTheme="minorEastAsia"/>
              <w:noProof/>
              <w:sz w:val="24"/>
              <w:szCs w:val="24"/>
              <w:lang w:eastAsia="en-GB"/>
            </w:rPr>
          </w:pPr>
          <w:hyperlink w:anchor="_Toc233624555" w:history="1">
            <w:r w:rsidRPr="00C7536A">
              <w:rPr>
                <w:rStyle w:val="Hyperlink"/>
                <w:noProof/>
              </w:rPr>
              <w:t>4.3.2.</w:t>
            </w:r>
            <w:r>
              <w:rPr>
                <w:rFonts w:eastAsiaTheme="minorEastAsia"/>
                <w:noProof/>
                <w:sz w:val="24"/>
                <w:szCs w:val="24"/>
                <w:lang w:eastAsia="en-GB"/>
              </w:rPr>
              <w:tab/>
            </w:r>
            <w:r w:rsidRPr="00C7536A">
              <w:rPr>
                <w:rStyle w:val="Hyperlink"/>
                <w:noProof/>
              </w:rPr>
              <w:t>Trend Classification</w:t>
            </w:r>
            <w:r>
              <w:rPr>
                <w:noProof/>
                <w:webHidden/>
              </w:rPr>
              <w:tab/>
            </w:r>
            <w:r>
              <w:rPr>
                <w:noProof/>
                <w:webHidden/>
              </w:rPr>
              <w:fldChar w:fldCharType="begin"/>
            </w:r>
            <w:r>
              <w:rPr>
                <w:noProof/>
                <w:webHidden/>
              </w:rPr>
              <w:instrText xml:space="preserve"> PAGEREF _Toc233624555 \h </w:instrText>
            </w:r>
            <w:r>
              <w:rPr>
                <w:noProof/>
                <w:webHidden/>
              </w:rPr>
            </w:r>
            <w:r>
              <w:rPr>
                <w:noProof/>
                <w:webHidden/>
              </w:rPr>
              <w:fldChar w:fldCharType="separate"/>
            </w:r>
            <w:r>
              <w:rPr>
                <w:noProof/>
                <w:webHidden/>
              </w:rPr>
              <w:t>13</w:t>
            </w:r>
            <w:r>
              <w:rPr>
                <w:noProof/>
                <w:webHidden/>
              </w:rPr>
              <w:fldChar w:fldCharType="end"/>
            </w:r>
          </w:hyperlink>
        </w:p>
        <w:p w14:paraId="36C38B37" w14:textId="2C485ECA" w:rsidR="006519AE" w:rsidRDefault="006519AE">
          <w:pPr>
            <w:pStyle w:val="TOC2"/>
            <w:tabs>
              <w:tab w:val="left" w:pos="960"/>
              <w:tab w:val="right" w:leader="dot" w:pos="9016"/>
            </w:tabs>
            <w:rPr>
              <w:rFonts w:eastAsiaTheme="minorEastAsia"/>
              <w:noProof/>
              <w:sz w:val="24"/>
              <w:szCs w:val="24"/>
              <w:lang w:eastAsia="en-GB"/>
            </w:rPr>
          </w:pPr>
          <w:hyperlink w:anchor="_Toc233624556" w:history="1">
            <w:r w:rsidRPr="00C7536A">
              <w:rPr>
                <w:rStyle w:val="Hyperlink"/>
                <w:noProof/>
              </w:rPr>
              <w:t>4.4.</w:t>
            </w:r>
            <w:r>
              <w:rPr>
                <w:rFonts w:eastAsiaTheme="minorEastAsia"/>
                <w:noProof/>
                <w:sz w:val="24"/>
                <w:szCs w:val="24"/>
                <w:lang w:eastAsia="en-GB"/>
              </w:rPr>
              <w:tab/>
            </w:r>
            <w:r w:rsidRPr="00C7536A">
              <w:rPr>
                <w:rStyle w:val="Hyperlink"/>
                <w:noProof/>
              </w:rPr>
              <w:t>Signal Encoding Framework</w:t>
            </w:r>
            <w:r>
              <w:rPr>
                <w:noProof/>
                <w:webHidden/>
              </w:rPr>
              <w:tab/>
            </w:r>
            <w:r>
              <w:rPr>
                <w:noProof/>
                <w:webHidden/>
              </w:rPr>
              <w:fldChar w:fldCharType="begin"/>
            </w:r>
            <w:r>
              <w:rPr>
                <w:noProof/>
                <w:webHidden/>
              </w:rPr>
              <w:instrText xml:space="preserve"> PAGEREF _Toc233624556 \h </w:instrText>
            </w:r>
            <w:r>
              <w:rPr>
                <w:noProof/>
                <w:webHidden/>
              </w:rPr>
            </w:r>
            <w:r>
              <w:rPr>
                <w:noProof/>
                <w:webHidden/>
              </w:rPr>
              <w:fldChar w:fldCharType="separate"/>
            </w:r>
            <w:r>
              <w:rPr>
                <w:noProof/>
                <w:webHidden/>
              </w:rPr>
              <w:t>13</w:t>
            </w:r>
            <w:r>
              <w:rPr>
                <w:noProof/>
                <w:webHidden/>
              </w:rPr>
              <w:fldChar w:fldCharType="end"/>
            </w:r>
          </w:hyperlink>
        </w:p>
        <w:p w14:paraId="06C093B7" w14:textId="352126EA" w:rsidR="006519AE" w:rsidRDefault="006519AE">
          <w:pPr>
            <w:pStyle w:val="TOC3"/>
            <w:tabs>
              <w:tab w:val="left" w:pos="1440"/>
              <w:tab w:val="right" w:leader="dot" w:pos="9016"/>
            </w:tabs>
            <w:rPr>
              <w:rFonts w:eastAsiaTheme="minorEastAsia"/>
              <w:noProof/>
              <w:sz w:val="24"/>
              <w:szCs w:val="24"/>
              <w:lang w:eastAsia="en-GB"/>
            </w:rPr>
          </w:pPr>
          <w:hyperlink w:anchor="_Toc233624557" w:history="1">
            <w:r w:rsidRPr="00C7536A">
              <w:rPr>
                <w:rStyle w:val="Hyperlink"/>
                <w:noProof/>
              </w:rPr>
              <w:t>4.4.1.</w:t>
            </w:r>
            <w:r>
              <w:rPr>
                <w:rFonts w:eastAsiaTheme="minorEastAsia"/>
                <w:noProof/>
                <w:sz w:val="24"/>
                <w:szCs w:val="24"/>
                <w:lang w:eastAsia="en-GB"/>
              </w:rPr>
              <w:tab/>
            </w:r>
            <w:r w:rsidRPr="00C7536A">
              <w:rPr>
                <w:rStyle w:val="Hyperlink"/>
                <w:noProof/>
              </w:rPr>
              <w:t>Purpose</w:t>
            </w:r>
            <w:r>
              <w:rPr>
                <w:noProof/>
                <w:webHidden/>
              </w:rPr>
              <w:tab/>
            </w:r>
            <w:r>
              <w:rPr>
                <w:noProof/>
                <w:webHidden/>
              </w:rPr>
              <w:fldChar w:fldCharType="begin"/>
            </w:r>
            <w:r>
              <w:rPr>
                <w:noProof/>
                <w:webHidden/>
              </w:rPr>
              <w:instrText xml:space="preserve"> PAGEREF _Toc233624557 \h </w:instrText>
            </w:r>
            <w:r>
              <w:rPr>
                <w:noProof/>
                <w:webHidden/>
              </w:rPr>
            </w:r>
            <w:r>
              <w:rPr>
                <w:noProof/>
                <w:webHidden/>
              </w:rPr>
              <w:fldChar w:fldCharType="separate"/>
            </w:r>
            <w:r>
              <w:rPr>
                <w:noProof/>
                <w:webHidden/>
              </w:rPr>
              <w:t>13</w:t>
            </w:r>
            <w:r>
              <w:rPr>
                <w:noProof/>
                <w:webHidden/>
              </w:rPr>
              <w:fldChar w:fldCharType="end"/>
            </w:r>
          </w:hyperlink>
        </w:p>
        <w:p w14:paraId="24EF7D4B" w14:textId="2032C7DB" w:rsidR="006519AE" w:rsidRDefault="006519AE">
          <w:pPr>
            <w:pStyle w:val="TOC3"/>
            <w:tabs>
              <w:tab w:val="left" w:pos="1440"/>
              <w:tab w:val="right" w:leader="dot" w:pos="9016"/>
            </w:tabs>
            <w:rPr>
              <w:rFonts w:eastAsiaTheme="minorEastAsia"/>
              <w:noProof/>
              <w:sz w:val="24"/>
              <w:szCs w:val="24"/>
              <w:lang w:eastAsia="en-GB"/>
            </w:rPr>
          </w:pPr>
          <w:hyperlink w:anchor="_Toc233624558" w:history="1">
            <w:r w:rsidRPr="00C7536A">
              <w:rPr>
                <w:rStyle w:val="Hyperlink"/>
                <w:noProof/>
              </w:rPr>
              <w:t>4.4.2.</w:t>
            </w:r>
            <w:r>
              <w:rPr>
                <w:rFonts w:eastAsiaTheme="minorEastAsia"/>
                <w:noProof/>
                <w:sz w:val="24"/>
                <w:szCs w:val="24"/>
                <w:lang w:eastAsia="en-GB"/>
              </w:rPr>
              <w:tab/>
            </w:r>
            <w:r w:rsidRPr="00C7536A">
              <w:rPr>
                <w:rStyle w:val="Hyperlink"/>
                <w:noProof/>
              </w:rPr>
              <w:t>Simple Comparison Signals</w:t>
            </w:r>
            <w:r>
              <w:rPr>
                <w:noProof/>
                <w:webHidden/>
              </w:rPr>
              <w:tab/>
            </w:r>
            <w:r>
              <w:rPr>
                <w:noProof/>
                <w:webHidden/>
              </w:rPr>
              <w:fldChar w:fldCharType="begin"/>
            </w:r>
            <w:r>
              <w:rPr>
                <w:noProof/>
                <w:webHidden/>
              </w:rPr>
              <w:instrText xml:space="preserve"> PAGEREF _Toc233624558 \h </w:instrText>
            </w:r>
            <w:r>
              <w:rPr>
                <w:noProof/>
                <w:webHidden/>
              </w:rPr>
            </w:r>
            <w:r>
              <w:rPr>
                <w:noProof/>
                <w:webHidden/>
              </w:rPr>
              <w:fldChar w:fldCharType="separate"/>
            </w:r>
            <w:r>
              <w:rPr>
                <w:noProof/>
                <w:webHidden/>
              </w:rPr>
              <w:t>13</w:t>
            </w:r>
            <w:r>
              <w:rPr>
                <w:noProof/>
                <w:webHidden/>
              </w:rPr>
              <w:fldChar w:fldCharType="end"/>
            </w:r>
          </w:hyperlink>
        </w:p>
        <w:p w14:paraId="12A6675D" w14:textId="7A5DF818" w:rsidR="006519AE" w:rsidRDefault="006519AE">
          <w:pPr>
            <w:pStyle w:val="TOC3"/>
            <w:tabs>
              <w:tab w:val="left" w:pos="1440"/>
              <w:tab w:val="right" w:leader="dot" w:pos="9016"/>
            </w:tabs>
            <w:rPr>
              <w:rFonts w:eastAsiaTheme="minorEastAsia"/>
              <w:noProof/>
              <w:sz w:val="24"/>
              <w:szCs w:val="24"/>
              <w:lang w:eastAsia="en-GB"/>
            </w:rPr>
          </w:pPr>
          <w:hyperlink w:anchor="_Toc233624559" w:history="1">
            <w:r w:rsidRPr="00C7536A">
              <w:rPr>
                <w:rStyle w:val="Hyperlink"/>
                <w:noProof/>
              </w:rPr>
              <w:t>4.4.3.</w:t>
            </w:r>
            <w:r>
              <w:rPr>
                <w:rFonts w:eastAsiaTheme="minorEastAsia"/>
                <w:noProof/>
                <w:sz w:val="24"/>
                <w:szCs w:val="24"/>
                <w:lang w:eastAsia="en-GB"/>
              </w:rPr>
              <w:tab/>
            </w:r>
            <w:r w:rsidRPr="00C7536A">
              <w:rPr>
                <w:rStyle w:val="Hyperlink"/>
                <w:noProof/>
              </w:rPr>
              <w:t>Trend Signals</w:t>
            </w:r>
            <w:r>
              <w:rPr>
                <w:noProof/>
                <w:webHidden/>
              </w:rPr>
              <w:tab/>
            </w:r>
            <w:r>
              <w:rPr>
                <w:noProof/>
                <w:webHidden/>
              </w:rPr>
              <w:fldChar w:fldCharType="begin"/>
            </w:r>
            <w:r>
              <w:rPr>
                <w:noProof/>
                <w:webHidden/>
              </w:rPr>
              <w:instrText xml:space="preserve"> PAGEREF _Toc233624559 \h </w:instrText>
            </w:r>
            <w:r>
              <w:rPr>
                <w:noProof/>
                <w:webHidden/>
              </w:rPr>
            </w:r>
            <w:r>
              <w:rPr>
                <w:noProof/>
                <w:webHidden/>
              </w:rPr>
              <w:fldChar w:fldCharType="separate"/>
            </w:r>
            <w:r>
              <w:rPr>
                <w:noProof/>
                <w:webHidden/>
              </w:rPr>
              <w:t>14</w:t>
            </w:r>
            <w:r>
              <w:rPr>
                <w:noProof/>
                <w:webHidden/>
              </w:rPr>
              <w:fldChar w:fldCharType="end"/>
            </w:r>
          </w:hyperlink>
        </w:p>
        <w:p w14:paraId="14D80858" w14:textId="607F384F" w:rsidR="006519AE" w:rsidRDefault="006519AE">
          <w:pPr>
            <w:pStyle w:val="TOC3"/>
            <w:tabs>
              <w:tab w:val="left" w:pos="1440"/>
              <w:tab w:val="right" w:leader="dot" w:pos="9016"/>
            </w:tabs>
            <w:rPr>
              <w:rFonts w:eastAsiaTheme="minorEastAsia"/>
              <w:noProof/>
              <w:sz w:val="24"/>
              <w:szCs w:val="24"/>
              <w:lang w:eastAsia="en-GB"/>
            </w:rPr>
          </w:pPr>
          <w:hyperlink w:anchor="_Toc233624560" w:history="1">
            <w:r w:rsidRPr="00C7536A">
              <w:rPr>
                <w:rStyle w:val="Hyperlink"/>
                <w:noProof/>
              </w:rPr>
              <w:t>4.4.4.</w:t>
            </w:r>
            <w:r>
              <w:rPr>
                <w:rFonts w:eastAsiaTheme="minorEastAsia"/>
                <w:noProof/>
                <w:sz w:val="24"/>
                <w:szCs w:val="24"/>
                <w:lang w:eastAsia="en-GB"/>
              </w:rPr>
              <w:tab/>
            </w:r>
            <w:r w:rsidRPr="00C7536A">
              <w:rPr>
                <w:rStyle w:val="Hyperlink"/>
                <w:noProof/>
              </w:rPr>
              <w:t>Structural Rules</w:t>
            </w:r>
            <w:r>
              <w:rPr>
                <w:noProof/>
                <w:webHidden/>
              </w:rPr>
              <w:tab/>
            </w:r>
            <w:r>
              <w:rPr>
                <w:noProof/>
                <w:webHidden/>
              </w:rPr>
              <w:fldChar w:fldCharType="begin"/>
            </w:r>
            <w:r>
              <w:rPr>
                <w:noProof/>
                <w:webHidden/>
              </w:rPr>
              <w:instrText xml:space="preserve"> PAGEREF _Toc233624560 \h </w:instrText>
            </w:r>
            <w:r>
              <w:rPr>
                <w:noProof/>
                <w:webHidden/>
              </w:rPr>
            </w:r>
            <w:r>
              <w:rPr>
                <w:noProof/>
                <w:webHidden/>
              </w:rPr>
              <w:fldChar w:fldCharType="separate"/>
            </w:r>
            <w:r>
              <w:rPr>
                <w:noProof/>
                <w:webHidden/>
              </w:rPr>
              <w:t>14</w:t>
            </w:r>
            <w:r>
              <w:rPr>
                <w:noProof/>
                <w:webHidden/>
              </w:rPr>
              <w:fldChar w:fldCharType="end"/>
            </w:r>
          </w:hyperlink>
        </w:p>
        <w:p w14:paraId="3EC4DC3B" w14:textId="1A066A2D" w:rsidR="006519AE" w:rsidRDefault="006519AE">
          <w:pPr>
            <w:pStyle w:val="TOC3"/>
            <w:tabs>
              <w:tab w:val="left" w:pos="1440"/>
              <w:tab w:val="right" w:leader="dot" w:pos="9016"/>
            </w:tabs>
            <w:rPr>
              <w:rFonts w:eastAsiaTheme="minorEastAsia"/>
              <w:noProof/>
              <w:sz w:val="24"/>
              <w:szCs w:val="24"/>
              <w:lang w:eastAsia="en-GB"/>
            </w:rPr>
          </w:pPr>
          <w:hyperlink w:anchor="_Toc233624561" w:history="1">
            <w:r w:rsidRPr="00C7536A">
              <w:rPr>
                <w:rStyle w:val="Hyperlink"/>
                <w:noProof/>
              </w:rPr>
              <w:t>4.4.5.</w:t>
            </w:r>
            <w:r>
              <w:rPr>
                <w:rFonts w:eastAsiaTheme="minorEastAsia"/>
                <w:noProof/>
                <w:sz w:val="24"/>
                <w:szCs w:val="24"/>
                <w:lang w:eastAsia="en-GB"/>
              </w:rPr>
              <w:tab/>
            </w:r>
            <w:r w:rsidRPr="00C7536A">
              <w:rPr>
                <w:rStyle w:val="Hyperlink"/>
                <w:noProof/>
              </w:rPr>
              <w:t>Usage Requirements</w:t>
            </w:r>
            <w:r>
              <w:rPr>
                <w:noProof/>
                <w:webHidden/>
              </w:rPr>
              <w:tab/>
            </w:r>
            <w:r>
              <w:rPr>
                <w:noProof/>
                <w:webHidden/>
              </w:rPr>
              <w:fldChar w:fldCharType="begin"/>
            </w:r>
            <w:r>
              <w:rPr>
                <w:noProof/>
                <w:webHidden/>
              </w:rPr>
              <w:instrText xml:space="preserve"> PAGEREF _Toc233624561 \h </w:instrText>
            </w:r>
            <w:r>
              <w:rPr>
                <w:noProof/>
                <w:webHidden/>
              </w:rPr>
            </w:r>
            <w:r>
              <w:rPr>
                <w:noProof/>
                <w:webHidden/>
              </w:rPr>
              <w:fldChar w:fldCharType="separate"/>
            </w:r>
            <w:r>
              <w:rPr>
                <w:noProof/>
                <w:webHidden/>
              </w:rPr>
              <w:t>14</w:t>
            </w:r>
            <w:r>
              <w:rPr>
                <w:noProof/>
                <w:webHidden/>
              </w:rPr>
              <w:fldChar w:fldCharType="end"/>
            </w:r>
          </w:hyperlink>
        </w:p>
        <w:p w14:paraId="2141891E" w14:textId="157BB542" w:rsidR="006519AE" w:rsidRDefault="006519AE">
          <w:pPr>
            <w:pStyle w:val="TOC3"/>
            <w:tabs>
              <w:tab w:val="left" w:pos="1440"/>
              <w:tab w:val="right" w:leader="dot" w:pos="9016"/>
            </w:tabs>
            <w:rPr>
              <w:rFonts w:eastAsiaTheme="minorEastAsia"/>
              <w:noProof/>
              <w:sz w:val="24"/>
              <w:szCs w:val="24"/>
              <w:lang w:eastAsia="en-GB"/>
            </w:rPr>
          </w:pPr>
          <w:hyperlink w:anchor="_Toc233624562" w:history="1">
            <w:r w:rsidRPr="00C7536A">
              <w:rPr>
                <w:rStyle w:val="Hyperlink"/>
                <w:noProof/>
              </w:rPr>
              <w:t>4.4.6.</w:t>
            </w:r>
            <w:r>
              <w:rPr>
                <w:rFonts w:eastAsiaTheme="minorEastAsia"/>
                <w:noProof/>
                <w:sz w:val="24"/>
                <w:szCs w:val="24"/>
                <w:lang w:eastAsia="en-GB"/>
              </w:rPr>
              <w:tab/>
            </w:r>
            <w:r w:rsidRPr="00C7536A">
              <w:rPr>
                <w:rStyle w:val="Hyperlink"/>
                <w:noProof/>
              </w:rPr>
              <w:t>Visual Interpretation Rules</w:t>
            </w:r>
            <w:r>
              <w:rPr>
                <w:noProof/>
                <w:webHidden/>
              </w:rPr>
              <w:tab/>
            </w:r>
            <w:r>
              <w:rPr>
                <w:noProof/>
                <w:webHidden/>
              </w:rPr>
              <w:fldChar w:fldCharType="begin"/>
            </w:r>
            <w:r>
              <w:rPr>
                <w:noProof/>
                <w:webHidden/>
              </w:rPr>
              <w:instrText xml:space="preserve"> PAGEREF _Toc233624562 \h </w:instrText>
            </w:r>
            <w:r>
              <w:rPr>
                <w:noProof/>
                <w:webHidden/>
              </w:rPr>
            </w:r>
            <w:r>
              <w:rPr>
                <w:noProof/>
                <w:webHidden/>
              </w:rPr>
              <w:fldChar w:fldCharType="separate"/>
            </w:r>
            <w:r>
              <w:rPr>
                <w:noProof/>
                <w:webHidden/>
              </w:rPr>
              <w:t>14</w:t>
            </w:r>
            <w:r>
              <w:rPr>
                <w:noProof/>
                <w:webHidden/>
              </w:rPr>
              <w:fldChar w:fldCharType="end"/>
            </w:r>
          </w:hyperlink>
        </w:p>
        <w:p w14:paraId="6A361AE3" w14:textId="0C0BF0F9" w:rsidR="006519AE" w:rsidRDefault="006519AE">
          <w:pPr>
            <w:pStyle w:val="TOC1"/>
            <w:tabs>
              <w:tab w:val="right" w:leader="dot" w:pos="9016"/>
            </w:tabs>
            <w:rPr>
              <w:rFonts w:eastAsiaTheme="minorEastAsia"/>
              <w:noProof/>
              <w:sz w:val="24"/>
              <w:szCs w:val="24"/>
              <w:lang w:eastAsia="en-GB"/>
            </w:rPr>
          </w:pPr>
          <w:hyperlink w:anchor="_Toc233624563" w:history="1">
            <w:r w:rsidRPr="00C7536A">
              <w:rPr>
                <w:rStyle w:val="Hyperlink"/>
                <w:noProof/>
              </w:rPr>
              <w:t>5. Roll Call Attendance Analysis</w:t>
            </w:r>
            <w:r>
              <w:rPr>
                <w:noProof/>
                <w:webHidden/>
              </w:rPr>
              <w:tab/>
            </w:r>
            <w:r>
              <w:rPr>
                <w:noProof/>
                <w:webHidden/>
              </w:rPr>
              <w:fldChar w:fldCharType="begin"/>
            </w:r>
            <w:r>
              <w:rPr>
                <w:noProof/>
                <w:webHidden/>
              </w:rPr>
              <w:instrText xml:space="preserve"> PAGEREF _Toc233624563 \h </w:instrText>
            </w:r>
            <w:r>
              <w:rPr>
                <w:noProof/>
                <w:webHidden/>
              </w:rPr>
            </w:r>
            <w:r>
              <w:rPr>
                <w:noProof/>
                <w:webHidden/>
              </w:rPr>
              <w:fldChar w:fldCharType="separate"/>
            </w:r>
            <w:r>
              <w:rPr>
                <w:noProof/>
                <w:webHidden/>
              </w:rPr>
              <w:t>15</w:t>
            </w:r>
            <w:r>
              <w:rPr>
                <w:noProof/>
                <w:webHidden/>
              </w:rPr>
              <w:fldChar w:fldCharType="end"/>
            </w:r>
          </w:hyperlink>
        </w:p>
        <w:p w14:paraId="38B2723F" w14:textId="3DF2CE48" w:rsidR="006519AE" w:rsidRDefault="006519AE">
          <w:pPr>
            <w:pStyle w:val="TOC2"/>
            <w:tabs>
              <w:tab w:val="left" w:pos="960"/>
              <w:tab w:val="right" w:leader="dot" w:pos="9016"/>
            </w:tabs>
            <w:rPr>
              <w:rFonts w:eastAsiaTheme="minorEastAsia"/>
              <w:noProof/>
              <w:sz w:val="24"/>
              <w:szCs w:val="24"/>
              <w:lang w:eastAsia="en-GB"/>
            </w:rPr>
          </w:pPr>
          <w:hyperlink w:anchor="_Toc233624564" w:history="1">
            <w:r w:rsidRPr="00C7536A">
              <w:rPr>
                <w:rStyle w:val="Hyperlink"/>
                <w:noProof/>
              </w:rPr>
              <w:t>5.1.</w:t>
            </w:r>
            <w:r>
              <w:rPr>
                <w:rFonts w:eastAsiaTheme="minorEastAsia"/>
                <w:noProof/>
                <w:sz w:val="24"/>
                <w:szCs w:val="24"/>
                <w:lang w:eastAsia="en-GB"/>
              </w:rPr>
              <w:tab/>
            </w:r>
            <w:r w:rsidRPr="00C7536A">
              <w:rPr>
                <w:rStyle w:val="Hyperlink"/>
                <w:noProof/>
              </w:rPr>
              <w:t>Roll Call Data Table</w:t>
            </w:r>
            <w:r>
              <w:rPr>
                <w:noProof/>
                <w:webHidden/>
              </w:rPr>
              <w:tab/>
            </w:r>
            <w:r>
              <w:rPr>
                <w:noProof/>
                <w:webHidden/>
              </w:rPr>
              <w:fldChar w:fldCharType="begin"/>
            </w:r>
            <w:r>
              <w:rPr>
                <w:noProof/>
                <w:webHidden/>
              </w:rPr>
              <w:instrText xml:space="preserve"> PAGEREF _Toc233624564 \h </w:instrText>
            </w:r>
            <w:r>
              <w:rPr>
                <w:noProof/>
                <w:webHidden/>
              </w:rPr>
            </w:r>
            <w:r>
              <w:rPr>
                <w:noProof/>
                <w:webHidden/>
              </w:rPr>
              <w:fldChar w:fldCharType="separate"/>
            </w:r>
            <w:r>
              <w:rPr>
                <w:noProof/>
                <w:webHidden/>
              </w:rPr>
              <w:t>15</w:t>
            </w:r>
            <w:r>
              <w:rPr>
                <w:noProof/>
                <w:webHidden/>
              </w:rPr>
              <w:fldChar w:fldCharType="end"/>
            </w:r>
          </w:hyperlink>
        </w:p>
        <w:p w14:paraId="30D5B76D" w14:textId="0C7E5FC5" w:rsidR="006519AE" w:rsidRDefault="006519AE">
          <w:pPr>
            <w:pStyle w:val="TOC2"/>
            <w:tabs>
              <w:tab w:val="left" w:pos="960"/>
              <w:tab w:val="right" w:leader="dot" w:pos="9016"/>
            </w:tabs>
            <w:rPr>
              <w:rFonts w:eastAsiaTheme="minorEastAsia"/>
              <w:noProof/>
              <w:sz w:val="24"/>
              <w:szCs w:val="24"/>
              <w:lang w:eastAsia="en-GB"/>
            </w:rPr>
          </w:pPr>
          <w:hyperlink w:anchor="_Toc233624565" w:history="1">
            <w:r w:rsidRPr="00C7536A">
              <w:rPr>
                <w:rStyle w:val="Hyperlink"/>
                <w:noProof/>
              </w:rPr>
              <w:t>5.2.</w:t>
            </w:r>
            <w:r>
              <w:rPr>
                <w:rFonts w:eastAsiaTheme="minorEastAsia"/>
                <w:noProof/>
                <w:sz w:val="24"/>
                <w:szCs w:val="24"/>
                <w:lang w:eastAsia="en-GB"/>
              </w:rPr>
              <w:tab/>
            </w:r>
            <w:r w:rsidRPr="00C7536A">
              <w:rPr>
                <w:rStyle w:val="Hyperlink"/>
                <w:noProof/>
              </w:rPr>
              <w:t>Core Measures</w:t>
            </w:r>
            <w:r>
              <w:rPr>
                <w:noProof/>
                <w:webHidden/>
              </w:rPr>
              <w:tab/>
            </w:r>
            <w:r>
              <w:rPr>
                <w:noProof/>
                <w:webHidden/>
              </w:rPr>
              <w:fldChar w:fldCharType="begin"/>
            </w:r>
            <w:r>
              <w:rPr>
                <w:noProof/>
                <w:webHidden/>
              </w:rPr>
              <w:instrText xml:space="preserve"> PAGEREF _Toc233624565 \h </w:instrText>
            </w:r>
            <w:r>
              <w:rPr>
                <w:noProof/>
                <w:webHidden/>
              </w:rPr>
            </w:r>
            <w:r>
              <w:rPr>
                <w:noProof/>
                <w:webHidden/>
              </w:rPr>
              <w:fldChar w:fldCharType="separate"/>
            </w:r>
            <w:r>
              <w:rPr>
                <w:noProof/>
                <w:webHidden/>
              </w:rPr>
              <w:t>15</w:t>
            </w:r>
            <w:r>
              <w:rPr>
                <w:noProof/>
                <w:webHidden/>
              </w:rPr>
              <w:fldChar w:fldCharType="end"/>
            </w:r>
          </w:hyperlink>
        </w:p>
        <w:p w14:paraId="11EA9097" w14:textId="3A61E1BB" w:rsidR="006519AE" w:rsidRDefault="006519AE">
          <w:pPr>
            <w:pStyle w:val="TOC3"/>
            <w:tabs>
              <w:tab w:val="left" w:pos="1440"/>
              <w:tab w:val="right" w:leader="dot" w:pos="9016"/>
            </w:tabs>
            <w:rPr>
              <w:rFonts w:eastAsiaTheme="minorEastAsia"/>
              <w:noProof/>
              <w:sz w:val="24"/>
              <w:szCs w:val="24"/>
              <w:lang w:eastAsia="en-GB"/>
            </w:rPr>
          </w:pPr>
          <w:hyperlink w:anchor="_Toc233624566" w:history="1">
            <w:r w:rsidRPr="00C7536A">
              <w:rPr>
                <w:rStyle w:val="Hyperlink"/>
                <w:noProof/>
              </w:rPr>
              <w:t>5.2.1.</w:t>
            </w:r>
            <w:r>
              <w:rPr>
                <w:rFonts w:eastAsiaTheme="minorEastAsia"/>
                <w:noProof/>
                <w:sz w:val="24"/>
                <w:szCs w:val="24"/>
                <w:lang w:eastAsia="en-GB"/>
              </w:rPr>
              <w:tab/>
            </w:r>
            <w:r w:rsidRPr="00C7536A">
              <w:rPr>
                <w:rStyle w:val="Hyperlink"/>
                <w:noProof/>
              </w:rPr>
              <w:t>Attendance Value</w:t>
            </w:r>
            <w:r>
              <w:rPr>
                <w:noProof/>
                <w:webHidden/>
              </w:rPr>
              <w:tab/>
            </w:r>
            <w:r>
              <w:rPr>
                <w:noProof/>
                <w:webHidden/>
              </w:rPr>
              <w:fldChar w:fldCharType="begin"/>
            </w:r>
            <w:r>
              <w:rPr>
                <w:noProof/>
                <w:webHidden/>
              </w:rPr>
              <w:instrText xml:space="preserve"> PAGEREF _Toc233624566 \h </w:instrText>
            </w:r>
            <w:r>
              <w:rPr>
                <w:noProof/>
                <w:webHidden/>
              </w:rPr>
            </w:r>
            <w:r>
              <w:rPr>
                <w:noProof/>
                <w:webHidden/>
              </w:rPr>
              <w:fldChar w:fldCharType="separate"/>
            </w:r>
            <w:r>
              <w:rPr>
                <w:noProof/>
                <w:webHidden/>
              </w:rPr>
              <w:t>15</w:t>
            </w:r>
            <w:r>
              <w:rPr>
                <w:noProof/>
                <w:webHidden/>
              </w:rPr>
              <w:fldChar w:fldCharType="end"/>
            </w:r>
          </w:hyperlink>
        </w:p>
        <w:p w14:paraId="6EB9A8F9" w14:textId="7F7F32DA" w:rsidR="006519AE" w:rsidRDefault="006519AE">
          <w:pPr>
            <w:pStyle w:val="TOC3"/>
            <w:tabs>
              <w:tab w:val="left" w:pos="1440"/>
              <w:tab w:val="right" w:leader="dot" w:pos="9016"/>
            </w:tabs>
            <w:rPr>
              <w:rFonts w:eastAsiaTheme="minorEastAsia"/>
              <w:noProof/>
              <w:sz w:val="24"/>
              <w:szCs w:val="24"/>
              <w:lang w:eastAsia="en-GB"/>
            </w:rPr>
          </w:pPr>
          <w:hyperlink w:anchor="_Toc233624567" w:history="1">
            <w:r w:rsidRPr="00C7536A">
              <w:rPr>
                <w:rStyle w:val="Hyperlink"/>
                <w:noProof/>
              </w:rPr>
              <w:t>5.2.2.</w:t>
            </w:r>
            <w:r>
              <w:rPr>
                <w:rFonts w:eastAsiaTheme="minorEastAsia"/>
                <w:noProof/>
                <w:sz w:val="24"/>
                <w:szCs w:val="24"/>
                <w:lang w:eastAsia="en-GB"/>
              </w:rPr>
              <w:tab/>
            </w:r>
            <w:r w:rsidRPr="00C7536A">
              <w:rPr>
                <w:rStyle w:val="Hyperlink"/>
                <w:noProof/>
              </w:rPr>
              <w:t>RC Late Mins</w:t>
            </w:r>
            <w:r>
              <w:rPr>
                <w:noProof/>
                <w:webHidden/>
              </w:rPr>
              <w:tab/>
            </w:r>
            <w:r>
              <w:rPr>
                <w:noProof/>
                <w:webHidden/>
              </w:rPr>
              <w:fldChar w:fldCharType="begin"/>
            </w:r>
            <w:r>
              <w:rPr>
                <w:noProof/>
                <w:webHidden/>
              </w:rPr>
              <w:instrText xml:space="preserve"> PAGEREF _Toc233624567 \h </w:instrText>
            </w:r>
            <w:r>
              <w:rPr>
                <w:noProof/>
                <w:webHidden/>
              </w:rPr>
            </w:r>
            <w:r>
              <w:rPr>
                <w:noProof/>
                <w:webHidden/>
              </w:rPr>
              <w:fldChar w:fldCharType="separate"/>
            </w:r>
            <w:r>
              <w:rPr>
                <w:noProof/>
                <w:webHidden/>
              </w:rPr>
              <w:t>15</w:t>
            </w:r>
            <w:r>
              <w:rPr>
                <w:noProof/>
                <w:webHidden/>
              </w:rPr>
              <w:fldChar w:fldCharType="end"/>
            </w:r>
          </w:hyperlink>
        </w:p>
        <w:p w14:paraId="63945A88" w14:textId="14560AF0" w:rsidR="006519AE" w:rsidRDefault="006519AE">
          <w:pPr>
            <w:pStyle w:val="TOC3"/>
            <w:tabs>
              <w:tab w:val="left" w:pos="1440"/>
              <w:tab w:val="right" w:leader="dot" w:pos="9016"/>
            </w:tabs>
            <w:rPr>
              <w:rFonts w:eastAsiaTheme="minorEastAsia"/>
              <w:noProof/>
              <w:sz w:val="24"/>
              <w:szCs w:val="24"/>
              <w:lang w:eastAsia="en-GB"/>
            </w:rPr>
          </w:pPr>
          <w:hyperlink w:anchor="_Toc233624568" w:history="1">
            <w:r w:rsidRPr="00C7536A">
              <w:rPr>
                <w:rStyle w:val="Hyperlink"/>
                <w:noProof/>
              </w:rPr>
              <w:t>5.2.3.</w:t>
            </w:r>
            <w:r>
              <w:rPr>
                <w:rFonts w:eastAsiaTheme="minorEastAsia"/>
                <w:noProof/>
                <w:sz w:val="24"/>
                <w:szCs w:val="24"/>
                <w:lang w:eastAsia="en-GB"/>
              </w:rPr>
              <w:tab/>
            </w:r>
            <w:r w:rsidRPr="00C7536A">
              <w:rPr>
                <w:rStyle w:val="Hyperlink"/>
                <w:noProof/>
              </w:rPr>
              <w:t>RC Marks (Row Count)</w:t>
            </w:r>
            <w:r>
              <w:rPr>
                <w:noProof/>
                <w:webHidden/>
              </w:rPr>
              <w:tab/>
            </w:r>
            <w:r>
              <w:rPr>
                <w:noProof/>
                <w:webHidden/>
              </w:rPr>
              <w:fldChar w:fldCharType="begin"/>
            </w:r>
            <w:r>
              <w:rPr>
                <w:noProof/>
                <w:webHidden/>
              </w:rPr>
              <w:instrText xml:space="preserve"> PAGEREF _Toc233624568 \h </w:instrText>
            </w:r>
            <w:r>
              <w:rPr>
                <w:noProof/>
                <w:webHidden/>
              </w:rPr>
            </w:r>
            <w:r>
              <w:rPr>
                <w:noProof/>
                <w:webHidden/>
              </w:rPr>
              <w:fldChar w:fldCharType="separate"/>
            </w:r>
            <w:r>
              <w:rPr>
                <w:noProof/>
                <w:webHidden/>
              </w:rPr>
              <w:t>15</w:t>
            </w:r>
            <w:r>
              <w:rPr>
                <w:noProof/>
                <w:webHidden/>
              </w:rPr>
              <w:fldChar w:fldCharType="end"/>
            </w:r>
          </w:hyperlink>
        </w:p>
        <w:p w14:paraId="4D61F9D5" w14:textId="299AF4F0" w:rsidR="006519AE" w:rsidRDefault="006519AE">
          <w:pPr>
            <w:pStyle w:val="TOC2"/>
            <w:tabs>
              <w:tab w:val="left" w:pos="960"/>
              <w:tab w:val="right" w:leader="dot" w:pos="9016"/>
            </w:tabs>
            <w:rPr>
              <w:rFonts w:eastAsiaTheme="minorEastAsia"/>
              <w:noProof/>
              <w:sz w:val="24"/>
              <w:szCs w:val="24"/>
              <w:lang w:eastAsia="en-GB"/>
            </w:rPr>
          </w:pPr>
          <w:hyperlink w:anchor="_Toc233624569" w:history="1">
            <w:r w:rsidRPr="00C7536A">
              <w:rPr>
                <w:rStyle w:val="Hyperlink"/>
                <w:noProof/>
              </w:rPr>
              <w:t>5.3.</w:t>
            </w:r>
            <w:r>
              <w:rPr>
                <w:rFonts w:eastAsiaTheme="minorEastAsia"/>
                <w:noProof/>
                <w:sz w:val="24"/>
                <w:szCs w:val="24"/>
                <w:lang w:eastAsia="en-GB"/>
              </w:rPr>
              <w:tab/>
            </w:r>
            <w:r w:rsidRPr="00C7536A">
              <w:rPr>
                <w:rStyle w:val="Hyperlink"/>
                <w:noProof/>
              </w:rPr>
              <w:t>Attendance Banding Framework</w:t>
            </w:r>
            <w:r>
              <w:rPr>
                <w:noProof/>
                <w:webHidden/>
              </w:rPr>
              <w:tab/>
            </w:r>
            <w:r>
              <w:rPr>
                <w:noProof/>
                <w:webHidden/>
              </w:rPr>
              <w:fldChar w:fldCharType="begin"/>
            </w:r>
            <w:r>
              <w:rPr>
                <w:noProof/>
                <w:webHidden/>
              </w:rPr>
              <w:instrText xml:space="preserve"> PAGEREF _Toc233624569 \h </w:instrText>
            </w:r>
            <w:r>
              <w:rPr>
                <w:noProof/>
                <w:webHidden/>
              </w:rPr>
            </w:r>
            <w:r>
              <w:rPr>
                <w:noProof/>
                <w:webHidden/>
              </w:rPr>
              <w:fldChar w:fldCharType="separate"/>
            </w:r>
            <w:r>
              <w:rPr>
                <w:noProof/>
                <w:webHidden/>
              </w:rPr>
              <w:t>15</w:t>
            </w:r>
            <w:r>
              <w:rPr>
                <w:noProof/>
                <w:webHidden/>
              </w:rPr>
              <w:fldChar w:fldCharType="end"/>
            </w:r>
          </w:hyperlink>
        </w:p>
        <w:p w14:paraId="42BA45D5" w14:textId="557857EA" w:rsidR="006519AE" w:rsidRDefault="006519AE">
          <w:pPr>
            <w:pStyle w:val="TOC3"/>
            <w:tabs>
              <w:tab w:val="left" w:pos="1440"/>
              <w:tab w:val="right" w:leader="dot" w:pos="9016"/>
            </w:tabs>
            <w:rPr>
              <w:rFonts w:eastAsiaTheme="minorEastAsia"/>
              <w:noProof/>
              <w:sz w:val="24"/>
              <w:szCs w:val="24"/>
              <w:lang w:eastAsia="en-GB"/>
            </w:rPr>
          </w:pPr>
          <w:hyperlink w:anchor="_Toc233624570" w:history="1">
            <w:r w:rsidRPr="00C7536A">
              <w:rPr>
                <w:rStyle w:val="Hyperlink"/>
                <w:noProof/>
              </w:rPr>
              <w:t>5.3.1.</w:t>
            </w:r>
            <w:r>
              <w:rPr>
                <w:rFonts w:eastAsiaTheme="minorEastAsia"/>
                <w:noProof/>
                <w:sz w:val="24"/>
                <w:szCs w:val="24"/>
                <w:lang w:eastAsia="en-GB"/>
              </w:rPr>
              <w:tab/>
            </w:r>
            <w:r w:rsidRPr="00C7536A">
              <w:rPr>
                <w:rStyle w:val="Hyperlink"/>
                <w:noProof/>
              </w:rPr>
              <w:t>Attendance Band Semantic Structure</w:t>
            </w:r>
            <w:r>
              <w:rPr>
                <w:noProof/>
                <w:webHidden/>
              </w:rPr>
              <w:tab/>
            </w:r>
            <w:r>
              <w:rPr>
                <w:noProof/>
                <w:webHidden/>
              </w:rPr>
              <w:fldChar w:fldCharType="begin"/>
            </w:r>
            <w:r>
              <w:rPr>
                <w:noProof/>
                <w:webHidden/>
              </w:rPr>
              <w:instrText xml:space="preserve"> PAGEREF _Toc233624570 \h </w:instrText>
            </w:r>
            <w:r>
              <w:rPr>
                <w:noProof/>
                <w:webHidden/>
              </w:rPr>
            </w:r>
            <w:r>
              <w:rPr>
                <w:noProof/>
                <w:webHidden/>
              </w:rPr>
              <w:fldChar w:fldCharType="separate"/>
            </w:r>
            <w:r>
              <w:rPr>
                <w:noProof/>
                <w:webHidden/>
              </w:rPr>
              <w:t>16</w:t>
            </w:r>
            <w:r>
              <w:rPr>
                <w:noProof/>
                <w:webHidden/>
              </w:rPr>
              <w:fldChar w:fldCharType="end"/>
            </w:r>
          </w:hyperlink>
        </w:p>
        <w:p w14:paraId="7F15D3F7" w14:textId="77F12601" w:rsidR="006519AE" w:rsidRDefault="006519AE">
          <w:pPr>
            <w:pStyle w:val="TOC4"/>
            <w:tabs>
              <w:tab w:val="left" w:pos="1920"/>
              <w:tab w:val="right" w:leader="dot" w:pos="9016"/>
            </w:tabs>
            <w:rPr>
              <w:noProof/>
              <w:sz w:val="24"/>
            </w:rPr>
          </w:pPr>
          <w:hyperlink w:anchor="_Toc233624571" w:history="1">
            <w:r w:rsidRPr="00C7536A">
              <w:rPr>
                <w:rStyle w:val="Hyperlink"/>
                <w:rFonts w:eastAsia="Times New Roman"/>
                <w:noProof/>
              </w:rPr>
              <w:t>5.3.1.1.</w:t>
            </w:r>
            <w:r>
              <w:rPr>
                <w:noProof/>
                <w:sz w:val="24"/>
              </w:rPr>
              <w:tab/>
            </w:r>
            <w:r w:rsidRPr="00C7536A">
              <w:rPr>
                <w:rStyle w:val="Hyperlink"/>
                <w:noProof/>
              </w:rPr>
              <w:t>Band</w:t>
            </w:r>
            <w:r>
              <w:rPr>
                <w:noProof/>
                <w:webHidden/>
              </w:rPr>
              <w:tab/>
            </w:r>
            <w:r>
              <w:rPr>
                <w:noProof/>
                <w:webHidden/>
              </w:rPr>
              <w:fldChar w:fldCharType="begin"/>
            </w:r>
            <w:r>
              <w:rPr>
                <w:noProof/>
                <w:webHidden/>
              </w:rPr>
              <w:instrText xml:space="preserve"> PAGEREF _Toc233624571 \h </w:instrText>
            </w:r>
            <w:r>
              <w:rPr>
                <w:noProof/>
                <w:webHidden/>
              </w:rPr>
            </w:r>
            <w:r>
              <w:rPr>
                <w:noProof/>
                <w:webHidden/>
              </w:rPr>
              <w:fldChar w:fldCharType="separate"/>
            </w:r>
            <w:r>
              <w:rPr>
                <w:noProof/>
                <w:webHidden/>
              </w:rPr>
              <w:t>16</w:t>
            </w:r>
            <w:r>
              <w:rPr>
                <w:noProof/>
                <w:webHidden/>
              </w:rPr>
              <w:fldChar w:fldCharType="end"/>
            </w:r>
          </w:hyperlink>
        </w:p>
        <w:p w14:paraId="0371B7E6" w14:textId="72E6855A" w:rsidR="006519AE" w:rsidRDefault="006519AE">
          <w:pPr>
            <w:pStyle w:val="TOC4"/>
            <w:tabs>
              <w:tab w:val="left" w:pos="1920"/>
              <w:tab w:val="right" w:leader="dot" w:pos="9016"/>
            </w:tabs>
            <w:rPr>
              <w:noProof/>
              <w:sz w:val="24"/>
            </w:rPr>
          </w:pPr>
          <w:hyperlink w:anchor="_Toc233624572" w:history="1">
            <w:r w:rsidRPr="00C7536A">
              <w:rPr>
                <w:rStyle w:val="Hyperlink"/>
                <w:rFonts w:eastAsia="Times New Roman"/>
                <w:noProof/>
              </w:rPr>
              <w:t>5.3.1.2.</w:t>
            </w:r>
            <w:r>
              <w:rPr>
                <w:noProof/>
                <w:sz w:val="24"/>
              </w:rPr>
              <w:tab/>
            </w:r>
            <w:r w:rsidRPr="00C7536A">
              <w:rPr>
                <w:rStyle w:val="Hyperlink"/>
                <w:noProof/>
              </w:rPr>
              <w:t>Min Value</w:t>
            </w:r>
            <w:r>
              <w:rPr>
                <w:noProof/>
                <w:webHidden/>
              </w:rPr>
              <w:tab/>
            </w:r>
            <w:r>
              <w:rPr>
                <w:noProof/>
                <w:webHidden/>
              </w:rPr>
              <w:fldChar w:fldCharType="begin"/>
            </w:r>
            <w:r>
              <w:rPr>
                <w:noProof/>
                <w:webHidden/>
              </w:rPr>
              <w:instrText xml:space="preserve"> PAGEREF _Toc233624572 \h </w:instrText>
            </w:r>
            <w:r>
              <w:rPr>
                <w:noProof/>
                <w:webHidden/>
              </w:rPr>
            </w:r>
            <w:r>
              <w:rPr>
                <w:noProof/>
                <w:webHidden/>
              </w:rPr>
              <w:fldChar w:fldCharType="separate"/>
            </w:r>
            <w:r>
              <w:rPr>
                <w:noProof/>
                <w:webHidden/>
              </w:rPr>
              <w:t>16</w:t>
            </w:r>
            <w:r>
              <w:rPr>
                <w:noProof/>
                <w:webHidden/>
              </w:rPr>
              <w:fldChar w:fldCharType="end"/>
            </w:r>
          </w:hyperlink>
        </w:p>
        <w:p w14:paraId="3CA8AE20" w14:textId="0396CB9E" w:rsidR="006519AE" w:rsidRDefault="006519AE">
          <w:pPr>
            <w:pStyle w:val="TOC4"/>
            <w:tabs>
              <w:tab w:val="left" w:pos="1920"/>
              <w:tab w:val="right" w:leader="dot" w:pos="9016"/>
            </w:tabs>
            <w:rPr>
              <w:noProof/>
              <w:sz w:val="24"/>
            </w:rPr>
          </w:pPr>
          <w:hyperlink w:anchor="_Toc233624573" w:history="1">
            <w:r w:rsidRPr="00C7536A">
              <w:rPr>
                <w:rStyle w:val="Hyperlink"/>
                <w:rFonts w:eastAsia="Times New Roman"/>
                <w:noProof/>
              </w:rPr>
              <w:t>5.3.1.3.</w:t>
            </w:r>
            <w:r>
              <w:rPr>
                <w:noProof/>
                <w:sz w:val="24"/>
              </w:rPr>
              <w:tab/>
            </w:r>
            <w:r w:rsidRPr="00C7536A">
              <w:rPr>
                <w:rStyle w:val="Hyperlink"/>
                <w:noProof/>
              </w:rPr>
              <w:t>Max Value</w:t>
            </w:r>
            <w:r>
              <w:rPr>
                <w:noProof/>
                <w:webHidden/>
              </w:rPr>
              <w:tab/>
            </w:r>
            <w:r>
              <w:rPr>
                <w:noProof/>
                <w:webHidden/>
              </w:rPr>
              <w:fldChar w:fldCharType="begin"/>
            </w:r>
            <w:r>
              <w:rPr>
                <w:noProof/>
                <w:webHidden/>
              </w:rPr>
              <w:instrText xml:space="preserve"> PAGEREF _Toc233624573 \h </w:instrText>
            </w:r>
            <w:r>
              <w:rPr>
                <w:noProof/>
                <w:webHidden/>
              </w:rPr>
            </w:r>
            <w:r>
              <w:rPr>
                <w:noProof/>
                <w:webHidden/>
              </w:rPr>
              <w:fldChar w:fldCharType="separate"/>
            </w:r>
            <w:r>
              <w:rPr>
                <w:noProof/>
                <w:webHidden/>
              </w:rPr>
              <w:t>16</w:t>
            </w:r>
            <w:r>
              <w:rPr>
                <w:noProof/>
                <w:webHidden/>
              </w:rPr>
              <w:fldChar w:fldCharType="end"/>
            </w:r>
          </w:hyperlink>
        </w:p>
        <w:p w14:paraId="2E2CC49D" w14:textId="775CCC61" w:rsidR="006519AE" w:rsidRDefault="006519AE">
          <w:pPr>
            <w:pStyle w:val="TOC4"/>
            <w:tabs>
              <w:tab w:val="left" w:pos="1680"/>
              <w:tab w:val="right" w:leader="dot" w:pos="9016"/>
            </w:tabs>
            <w:rPr>
              <w:noProof/>
              <w:sz w:val="24"/>
            </w:rPr>
          </w:pPr>
          <w:hyperlink w:anchor="_Toc233624574" w:history="1">
            <w:r w:rsidRPr="00C7536A">
              <w:rPr>
                <w:rStyle w:val="Hyperlink"/>
                <w:rFonts w:eastAsia="Times New Roman"/>
                <w:noProof/>
              </w:rPr>
              <w:t>5.3.1.4.</w:t>
            </w:r>
            <w:r>
              <w:rPr>
                <w:noProof/>
                <w:sz w:val="24"/>
              </w:rPr>
              <w:tab/>
            </w:r>
            <w:r w:rsidRPr="00C7536A">
              <w:rPr>
                <w:rStyle w:val="Hyperlink"/>
                <w:noProof/>
              </w:rPr>
              <w:t>Colour</w:t>
            </w:r>
            <w:r>
              <w:rPr>
                <w:noProof/>
                <w:webHidden/>
              </w:rPr>
              <w:tab/>
            </w:r>
            <w:r>
              <w:rPr>
                <w:noProof/>
                <w:webHidden/>
              </w:rPr>
              <w:fldChar w:fldCharType="begin"/>
            </w:r>
            <w:r>
              <w:rPr>
                <w:noProof/>
                <w:webHidden/>
              </w:rPr>
              <w:instrText xml:space="preserve"> PAGEREF _Toc233624574 \h </w:instrText>
            </w:r>
            <w:r>
              <w:rPr>
                <w:noProof/>
                <w:webHidden/>
              </w:rPr>
            </w:r>
            <w:r>
              <w:rPr>
                <w:noProof/>
                <w:webHidden/>
              </w:rPr>
              <w:fldChar w:fldCharType="separate"/>
            </w:r>
            <w:r>
              <w:rPr>
                <w:noProof/>
                <w:webHidden/>
              </w:rPr>
              <w:t>16</w:t>
            </w:r>
            <w:r>
              <w:rPr>
                <w:noProof/>
                <w:webHidden/>
              </w:rPr>
              <w:fldChar w:fldCharType="end"/>
            </w:r>
          </w:hyperlink>
        </w:p>
        <w:p w14:paraId="067F7D5A" w14:textId="7A5F8109" w:rsidR="006519AE" w:rsidRDefault="006519AE">
          <w:pPr>
            <w:pStyle w:val="TOC3"/>
            <w:tabs>
              <w:tab w:val="left" w:pos="1440"/>
              <w:tab w:val="right" w:leader="dot" w:pos="9016"/>
            </w:tabs>
            <w:rPr>
              <w:rFonts w:eastAsiaTheme="minorEastAsia"/>
              <w:noProof/>
              <w:sz w:val="24"/>
              <w:szCs w:val="24"/>
              <w:lang w:eastAsia="en-GB"/>
            </w:rPr>
          </w:pPr>
          <w:hyperlink w:anchor="_Toc233624575" w:history="1">
            <w:r w:rsidRPr="00C7536A">
              <w:rPr>
                <w:rStyle w:val="Hyperlink"/>
                <w:noProof/>
              </w:rPr>
              <w:t>5.3.2.</w:t>
            </w:r>
            <w:r>
              <w:rPr>
                <w:rFonts w:eastAsiaTheme="minorEastAsia"/>
                <w:noProof/>
                <w:sz w:val="24"/>
                <w:szCs w:val="24"/>
                <w:lang w:eastAsia="en-GB"/>
              </w:rPr>
              <w:tab/>
            </w:r>
            <w:r w:rsidRPr="00C7536A">
              <w:rPr>
                <w:rStyle w:val="Hyperlink"/>
                <w:noProof/>
              </w:rPr>
              <w:t>Supporting Measures</w:t>
            </w:r>
            <w:r>
              <w:rPr>
                <w:noProof/>
                <w:webHidden/>
              </w:rPr>
              <w:tab/>
            </w:r>
            <w:r>
              <w:rPr>
                <w:noProof/>
                <w:webHidden/>
              </w:rPr>
              <w:fldChar w:fldCharType="begin"/>
            </w:r>
            <w:r>
              <w:rPr>
                <w:noProof/>
                <w:webHidden/>
              </w:rPr>
              <w:instrText xml:space="preserve"> PAGEREF _Toc233624575 \h </w:instrText>
            </w:r>
            <w:r>
              <w:rPr>
                <w:noProof/>
                <w:webHidden/>
              </w:rPr>
            </w:r>
            <w:r>
              <w:rPr>
                <w:noProof/>
                <w:webHidden/>
              </w:rPr>
              <w:fldChar w:fldCharType="separate"/>
            </w:r>
            <w:r>
              <w:rPr>
                <w:noProof/>
                <w:webHidden/>
              </w:rPr>
              <w:t>16</w:t>
            </w:r>
            <w:r>
              <w:rPr>
                <w:noProof/>
                <w:webHidden/>
              </w:rPr>
              <w:fldChar w:fldCharType="end"/>
            </w:r>
          </w:hyperlink>
        </w:p>
        <w:p w14:paraId="63F88FA7" w14:textId="6785291D" w:rsidR="006519AE" w:rsidRDefault="006519AE">
          <w:pPr>
            <w:pStyle w:val="TOC3"/>
            <w:tabs>
              <w:tab w:val="left" w:pos="1440"/>
              <w:tab w:val="right" w:leader="dot" w:pos="9016"/>
            </w:tabs>
            <w:rPr>
              <w:rFonts w:eastAsiaTheme="minorEastAsia"/>
              <w:noProof/>
              <w:sz w:val="24"/>
              <w:szCs w:val="24"/>
              <w:lang w:eastAsia="en-GB"/>
            </w:rPr>
          </w:pPr>
          <w:hyperlink w:anchor="_Toc233624576" w:history="1">
            <w:r w:rsidRPr="00C7536A">
              <w:rPr>
                <w:rStyle w:val="Hyperlink"/>
                <w:noProof/>
              </w:rPr>
              <w:t>5.3.3.</w:t>
            </w:r>
            <w:r>
              <w:rPr>
                <w:rFonts w:eastAsiaTheme="minorEastAsia"/>
                <w:noProof/>
                <w:sz w:val="24"/>
                <w:szCs w:val="24"/>
                <w:lang w:eastAsia="en-GB"/>
              </w:rPr>
              <w:tab/>
            </w:r>
            <w:r w:rsidRPr="00C7536A">
              <w:rPr>
                <w:rStyle w:val="Hyperlink"/>
                <w:noProof/>
              </w:rPr>
              <w:t>Is Student in Selected RC Att Band</w:t>
            </w:r>
            <w:r>
              <w:rPr>
                <w:noProof/>
                <w:webHidden/>
              </w:rPr>
              <w:tab/>
            </w:r>
            <w:r>
              <w:rPr>
                <w:noProof/>
                <w:webHidden/>
              </w:rPr>
              <w:fldChar w:fldCharType="begin"/>
            </w:r>
            <w:r>
              <w:rPr>
                <w:noProof/>
                <w:webHidden/>
              </w:rPr>
              <w:instrText xml:space="preserve"> PAGEREF _Toc233624576 \h </w:instrText>
            </w:r>
            <w:r>
              <w:rPr>
                <w:noProof/>
                <w:webHidden/>
              </w:rPr>
            </w:r>
            <w:r>
              <w:rPr>
                <w:noProof/>
                <w:webHidden/>
              </w:rPr>
              <w:fldChar w:fldCharType="separate"/>
            </w:r>
            <w:r>
              <w:rPr>
                <w:noProof/>
                <w:webHidden/>
              </w:rPr>
              <w:t>16</w:t>
            </w:r>
            <w:r>
              <w:rPr>
                <w:noProof/>
                <w:webHidden/>
              </w:rPr>
              <w:fldChar w:fldCharType="end"/>
            </w:r>
          </w:hyperlink>
        </w:p>
        <w:p w14:paraId="51ABEF14" w14:textId="2C7BA555" w:rsidR="006519AE" w:rsidRDefault="006519AE">
          <w:pPr>
            <w:pStyle w:val="TOC4"/>
            <w:tabs>
              <w:tab w:val="left" w:pos="1920"/>
              <w:tab w:val="right" w:leader="dot" w:pos="9016"/>
            </w:tabs>
            <w:rPr>
              <w:noProof/>
              <w:sz w:val="24"/>
            </w:rPr>
          </w:pPr>
          <w:hyperlink w:anchor="_Toc233624577" w:history="1">
            <w:r w:rsidRPr="00C7536A">
              <w:rPr>
                <w:rStyle w:val="Hyperlink"/>
                <w:rFonts w:eastAsia="Times New Roman"/>
                <w:noProof/>
              </w:rPr>
              <w:t>5.3.3.1.</w:t>
            </w:r>
            <w:r>
              <w:rPr>
                <w:noProof/>
                <w:sz w:val="24"/>
              </w:rPr>
              <w:tab/>
            </w:r>
            <w:r w:rsidRPr="00C7536A">
              <w:rPr>
                <w:rStyle w:val="Hyperlink"/>
                <w:noProof/>
              </w:rPr>
              <w:t>RC Att Band Colour</w:t>
            </w:r>
            <w:r>
              <w:rPr>
                <w:noProof/>
                <w:webHidden/>
              </w:rPr>
              <w:tab/>
            </w:r>
            <w:r>
              <w:rPr>
                <w:noProof/>
                <w:webHidden/>
              </w:rPr>
              <w:fldChar w:fldCharType="begin"/>
            </w:r>
            <w:r>
              <w:rPr>
                <w:noProof/>
                <w:webHidden/>
              </w:rPr>
              <w:instrText xml:space="preserve"> PAGEREF _Toc233624577 \h </w:instrText>
            </w:r>
            <w:r>
              <w:rPr>
                <w:noProof/>
                <w:webHidden/>
              </w:rPr>
            </w:r>
            <w:r>
              <w:rPr>
                <w:noProof/>
                <w:webHidden/>
              </w:rPr>
              <w:fldChar w:fldCharType="separate"/>
            </w:r>
            <w:r>
              <w:rPr>
                <w:noProof/>
                <w:webHidden/>
              </w:rPr>
              <w:t>16</w:t>
            </w:r>
            <w:r>
              <w:rPr>
                <w:noProof/>
                <w:webHidden/>
              </w:rPr>
              <w:fldChar w:fldCharType="end"/>
            </w:r>
          </w:hyperlink>
        </w:p>
        <w:p w14:paraId="4BFFC44E" w14:textId="0DC3505E" w:rsidR="006519AE" w:rsidRDefault="006519AE">
          <w:pPr>
            <w:pStyle w:val="TOC4"/>
            <w:tabs>
              <w:tab w:val="left" w:pos="1920"/>
              <w:tab w:val="right" w:leader="dot" w:pos="9016"/>
            </w:tabs>
            <w:rPr>
              <w:noProof/>
              <w:sz w:val="24"/>
            </w:rPr>
          </w:pPr>
          <w:hyperlink w:anchor="_Toc233624578" w:history="1">
            <w:r w:rsidRPr="00C7536A">
              <w:rPr>
                <w:rStyle w:val="Hyperlink"/>
                <w:rFonts w:eastAsia="Times New Roman"/>
                <w:noProof/>
              </w:rPr>
              <w:t>5.3.3.2.</w:t>
            </w:r>
            <w:r>
              <w:rPr>
                <w:noProof/>
                <w:sz w:val="24"/>
              </w:rPr>
              <w:tab/>
            </w:r>
            <w:r w:rsidRPr="00C7536A">
              <w:rPr>
                <w:rStyle w:val="Hyperlink"/>
                <w:noProof/>
              </w:rPr>
              <w:t>RC Att Band</w:t>
            </w:r>
            <w:r>
              <w:rPr>
                <w:noProof/>
                <w:webHidden/>
              </w:rPr>
              <w:tab/>
            </w:r>
            <w:r>
              <w:rPr>
                <w:noProof/>
                <w:webHidden/>
              </w:rPr>
              <w:fldChar w:fldCharType="begin"/>
            </w:r>
            <w:r>
              <w:rPr>
                <w:noProof/>
                <w:webHidden/>
              </w:rPr>
              <w:instrText xml:space="preserve"> PAGEREF _Toc233624578 \h </w:instrText>
            </w:r>
            <w:r>
              <w:rPr>
                <w:noProof/>
                <w:webHidden/>
              </w:rPr>
            </w:r>
            <w:r>
              <w:rPr>
                <w:noProof/>
                <w:webHidden/>
              </w:rPr>
              <w:fldChar w:fldCharType="separate"/>
            </w:r>
            <w:r>
              <w:rPr>
                <w:noProof/>
                <w:webHidden/>
              </w:rPr>
              <w:t>16</w:t>
            </w:r>
            <w:r>
              <w:rPr>
                <w:noProof/>
                <w:webHidden/>
              </w:rPr>
              <w:fldChar w:fldCharType="end"/>
            </w:r>
          </w:hyperlink>
        </w:p>
        <w:p w14:paraId="2E1ACFB6" w14:textId="1FB20EB2" w:rsidR="006519AE" w:rsidRDefault="006519AE">
          <w:pPr>
            <w:pStyle w:val="TOC3"/>
            <w:tabs>
              <w:tab w:val="left" w:pos="1440"/>
              <w:tab w:val="right" w:leader="dot" w:pos="9016"/>
            </w:tabs>
            <w:rPr>
              <w:rFonts w:eastAsiaTheme="minorEastAsia"/>
              <w:noProof/>
              <w:sz w:val="24"/>
              <w:szCs w:val="24"/>
              <w:lang w:eastAsia="en-GB"/>
            </w:rPr>
          </w:pPr>
          <w:hyperlink w:anchor="_Toc233624579" w:history="1">
            <w:r w:rsidRPr="00C7536A">
              <w:rPr>
                <w:rStyle w:val="Hyperlink"/>
                <w:noProof/>
              </w:rPr>
              <w:t>5.3.4.</w:t>
            </w:r>
            <w:r>
              <w:rPr>
                <w:rFonts w:eastAsiaTheme="minorEastAsia"/>
                <w:noProof/>
                <w:sz w:val="24"/>
                <w:szCs w:val="24"/>
                <w:lang w:eastAsia="en-GB"/>
              </w:rPr>
              <w:tab/>
            </w:r>
            <w:r w:rsidRPr="00C7536A">
              <w:rPr>
                <w:rStyle w:val="Hyperlink"/>
                <w:noProof/>
              </w:rPr>
              <w:t>RC Att Band Colour</w:t>
            </w:r>
            <w:r>
              <w:rPr>
                <w:noProof/>
                <w:webHidden/>
              </w:rPr>
              <w:tab/>
            </w:r>
            <w:r>
              <w:rPr>
                <w:noProof/>
                <w:webHidden/>
              </w:rPr>
              <w:fldChar w:fldCharType="begin"/>
            </w:r>
            <w:r>
              <w:rPr>
                <w:noProof/>
                <w:webHidden/>
              </w:rPr>
              <w:instrText xml:space="preserve"> PAGEREF _Toc233624579 \h </w:instrText>
            </w:r>
            <w:r>
              <w:rPr>
                <w:noProof/>
                <w:webHidden/>
              </w:rPr>
            </w:r>
            <w:r>
              <w:rPr>
                <w:noProof/>
                <w:webHidden/>
              </w:rPr>
              <w:fldChar w:fldCharType="separate"/>
            </w:r>
            <w:r>
              <w:rPr>
                <w:noProof/>
                <w:webHidden/>
              </w:rPr>
              <w:t>16</w:t>
            </w:r>
            <w:r>
              <w:rPr>
                <w:noProof/>
                <w:webHidden/>
              </w:rPr>
              <w:fldChar w:fldCharType="end"/>
            </w:r>
          </w:hyperlink>
        </w:p>
        <w:p w14:paraId="559F37C2" w14:textId="1978581D" w:rsidR="006519AE" w:rsidRDefault="006519AE">
          <w:pPr>
            <w:pStyle w:val="TOC4"/>
            <w:tabs>
              <w:tab w:val="left" w:pos="1920"/>
              <w:tab w:val="right" w:leader="dot" w:pos="9016"/>
            </w:tabs>
            <w:rPr>
              <w:noProof/>
              <w:sz w:val="24"/>
            </w:rPr>
          </w:pPr>
          <w:hyperlink w:anchor="_Toc233624580" w:history="1">
            <w:r w:rsidRPr="00C7536A">
              <w:rPr>
                <w:rStyle w:val="Hyperlink"/>
                <w:rFonts w:eastAsia="Times New Roman"/>
                <w:noProof/>
              </w:rPr>
              <w:t>5.3.4.1.</w:t>
            </w:r>
            <w:r>
              <w:rPr>
                <w:noProof/>
                <w:sz w:val="24"/>
              </w:rPr>
              <w:tab/>
            </w:r>
            <w:r w:rsidRPr="00C7536A">
              <w:rPr>
                <w:rStyle w:val="Hyperlink"/>
                <w:noProof/>
              </w:rPr>
              <w:t>RC Att Colour</w:t>
            </w:r>
            <w:r>
              <w:rPr>
                <w:noProof/>
                <w:webHidden/>
              </w:rPr>
              <w:tab/>
            </w:r>
            <w:r>
              <w:rPr>
                <w:noProof/>
                <w:webHidden/>
              </w:rPr>
              <w:fldChar w:fldCharType="begin"/>
            </w:r>
            <w:r>
              <w:rPr>
                <w:noProof/>
                <w:webHidden/>
              </w:rPr>
              <w:instrText xml:space="preserve"> PAGEREF _Toc233624580 \h </w:instrText>
            </w:r>
            <w:r>
              <w:rPr>
                <w:noProof/>
                <w:webHidden/>
              </w:rPr>
            </w:r>
            <w:r>
              <w:rPr>
                <w:noProof/>
                <w:webHidden/>
              </w:rPr>
              <w:fldChar w:fldCharType="separate"/>
            </w:r>
            <w:r>
              <w:rPr>
                <w:noProof/>
                <w:webHidden/>
              </w:rPr>
              <w:t>16</w:t>
            </w:r>
            <w:r>
              <w:rPr>
                <w:noProof/>
                <w:webHidden/>
              </w:rPr>
              <w:fldChar w:fldCharType="end"/>
            </w:r>
          </w:hyperlink>
        </w:p>
        <w:p w14:paraId="582AE19F" w14:textId="7CF98507" w:rsidR="006519AE" w:rsidRDefault="006519AE">
          <w:pPr>
            <w:pStyle w:val="TOC4"/>
            <w:tabs>
              <w:tab w:val="left" w:pos="1920"/>
              <w:tab w:val="right" w:leader="dot" w:pos="9016"/>
            </w:tabs>
            <w:rPr>
              <w:noProof/>
              <w:sz w:val="24"/>
            </w:rPr>
          </w:pPr>
          <w:hyperlink w:anchor="_Toc233624581" w:history="1">
            <w:r w:rsidRPr="00C7536A">
              <w:rPr>
                <w:rStyle w:val="Hyperlink"/>
                <w:rFonts w:eastAsia="Times New Roman"/>
                <w:noProof/>
              </w:rPr>
              <w:t>5.3.4.2.</w:t>
            </w:r>
            <w:r>
              <w:rPr>
                <w:noProof/>
                <w:sz w:val="24"/>
              </w:rPr>
              <w:tab/>
            </w:r>
            <w:r w:rsidRPr="00C7536A">
              <w:rPr>
                <w:rStyle w:val="Hyperlink"/>
                <w:noProof/>
              </w:rPr>
              <w:t>RC Att Next Band</w:t>
            </w:r>
            <w:r>
              <w:rPr>
                <w:noProof/>
                <w:webHidden/>
              </w:rPr>
              <w:tab/>
            </w:r>
            <w:r>
              <w:rPr>
                <w:noProof/>
                <w:webHidden/>
              </w:rPr>
              <w:fldChar w:fldCharType="begin"/>
            </w:r>
            <w:r>
              <w:rPr>
                <w:noProof/>
                <w:webHidden/>
              </w:rPr>
              <w:instrText xml:space="preserve"> PAGEREF _Toc233624581 \h </w:instrText>
            </w:r>
            <w:r>
              <w:rPr>
                <w:noProof/>
                <w:webHidden/>
              </w:rPr>
            </w:r>
            <w:r>
              <w:rPr>
                <w:noProof/>
                <w:webHidden/>
              </w:rPr>
              <w:fldChar w:fldCharType="separate"/>
            </w:r>
            <w:r>
              <w:rPr>
                <w:noProof/>
                <w:webHidden/>
              </w:rPr>
              <w:t>16</w:t>
            </w:r>
            <w:r>
              <w:rPr>
                <w:noProof/>
                <w:webHidden/>
              </w:rPr>
              <w:fldChar w:fldCharType="end"/>
            </w:r>
          </w:hyperlink>
        </w:p>
        <w:p w14:paraId="001E69EE" w14:textId="1742F8D8" w:rsidR="006519AE" w:rsidRDefault="006519AE">
          <w:pPr>
            <w:pStyle w:val="TOC4"/>
            <w:tabs>
              <w:tab w:val="left" w:pos="1920"/>
              <w:tab w:val="right" w:leader="dot" w:pos="9016"/>
            </w:tabs>
            <w:rPr>
              <w:noProof/>
              <w:sz w:val="24"/>
            </w:rPr>
          </w:pPr>
          <w:hyperlink w:anchor="_Toc233624582" w:history="1">
            <w:r w:rsidRPr="00C7536A">
              <w:rPr>
                <w:rStyle w:val="Hyperlink"/>
                <w:rFonts w:eastAsia="Times New Roman"/>
                <w:noProof/>
              </w:rPr>
              <w:t>5.3.4.3.</w:t>
            </w:r>
            <w:r>
              <w:rPr>
                <w:noProof/>
                <w:sz w:val="24"/>
              </w:rPr>
              <w:tab/>
            </w:r>
            <w:r w:rsidRPr="00C7536A">
              <w:rPr>
                <w:rStyle w:val="Hyperlink"/>
                <w:noProof/>
              </w:rPr>
              <w:t>RC Att Next Band Attendance</w:t>
            </w:r>
            <w:r>
              <w:rPr>
                <w:noProof/>
                <w:webHidden/>
              </w:rPr>
              <w:tab/>
            </w:r>
            <w:r>
              <w:rPr>
                <w:noProof/>
                <w:webHidden/>
              </w:rPr>
              <w:fldChar w:fldCharType="begin"/>
            </w:r>
            <w:r>
              <w:rPr>
                <w:noProof/>
                <w:webHidden/>
              </w:rPr>
              <w:instrText xml:space="preserve"> PAGEREF _Toc233624582 \h </w:instrText>
            </w:r>
            <w:r>
              <w:rPr>
                <w:noProof/>
                <w:webHidden/>
              </w:rPr>
            </w:r>
            <w:r>
              <w:rPr>
                <w:noProof/>
                <w:webHidden/>
              </w:rPr>
              <w:fldChar w:fldCharType="separate"/>
            </w:r>
            <w:r>
              <w:rPr>
                <w:noProof/>
                <w:webHidden/>
              </w:rPr>
              <w:t>16</w:t>
            </w:r>
            <w:r>
              <w:rPr>
                <w:noProof/>
                <w:webHidden/>
              </w:rPr>
              <w:fldChar w:fldCharType="end"/>
            </w:r>
          </w:hyperlink>
        </w:p>
        <w:p w14:paraId="29D288C8" w14:textId="684FD43F" w:rsidR="006519AE" w:rsidRDefault="006519AE">
          <w:pPr>
            <w:pStyle w:val="TOC4"/>
            <w:tabs>
              <w:tab w:val="left" w:pos="1680"/>
              <w:tab w:val="right" w:leader="dot" w:pos="9016"/>
            </w:tabs>
            <w:rPr>
              <w:noProof/>
              <w:sz w:val="24"/>
            </w:rPr>
          </w:pPr>
          <w:hyperlink w:anchor="_Toc233624583" w:history="1">
            <w:r w:rsidRPr="00C7536A">
              <w:rPr>
                <w:rStyle w:val="Hyperlink"/>
                <w:rFonts w:eastAsia="Times New Roman"/>
                <w:noProof/>
              </w:rPr>
              <w:t>5.3.4.4.</w:t>
            </w:r>
            <w:r>
              <w:rPr>
                <w:noProof/>
                <w:sz w:val="24"/>
              </w:rPr>
              <w:tab/>
            </w:r>
            <w:r w:rsidRPr="00C7536A">
              <w:rPr>
                <w:rStyle w:val="Hyperlink"/>
                <w:noProof/>
              </w:rPr>
              <w:t>Students in RC Att Band</w:t>
            </w:r>
            <w:r>
              <w:rPr>
                <w:noProof/>
                <w:webHidden/>
              </w:rPr>
              <w:tab/>
            </w:r>
            <w:r>
              <w:rPr>
                <w:noProof/>
                <w:webHidden/>
              </w:rPr>
              <w:fldChar w:fldCharType="begin"/>
            </w:r>
            <w:r>
              <w:rPr>
                <w:noProof/>
                <w:webHidden/>
              </w:rPr>
              <w:instrText xml:space="preserve"> PAGEREF _Toc233624583 \h </w:instrText>
            </w:r>
            <w:r>
              <w:rPr>
                <w:noProof/>
                <w:webHidden/>
              </w:rPr>
            </w:r>
            <w:r>
              <w:rPr>
                <w:noProof/>
                <w:webHidden/>
              </w:rPr>
              <w:fldChar w:fldCharType="separate"/>
            </w:r>
            <w:r>
              <w:rPr>
                <w:noProof/>
                <w:webHidden/>
              </w:rPr>
              <w:t>16</w:t>
            </w:r>
            <w:r>
              <w:rPr>
                <w:noProof/>
                <w:webHidden/>
              </w:rPr>
              <w:fldChar w:fldCharType="end"/>
            </w:r>
          </w:hyperlink>
        </w:p>
        <w:p w14:paraId="0CD638C7" w14:textId="479C5722" w:rsidR="006519AE" w:rsidRDefault="006519AE">
          <w:pPr>
            <w:pStyle w:val="TOC4"/>
            <w:tabs>
              <w:tab w:val="left" w:pos="1680"/>
              <w:tab w:val="right" w:leader="dot" w:pos="9016"/>
            </w:tabs>
            <w:rPr>
              <w:noProof/>
              <w:sz w:val="24"/>
            </w:rPr>
          </w:pPr>
          <w:hyperlink w:anchor="_Toc233624584" w:history="1">
            <w:r w:rsidRPr="00C7536A">
              <w:rPr>
                <w:rStyle w:val="Hyperlink"/>
                <w:rFonts w:eastAsia="Times New Roman"/>
                <w:noProof/>
              </w:rPr>
              <w:t>5.3.4.5.</w:t>
            </w:r>
            <w:r>
              <w:rPr>
                <w:noProof/>
                <w:sz w:val="24"/>
              </w:rPr>
              <w:tab/>
            </w:r>
            <w:r w:rsidRPr="00C7536A">
              <w:rPr>
                <w:rStyle w:val="Hyperlink"/>
                <w:noProof/>
              </w:rPr>
              <w:t>Students in RC Att Band %</w:t>
            </w:r>
            <w:r>
              <w:rPr>
                <w:noProof/>
                <w:webHidden/>
              </w:rPr>
              <w:tab/>
            </w:r>
            <w:r>
              <w:rPr>
                <w:noProof/>
                <w:webHidden/>
              </w:rPr>
              <w:fldChar w:fldCharType="begin"/>
            </w:r>
            <w:r>
              <w:rPr>
                <w:noProof/>
                <w:webHidden/>
              </w:rPr>
              <w:instrText xml:space="preserve"> PAGEREF _Toc233624584 \h </w:instrText>
            </w:r>
            <w:r>
              <w:rPr>
                <w:noProof/>
                <w:webHidden/>
              </w:rPr>
            </w:r>
            <w:r>
              <w:rPr>
                <w:noProof/>
                <w:webHidden/>
              </w:rPr>
              <w:fldChar w:fldCharType="separate"/>
            </w:r>
            <w:r>
              <w:rPr>
                <w:noProof/>
                <w:webHidden/>
              </w:rPr>
              <w:t>16</w:t>
            </w:r>
            <w:r>
              <w:rPr>
                <w:noProof/>
                <w:webHidden/>
              </w:rPr>
              <w:fldChar w:fldCharType="end"/>
            </w:r>
          </w:hyperlink>
        </w:p>
        <w:p w14:paraId="114CDD2C" w14:textId="29A8A0AA" w:rsidR="006519AE" w:rsidRDefault="006519AE">
          <w:pPr>
            <w:pStyle w:val="TOC2"/>
            <w:tabs>
              <w:tab w:val="left" w:pos="960"/>
              <w:tab w:val="right" w:leader="dot" w:pos="9016"/>
            </w:tabs>
            <w:rPr>
              <w:rFonts w:eastAsiaTheme="minorEastAsia"/>
              <w:noProof/>
              <w:sz w:val="24"/>
              <w:szCs w:val="24"/>
              <w:lang w:eastAsia="en-GB"/>
            </w:rPr>
          </w:pPr>
          <w:hyperlink w:anchor="_Toc233624585" w:history="1">
            <w:r w:rsidRPr="00C7536A">
              <w:rPr>
                <w:rStyle w:val="Hyperlink"/>
                <w:noProof/>
              </w:rPr>
              <w:t>5.4.</w:t>
            </w:r>
            <w:r>
              <w:rPr>
                <w:rFonts w:eastAsiaTheme="minorEastAsia"/>
                <w:noProof/>
                <w:sz w:val="24"/>
                <w:szCs w:val="24"/>
                <w:lang w:eastAsia="en-GB"/>
              </w:rPr>
              <w:tab/>
            </w:r>
            <w:r w:rsidRPr="00C7536A">
              <w:rPr>
                <w:rStyle w:val="Hyperlink"/>
                <w:noProof/>
              </w:rPr>
              <w:t>Absence Banding Framework</w:t>
            </w:r>
            <w:r>
              <w:rPr>
                <w:noProof/>
                <w:webHidden/>
              </w:rPr>
              <w:tab/>
            </w:r>
            <w:r>
              <w:rPr>
                <w:noProof/>
                <w:webHidden/>
              </w:rPr>
              <w:fldChar w:fldCharType="begin"/>
            </w:r>
            <w:r>
              <w:rPr>
                <w:noProof/>
                <w:webHidden/>
              </w:rPr>
              <w:instrText xml:space="preserve"> PAGEREF _Toc233624585 \h </w:instrText>
            </w:r>
            <w:r>
              <w:rPr>
                <w:noProof/>
                <w:webHidden/>
              </w:rPr>
            </w:r>
            <w:r>
              <w:rPr>
                <w:noProof/>
                <w:webHidden/>
              </w:rPr>
              <w:fldChar w:fldCharType="separate"/>
            </w:r>
            <w:r>
              <w:rPr>
                <w:noProof/>
                <w:webHidden/>
              </w:rPr>
              <w:t>16</w:t>
            </w:r>
            <w:r>
              <w:rPr>
                <w:noProof/>
                <w:webHidden/>
              </w:rPr>
              <w:fldChar w:fldCharType="end"/>
            </w:r>
          </w:hyperlink>
        </w:p>
        <w:p w14:paraId="4CCDA146" w14:textId="38F0A866" w:rsidR="006519AE" w:rsidRDefault="006519AE">
          <w:pPr>
            <w:pStyle w:val="TOC3"/>
            <w:tabs>
              <w:tab w:val="left" w:pos="1440"/>
              <w:tab w:val="right" w:leader="dot" w:pos="9016"/>
            </w:tabs>
            <w:rPr>
              <w:rFonts w:eastAsiaTheme="minorEastAsia"/>
              <w:noProof/>
              <w:sz w:val="24"/>
              <w:szCs w:val="24"/>
              <w:lang w:eastAsia="en-GB"/>
            </w:rPr>
          </w:pPr>
          <w:hyperlink w:anchor="_Toc233624586" w:history="1">
            <w:r w:rsidRPr="00C7536A">
              <w:rPr>
                <w:rStyle w:val="Hyperlink"/>
                <w:noProof/>
              </w:rPr>
              <w:t>5.4.1.</w:t>
            </w:r>
            <w:r>
              <w:rPr>
                <w:rFonts w:eastAsiaTheme="minorEastAsia"/>
                <w:noProof/>
                <w:sz w:val="24"/>
                <w:szCs w:val="24"/>
                <w:lang w:eastAsia="en-GB"/>
              </w:rPr>
              <w:tab/>
            </w:r>
            <w:r w:rsidRPr="00C7536A">
              <w:rPr>
                <w:rStyle w:val="Hyperlink"/>
                <w:noProof/>
              </w:rPr>
              <w:t>Absence Banding Semantic Structure</w:t>
            </w:r>
            <w:r>
              <w:rPr>
                <w:noProof/>
                <w:webHidden/>
              </w:rPr>
              <w:tab/>
            </w:r>
            <w:r>
              <w:rPr>
                <w:noProof/>
                <w:webHidden/>
              </w:rPr>
              <w:fldChar w:fldCharType="begin"/>
            </w:r>
            <w:r>
              <w:rPr>
                <w:noProof/>
                <w:webHidden/>
              </w:rPr>
              <w:instrText xml:space="preserve"> PAGEREF _Toc233624586 \h </w:instrText>
            </w:r>
            <w:r>
              <w:rPr>
                <w:noProof/>
                <w:webHidden/>
              </w:rPr>
            </w:r>
            <w:r>
              <w:rPr>
                <w:noProof/>
                <w:webHidden/>
              </w:rPr>
              <w:fldChar w:fldCharType="separate"/>
            </w:r>
            <w:r>
              <w:rPr>
                <w:noProof/>
                <w:webHidden/>
              </w:rPr>
              <w:t>17</w:t>
            </w:r>
            <w:r>
              <w:rPr>
                <w:noProof/>
                <w:webHidden/>
              </w:rPr>
              <w:fldChar w:fldCharType="end"/>
            </w:r>
          </w:hyperlink>
        </w:p>
        <w:p w14:paraId="07B0CE6E" w14:textId="56AF500F" w:rsidR="006519AE" w:rsidRDefault="006519AE">
          <w:pPr>
            <w:pStyle w:val="TOC4"/>
            <w:tabs>
              <w:tab w:val="left" w:pos="1920"/>
              <w:tab w:val="right" w:leader="dot" w:pos="9016"/>
            </w:tabs>
            <w:rPr>
              <w:noProof/>
              <w:sz w:val="24"/>
            </w:rPr>
          </w:pPr>
          <w:hyperlink w:anchor="_Toc233624587" w:history="1">
            <w:r w:rsidRPr="00C7536A">
              <w:rPr>
                <w:rStyle w:val="Hyperlink"/>
                <w:noProof/>
              </w:rPr>
              <w:t>5.4.1.1.</w:t>
            </w:r>
            <w:r>
              <w:rPr>
                <w:noProof/>
                <w:sz w:val="24"/>
              </w:rPr>
              <w:tab/>
            </w:r>
            <w:r w:rsidRPr="00C7536A">
              <w:rPr>
                <w:rStyle w:val="Hyperlink"/>
                <w:noProof/>
              </w:rPr>
              <w:t>Band</w:t>
            </w:r>
            <w:r>
              <w:rPr>
                <w:noProof/>
                <w:webHidden/>
              </w:rPr>
              <w:tab/>
            </w:r>
            <w:r>
              <w:rPr>
                <w:noProof/>
                <w:webHidden/>
              </w:rPr>
              <w:fldChar w:fldCharType="begin"/>
            </w:r>
            <w:r>
              <w:rPr>
                <w:noProof/>
                <w:webHidden/>
              </w:rPr>
              <w:instrText xml:space="preserve"> PAGEREF _Toc233624587 \h </w:instrText>
            </w:r>
            <w:r>
              <w:rPr>
                <w:noProof/>
                <w:webHidden/>
              </w:rPr>
            </w:r>
            <w:r>
              <w:rPr>
                <w:noProof/>
                <w:webHidden/>
              </w:rPr>
              <w:fldChar w:fldCharType="separate"/>
            </w:r>
            <w:r>
              <w:rPr>
                <w:noProof/>
                <w:webHidden/>
              </w:rPr>
              <w:t>17</w:t>
            </w:r>
            <w:r>
              <w:rPr>
                <w:noProof/>
                <w:webHidden/>
              </w:rPr>
              <w:fldChar w:fldCharType="end"/>
            </w:r>
          </w:hyperlink>
        </w:p>
        <w:p w14:paraId="24EBF6D4" w14:textId="5A3C5659" w:rsidR="006519AE" w:rsidRDefault="006519AE">
          <w:pPr>
            <w:pStyle w:val="TOC4"/>
            <w:tabs>
              <w:tab w:val="left" w:pos="1920"/>
              <w:tab w:val="right" w:leader="dot" w:pos="9016"/>
            </w:tabs>
            <w:rPr>
              <w:noProof/>
              <w:sz w:val="24"/>
            </w:rPr>
          </w:pPr>
          <w:hyperlink w:anchor="_Toc233624588" w:history="1">
            <w:r w:rsidRPr="00C7536A">
              <w:rPr>
                <w:rStyle w:val="Hyperlink"/>
                <w:noProof/>
              </w:rPr>
              <w:t>5.4.1.2.</w:t>
            </w:r>
            <w:r>
              <w:rPr>
                <w:noProof/>
                <w:sz w:val="24"/>
              </w:rPr>
              <w:tab/>
            </w:r>
            <w:r w:rsidRPr="00C7536A">
              <w:rPr>
                <w:rStyle w:val="Hyperlink"/>
                <w:noProof/>
              </w:rPr>
              <w:t>Min Value</w:t>
            </w:r>
            <w:r>
              <w:rPr>
                <w:noProof/>
                <w:webHidden/>
              </w:rPr>
              <w:tab/>
            </w:r>
            <w:r>
              <w:rPr>
                <w:noProof/>
                <w:webHidden/>
              </w:rPr>
              <w:fldChar w:fldCharType="begin"/>
            </w:r>
            <w:r>
              <w:rPr>
                <w:noProof/>
                <w:webHidden/>
              </w:rPr>
              <w:instrText xml:space="preserve"> PAGEREF _Toc233624588 \h </w:instrText>
            </w:r>
            <w:r>
              <w:rPr>
                <w:noProof/>
                <w:webHidden/>
              </w:rPr>
            </w:r>
            <w:r>
              <w:rPr>
                <w:noProof/>
                <w:webHidden/>
              </w:rPr>
              <w:fldChar w:fldCharType="separate"/>
            </w:r>
            <w:r>
              <w:rPr>
                <w:noProof/>
                <w:webHidden/>
              </w:rPr>
              <w:t>17</w:t>
            </w:r>
            <w:r>
              <w:rPr>
                <w:noProof/>
                <w:webHidden/>
              </w:rPr>
              <w:fldChar w:fldCharType="end"/>
            </w:r>
          </w:hyperlink>
        </w:p>
        <w:p w14:paraId="0B68E495" w14:textId="67438C41" w:rsidR="006519AE" w:rsidRDefault="006519AE">
          <w:pPr>
            <w:pStyle w:val="TOC4"/>
            <w:tabs>
              <w:tab w:val="left" w:pos="1920"/>
              <w:tab w:val="right" w:leader="dot" w:pos="9016"/>
            </w:tabs>
            <w:rPr>
              <w:noProof/>
              <w:sz w:val="24"/>
            </w:rPr>
          </w:pPr>
          <w:hyperlink w:anchor="_Toc233624589" w:history="1">
            <w:r w:rsidRPr="00C7536A">
              <w:rPr>
                <w:rStyle w:val="Hyperlink"/>
                <w:noProof/>
              </w:rPr>
              <w:t>5.4.1.3.</w:t>
            </w:r>
            <w:r>
              <w:rPr>
                <w:noProof/>
                <w:sz w:val="24"/>
              </w:rPr>
              <w:tab/>
            </w:r>
            <w:r w:rsidRPr="00C7536A">
              <w:rPr>
                <w:rStyle w:val="Hyperlink"/>
                <w:noProof/>
              </w:rPr>
              <w:t>Max Value</w:t>
            </w:r>
            <w:r>
              <w:rPr>
                <w:noProof/>
                <w:webHidden/>
              </w:rPr>
              <w:tab/>
            </w:r>
            <w:r>
              <w:rPr>
                <w:noProof/>
                <w:webHidden/>
              </w:rPr>
              <w:fldChar w:fldCharType="begin"/>
            </w:r>
            <w:r>
              <w:rPr>
                <w:noProof/>
                <w:webHidden/>
              </w:rPr>
              <w:instrText xml:space="preserve"> PAGEREF _Toc233624589 \h </w:instrText>
            </w:r>
            <w:r>
              <w:rPr>
                <w:noProof/>
                <w:webHidden/>
              </w:rPr>
            </w:r>
            <w:r>
              <w:rPr>
                <w:noProof/>
                <w:webHidden/>
              </w:rPr>
              <w:fldChar w:fldCharType="separate"/>
            </w:r>
            <w:r>
              <w:rPr>
                <w:noProof/>
                <w:webHidden/>
              </w:rPr>
              <w:t>17</w:t>
            </w:r>
            <w:r>
              <w:rPr>
                <w:noProof/>
                <w:webHidden/>
              </w:rPr>
              <w:fldChar w:fldCharType="end"/>
            </w:r>
          </w:hyperlink>
        </w:p>
        <w:p w14:paraId="5215D922" w14:textId="3829C0E0" w:rsidR="006519AE" w:rsidRDefault="006519AE">
          <w:pPr>
            <w:pStyle w:val="TOC4"/>
            <w:tabs>
              <w:tab w:val="left" w:pos="1680"/>
              <w:tab w:val="right" w:leader="dot" w:pos="9016"/>
            </w:tabs>
            <w:rPr>
              <w:noProof/>
              <w:sz w:val="24"/>
            </w:rPr>
          </w:pPr>
          <w:hyperlink w:anchor="_Toc233624590" w:history="1">
            <w:r w:rsidRPr="00C7536A">
              <w:rPr>
                <w:rStyle w:val="Hyperlink"/>
                <w:noProof/>
              </w:rPr>
              <w:t>5.4.1.4.</w:t>
            </w:r>
            <w:r>
              <w:rPr>
                <w:noProof/>
                <w:sz w:val="24"/>
              </w:rPr>
              <w:tab/>
            </w:r>
            <w:r w:rsidRPr="00C7536A">
              <w:rPr>
                <w:rStyle w:val="Hyperlink"/>
                <w:noProof/>
              </w:rPr>
              <w:t>Colour</w:t>
            </w:r>
            <w:r>
              <w:rPr>
                <w:noProof/>
                <w:webHidden/>
              </w:rPr>
              <w:tab/>
            </w:r>
            <w:r>
              <w:rPr>
                <w:noProof/>
                <w:webHidden/>
              </w:rPr>
              <w:fldChar w:fldCharType="begin"/>
            </w:r>
            <w:r>
              <w:rPr>
                <w:noProof/>
                <w:webHidden/>
              </w:rPr>
              <w:instrText xml:space="preserve"> PAGEREF _Toc233624590 \h </w:instrText>
            </w:r>
            <w:r>
              <w:rPr>
                <w:noProof/>
                <w:webHidden/>
              </w:rPr>
            </w:r>
            <w:r>
              <w:rPr>
                <w:noProof/>
                <w:webHidden/>
              </w:rPr>
              <w:fldChar w:fldCharType="separate"/>
            </w:r>
            <w:r>
              <w:rPr>
                <w:noProof/>
                <w:webHidden/>
              </w:rPr>
              <w:t>17</w:t>
            </w:r>
            <w:r>
              <w:rPr>
                <w:noProof/>
                <w:webHidden/>
              </w:rPr>
              <w:fldChar w:fldCharType="end"/>
            </w:r>
          </w:hyperlink>
        </w:p>
        <w:p w14:paraId="2B37BF40" w14:textId="099277B5" w:rsidR="006519AE" w:rsidRDefault="006519AE">
          <w:pPr>
            <w:pStyle w:val="TOC3"/>
            <w:tabs>
              <w:tab w:val="left" w:pos="1440"/>
              <w:tab w:val="right" w:leader="dot" w:pos="9016"/>
            </w:tabs>
            <w:rPr>
              <w:rFonts w:eastAsiaTheme="minorEastAsia"/>
              <w:noProof/>
              <w:sz w:val="24"/>
              <w:szCs w:val="24"/>
              <w:lang w:eastAsia="en-GB"/>
            </w:rPr>
          </w:pPr>
          <w:hyperlink w:anchor="_Toc233624591" w:history="1">
            <w:r w:rsidRPr="00C7536A">
              <w:rPr>
                <w:rStyle w:val="Hyperlink"/>
                <w:noProof/>
              </w:rPr>
              <w:t>5.4.2.</w:t>
            </w:r>
            <w:r>
              <w:rPr>
                <w:rFonts w:eastAsiaTheme="minorEastAsia"/>
                <w:noProof/>
                <w:sz w:val="24"/>
                <w:szCs w:val="24"/>
                <w:lang w:eastAsia="en-GB"/>
              </w:rPr>
              <w:tab/>
            </w:r>
            <w:r w:rsidRPr="00C7536A">
              <w:rPr>
                <w:rStyle w:val="Hyperlink"/>
                <w:noProof/>
              </w:rPr>
              <w:t>Supporting Measures</w:t>
            </w:r>
            <w:r>
              <w:rPr>
                <w:noProof/>
                <w:webHidden/>
              </w:rPr>
              <w:tab/>
            </w:r>
            <w:r>
              <w:rPr>
                <w:noProof/>
                <w:webHidden/>
              </w:rPr>
              <w:fldChar w:fldCharType="begin"/>
            </w:r>
            <w:r>
              <w:rPr>
                <w:noProof/>
                <w:webHidden/>
              </w:rPr>
              <w:instrText xml:space="preserve"> PAGEREF _Toc233624591 \h </w:instrText>
            </w:r>
            <w:r>
              <w:rPr>
                <w:noProof/>
                <w:webHidden/>
              </w:rPr>
            </w:r>
            <w:r>
              <w:rPr>
                <w:noProof/>
                <w:webHidden/>
              </w:rPr>
              <w:fldChar w:fldCharType="separate"/>
            </w:r>
            <w:r>
              <w:rPr>
                <w:noProof/>
                <w:webHidden/>
              </w:rPr>
              <w:t>17</w:t>
            </w:r>
            <w:r>
              <w:rPr>
                <w:noProof/>
                <w:webHidden/>
              </w:rPr>
              <w:fldChar w:fldCharType="end"/>
            </w:r>
          </w:hyperlink>
        </w:p>
        <w:p w14:paraId="14B0C22F" w14:textId="53A51D7B" w:rsidR="006519AE" w:rsidRDefault="006519AE">
          <w:pPr>
            <w:pStyle w:val="TOC3"/>
            <w:tabs>
              <w:tab w:val="left" w:pos="1440"/>
              <w:tab w:val="right" w:leader="dot" w:pos="9016"/>
            </w:tabs>
            <w:rPr>
              <w:rFonts w:eastAsiaTheme="minorEastAsia"/>
              <w:noProof/>
              <w:sz w:val="24"/>
              <w:szCs w:val="24"/>
              <w:lang w:eastAsia="en-GB"/>
            </w:rPr>
          </w:pPr>
          <w:hyperlink w:anchor="_Toc233624592" w:history="1">
            <w:r w:rsidRPr="00C7536A">
              <w:rPr>
                <w:rStyle w:val="Hyperlink"/>
                <w:noProof/>
              </w:rPr>
              <w:t>5.4.3.</w:t>
            </w:r>
            <w:r>
              <w:rPr>
                <w:rFonts w:eastAsiaTheme="minorEastAsia"/>
                <w:noProof/>
                <w:sz w:val="24"/>
                <w:szCs w:val="24"/>
                <w:lang w:eastAsia="en-GB"/>
              </w:rPr>
              <w:tab/>
            </w:r>
            <w:r w:rsidRPr="00C7536A">
              <w:rPr>
                <w:rStyle w:val="Hyperlink"/>
                <w:noProof/>
              </w:rPr>
              <w:t>Is Student in Selected RC Absence Band</w:t>
            </w:r>
            <w:r>
              <w:rPr>
                <w:noProof/>
                <w:webHidden/>
              </w:rPr>
              <w:tab/>
            </w:r>
            <w:r>
              <w:rPr>
                <w:noProof/>
                <w:webHidden/>
              </w:rPr>
              <w:fldChar w:fldCharType="begin"/>
            </w:r>
            <w:r>
              <w:rPr>
                <w:noProof/>
                <w:webHidden/>
              </w:rPr>
              <w:instrText xml:space="preserve"> PAGEREF _Toc233624592 \h </w:instrText>
            </w:r>
            <w:r>
              <w:rPr>
                <w:noProof/>
                <w:webHidden/>
              </w:rPr>
            </w:r>
            <w:r>
              <w:rPr>
                <w:noProof/>
                <w:webHidden/>
              </w:rPr>
              <w:fldChar w:fldCharType="separate"/>
            </w:r>
            <w:r>
              <w:rPr>
                <w:noProof/>
                <w:webHidden/>
              </w:rPr>
              <w:t>17</w:t>
            </w:r>
            <w:r>
              <w:rPr>
                <w:noProof/>
                <w:webHidden/>
              </w:rPr>
              <w:fldChar w:fldCharType="end"/>
            </w:r>
          </w:hyperlink>
        </w:p>
        <w:p w14:paraId="5C1646EF" w14:textId="50910F79" w:rsidR="006519AE" w:rsidRDefault="006519AE">
          <w:pPr>
            <w:pStyle w:val="TOC4"/>
            <w:tabs>
              <w:tab w:val="left" w:pos="1920"/>
              <w:tab w:val="right" w:leader="dot" w:pos="9016"/>
            </w:tabs>
            <w:rPr>
              <w:noProof/>
              <w:sz w:val="24"/>
            </w:rPr>
          </w:pPr>
          <w:hyperlink w:anchor="_Toc233624593" w:history="1">
            <w:r w:rsidRPr="00C7536A">
              <w:rPr>
                <w:rStyle w:val="Hyperlink"/>
                <w:noProof/>
              </w:rPr>
              <w:t>5.4.3.1.</w:t>
            </w:r>
            <w:r>
              <w:rPr>
                <w:noProof/>
                <w:sz w:val="24"/>
              </w:rPr>
              <w:tab/>
            </w:r>
            <w:r w:rsidRPr="00C7536A">
              <w:rPr>
                <w:rStyle w:val="Hyperlink"/>
                <w:noProof/>
              </w:rPr>
              <w:t>RC Absence Band Colour</w:t>
            </w:r>
            <w:r>
              <w:rPr>
                <w:noProof/>
                <w:webHidden/>
              </w:rPr>
              <w:tab/>
            </w:r>
            <w:r>
              <w:rPr>
                <w:noProof/>
                <w:webHidden/>
              </w:rPr>
              <w:fldChar w:fldCharType="begin"/>
            </w:r>
            <w:r>
              <w:rPr>
                <w:noProof/>
                <w:webHidden/>
              </w:rPr>
              <w:instrText xml:space="preserve"> PAGEREF _Toc233624593 \h </w:instrText>
            </w:r>
            <w:r>
              <w:rPr>
                <w:noProof/>
                <w:webHidden/>
              </w:rPr>
            </w:r>
            <w:r>
              <w:rPr>
                <w:noProof/>
                <w:webHidden/>
              </w:rPr>
              <w:fldChar w:fldCharType="separate"/>
            </w:r>
            <w:r>
              <w:rPr>
                <w:noProof/>
                <w:webHidden/>
              </w:rPr>
              <w:t>17</w:t>
            </w:r>
            <w:r>
              <w:rPr>
                <w:noProof/>
                <w:webHidden/>
              </w:rPr>
              <w:fldChar w:fldCharType="end"/>
            </w:r>
          </w:hyperlink>
        </w:p>
        <w:p w14:paraId="5DAC3210" w14:textId="184D77B0" w:rsidR="006519AE" w:rsidRDefault="006519AE">
          <w:pPr>
            <w:pStyle w:val="TOC4"/>
            <w:tabs>
              <w:tab w:val="left" w:pos="1680"/>
              <w:tab w:val="right" w:leader="dot" w:pos="9016"/>
            </w:tabs>
            <w:rPr>
              <w:noProof/>
              <w:sz w:val="24"/>
            </w:rPr>
          </w:pPr>
          <w:hyperlink w:anchor="_Toc233624594" w:history="1">
            <w:r w:rsidRPr="00C7536A">
              <w:rPr>
                <w:rStyle w:val="Hyperlink"/>
                <w:noProof/>
              </w:rPr>
              <w:t>5.4.3.2.</w:t>
            </w:r>
            <w:r>
              <w:rPr>
                <w:noProof/>
                <w:sz w:val="24"/>
              </w:rPr>
              <w:tab/>
            </w:r>
            <w:r w:rsidRPr="00C7536A">
              <w:rPr>
                <w:rStyle w:val="Hyperlink"/>
                <w:noProof/>
              </w:rPr>
              <w:t>Students in RC Absence Band</w:t>
            </w:r>
            <w:r>
              <w:rPr>
                <w:noProof/>
                <w:webHidden/>
              </w:rPr>
              <w:tab/>
            </w:r>
            <w:r>
              <w:rPr>
                <w:noProof/>
                <w:webHidden/>
              </w:rPr>
              <w:fldChar w:fldCharType="begin"/>
            </w:r>
            <w:r>
              <w:rPr>
                <w:noProof/>
                <w:webHidden/>
              </w:rPr>
              <w:instrText xml:space="preserve"> PAGEREF _Toc233624594 \h </w:instrText>
            </w:r>
            <w:r>
              <w:rPr>
                <w:noProof/>
                <w:webHidden/>
              </w:rPr>
            </w:r>
            <w:r>
              <w:rPr>
                <w:noProof/>
                <w:webHidden/>
              </w:rPr>
              <w:fldChar w:fldCharType="separate"/>
            </w:r>
            <w:r>
              <w:rPr>
                <w:noProof/>
                <w:webHidden/>
              </w:rPr>
              <w:t>17</w:t>
            </w:r>
            <w:r>
              <w:rPr>
                <w:noProof/>
                <w:webHidden/>
              </w:rPr>
              <w:fldChar w:fldCharType="end"/>
            </w:r>
          </w:hyperlink>
        </w:p>
        <w:p w14:paraId="32097797" w14:textId="58239842" w:rsidR="006519AE" w:rsidRDefault="006519AE">
          <w:pPr>
            <w:pStyle w:val="TOC4"/>
            <w:tabs>
              <w:tab w:val="left" w:pos="1680"/>
              <w:tab w:val="right" w:leader="dot" w:pos="9016"/>
            </w:tabs>
            <w:rPr>
              <w:noProof/>
              <w:sz w:val="24"/>
            </w:rPr>
          </w:pPr>
          <w:hyperlink w:anchor="_Toc233624595" w:history="1">
            <w:r w:rsidRPr="00C7536A">
              <w:rPr>
                <w:rStyle w:val="Hyperlink"/>
                <w:noProof/>
              </w:rPr>
              <w:t>5.4.3.3.</w:t>
            </w:r>
            <w:r>
              <w:rPr>
                <w:noProof/>
                <w:sz w:val="24"/>
              </w:rPr>
              <w:tab/>
            </w:r>
            <w:r w:rsidRPr="00C7536A">
              <w:rPr>
                <w:rStyle w:val="Hyperlink"/>
                <w:noProof/>
              </w:rPr>
              <w:t>Students in RC Absence Band %</w:t>
            </w:r>
            <w:r>
              <w:rPr>
                <w:noProof/>
                <w:webHidden/>
              </w:rPr>
              <w:tab/>
            </w:r>
            <w:r>
              <w:rPr>
                <w:noProof/>
                <w:webHidden/>
              </w:rPr>
              <w:fldChar w:fldCharType="begin"/>
            </w:r>
            <w:r>
              <w:rPr>
                <w:noProof/>
                <w:webHidden/>
              </w:rPr>
              <w:instrText xml:space="preserve"> PAGEREF _Toc233624595 \h </w:instrText>
            </w:r>
            <w:r>
              <w:rPr>
                <w:noProof/>
                <w:webHidden/>
              </w:rPr>
            </w:r>
            <w:r>
              <w:rPr>
                <w:noProof/>
                <w:webHidden/>
              </w:rPr>
              <w:fldChar w:fldCharType="separate"/>
            </w:r>
            <w:r>
              <w:rPr>
                <w:noProof/>
                <w:webHidden/>
              </w:rPr>
              <w:t>17</w:t>
            </w:r>
            <w:r>
              <w:rPr>
                <w:noProof/>
                <w:webHidden/>
              </w:rPr>
              <w:fldChar w:fldCharType="end"/>
            </w:r>
          </w:hyperlink>
        </w:p>
        <w:p w14:paraId="303DA549" w14:textId="38A981F0" w:rsidR="006519AE" w:rsidRDefault="006519AE">
          <w:pPr>
            <w:pStyle w:val="TOC2"/>
            <w:tabs>
              <w:tab w:val="left" w:pos="960"/>
              <w:tab w:val="right" w:leader="dot" w:pos="9016"/>
            </w:tabs>
            <w:rPr>
              <w:rFonts w:eastAsiaTheme="minorEastAsia"/>
              <w:noProof/>
              <w:sz w:val="24"/>
              <w:szCs w:val="24"/>
              <w:lang w:eastAsia="en-GB"/>
            </w:rPr>
          </w:pPr>
          <w:hyperlink w:anchor="_Toc233624596" w:history="1">
            <w:r w:rsidRPr="00C7536A">
              <w:rPr>
                <w:rStyle w:val="Hyperlink"/>
                <w:noProof/>
              </w:rPr>
              <w:t>5.5.</w:t>
            </w:r>
            <w:r>
              <w:rPr>
                <w:rFonts w:eastAsiaTheme="minorEastAsia"/>
                <w:noProof/>
                <w:sz w:val="24"/>
                <w:szCs w:val="24"/>
                <w:lang w:eastAsia="en-GB"/>
              </w:rPr>
              <w:tab/>
            </w:r>
            <w:r w:rsidRPr="00C7536A">
              <w:rPr>
                <w:rStyle w:val="Hyperlink"/>
                <w:noProof/>
              </w:rPr>
              <w:t>Marks to Leave Banding Framework</w:t>
            </w:r>
            <w:r>
              <w:rPr>
                <w:noProof/>
                <w:webHidden/>
              </w:rPr>
              <w:tab/>
            </w:r>
            <w:r>
              <w:rPr>
                <w:noProof/>
                <w:webHidden/>
              </w:rPr>
              <w:fldChar w:fldCharType="begin"/>
            </w:r>
            <w:r>
              <w:rPr>
                <w:noProof/>
                <w:webHidden/>
              </w:rPr>
              <w:instrText xml:space="preserve"> PAGEREF _Toc233624596 \h </w:instrText>
            </w:r>
            <w:r>
              <w:rPr>
                <w:noProof/>
                <w:webHidden/>
              </w:rPr>
            </w:r>
            <w:r>
              <w:rPr>
                <w:noProof/>
                <w:webHidden/>
              </w:rPr>
              <w:fldChar w:fldCharType="separate"/>
            </w:r>
            <w:r>
              <w:rPr>
                <w:noProof/>
                <w:webHidden/>
              </w:rPr>
              <w:t>17</w:t>
            </w:r>
            <w:r>
              <w:rPr>
                <w:noProof/>
                <w:webHidden/>
              </w:rPr>
              <w:fldChar w:fldCharType="end"/>
            </w:r>
          </w:hyperlink>
        </w:p>
        <w:p w14:paraId="47FABBA8" w14:textId="1C484707" w:rsidR="006519AE" w:rsidRDefault="006519AE">
          <w:pPr>
            <w:pStyle w:val="TOC3"/>
            <w:tabs>
              <w:tab w:val="left" w:pos="1440"/>
              <w:tab w:val="right" w:leader="dot" w:pos="9016"/>
            </w:tabs>
            <w:rPr>
              <w:rFonts w:eastAsiaTheme="minorEastAsia"/>
              <w:noProof/>
              <w:sz w:val="24"/>
              <w:szCs w:val="24"/>
              <w:lang w:eastAsia="en-GB"/>
            </w:rPr>
          </w:pPr>
          <w:hyperlink w:anchor="_Toc233624597" w:history="1">
            <w:r w:rsidRPr="00C7536A">
              <w:rPr>
                <w:rStyle w:val="Hyperlink"/>
                <w:noProof/>
              </w:rPr>
              <w:t>5.5.1.</w:t>
            </w:r>
            <w:r>
              <w:rPr>
                <w:rFonts w:eastAsiaTheme="minorEastAsia"/>
                <w:noProof/>
                <w:sz w:val="24"/>
                <w:szCs w:val="24"/>
                <w:lang w:eastAsia="en-GB"/>
              </w:rPr>
              <w:tab/>
            </w:r>
            <w:r w:rsidRPr="00C7536A">
              <w:rPr>
                <w:rStyle w:val="Hyperlink"/>
                <w:noProof/>
              </w:rPr>
              <w:t>Marks to Leave Banding Semantic Structure</w:t>
            </w:r>
            <w:r>
              <w:rPr>
                <w:noProof/>
                <w:webHidden/>
              </w:rPr>
              <w:tab/>
            </w:r>
            <w:r>
              <w:rPr>
                <w:noProof/>
                <w:webHidden/>
              </w:rPr>
              <w:fldChar w:fldCharType="begin"/>
            </w:r>
            <w:r>
              <w:rPr>
                <w:noProof/>
                <w:webHidden/>
              </w:rPr>
              <w:instrText xml:space="preserve"> PAGEREF _Toc233624597 \h </w:instrText>
            </w:r>
            <w:r>
              <w:rPr>
                <w:noProof/>
                <w:webHidden/>
              </w:rPr>
            </w:r>
            <w:r>
              <w:rPr>
                <w:noProof/>
                <w:webHidden/>
              </w:rPr>
              <w:fldChar w:fldCharType="separate"/>
            </w:r>
            <w:r>
              <w:rPr>
                <w:noProof/>
                <w:webHidden/>
              </w:rPr>
              <w:t>17</w:t>
            </w:r>
            <w:r>
              <w:rPr>
                <w:noProof/>
                <w:webHidden/>
              </w:rPr>
              <w:fldChar w:fldCharType="end"/>
            </w:r>
          </w:hyperlink>
        </w:p>
        <w:p w14:paraId="78FE0993" w14:textId="03E50E6C" w:rsidR="006519AE" w:rsidRDefault="006519AE">
          <w:pPr>
            <w:pStyle w:val="TOC4"/>
            <w:tabs>
              <w:tab w:val="left" w:pos="1920"/>
              <w:tab w:val="right" w:leader="dot" w:pos="9016"/>
            </w:tabs>
            <w:rPr>
              <w:noProof/>
              <w:sz w:val="24"/>
            </w:rPr>
          </w:pPr>
          <w:hyperlink w:anchor="_Toc233624598" w:history="1">
            <w:r w:rsidRPr="00C7536A">
              <w:rPr>
                <w:rStyle w:val="Hyperlink"/>
                <w:noProof/>
              </w:rPr>
              <w:t>5.5.1.1.</w:t>
            </w:r>
            <w:r>
              <w:rPr>
                <w:noProof/>
                <w:sz w:val="24"/>
              </w:rPr>
              <w:tab/>
            </w:r>
            <w:r w:rsidRPr="00C7536A">
              <w:rPr>
                <w:rStyle w:val="Hyperlink"/>
                <w:noProof/>
              </w:rPr>
              <w:t>Marks to Leave (text)</w:t>
            </w:r>
            <w:r>
              <w:rPr>
                <w:noProof/>
                <w:webHidden/>
              </w:rPr>
              <w:tab/>
            </w:r>
            <w:r>
              <w:rPr>
                <w:noProof/>
                <w:webHidden/>
              </w:rPr>
              <w:fldChar w:fldCharType="begin"/>
            </w:r>
            <w:r>
              <w:rPr>
                <w:noProof/>
                <w:webHidden/>
              </w:rPr>
              <w:instrText xml:space="preserve"> PAGEREF _Toc233624598 \h </w:instrText>
            </w:r>
            <w:r>
              <w:rPr>
                <w:noProof/>
                <w:webHidden/>
              </w:rPr>
            </w:r>
            <w:r>
              <w:rPr>
                <w:noProof/>
                <w:webHidden/>
              </w:rPr>
              <w:fldChar w:fldCharType="separate"/>
            </w:r>
            <w:r>
              <w:rPr>
                <w:noProof/>
                <w:webHidden/>
              </w:rPr>
              <w:t>17</w:t>
            </w:r>
            <w:r>
              <w:rPr>
                <w:noProof/>
                <w:webHidden/>
              </w:rPr>
              <w:fldChar w:fldCharType="end"/>
            </w:r>
          </w:hyperlink>
        </w:p>
        <w:p w14:paraId="44C23BAC" w14:textId="5BECDDF1" w:rsidR="006519AE" w:rsidRDefault="006519AE">
          <w:pPr>
            <w:pStyle w:val="TOC4"/>
            <w:tabs>
              <w:tab w:val="left" w:pos="1920"/>
              <w:tab w:val="right" w:leader="dot" w:pos="9016"/>
            </w:tabs>
            <w:rPr>
              <w:noProof/>
              <w:sz w:val="24"/>
            </w:rPr>
          </w:pPr>
          <w:hyperlink w:anchor="_Toc233624599" w:history="1">
            <w:r w:rsidRPr="00C7536A">
              <w:rPr>
                <w:rStyle w:val="Hyperlink"/>
                <w:noProof/>
              </w:rPr>
              <w:t>5.5.1.2.</w:t>
            </w:r>
            <w:r>
              <w:rPr>
                <w:noProof/>
                <w:sz w:val="24"/>
              </w:rPr>
              <w:tab/>
            </w:r>
            <w:r w:rsidRPr="00C7536A">
              <w:rPr>
                <w:rStyle w:val="Hyperlink"/>
                <w:noProof/>
              </w:rPr>
              <w:t>Min Value (integer)</w:t>
            </w:r>
            <w:r>
              <w:rPr>
                <w:noProof/>
                <w:webHidden/>
              </w:rPr>
              <w:tab/>
            </w:r>
            <w:r>
              <w:rPr>
                <w:noProof/>
                <w:webHidden/>
              </w:rPr>
              <w:fldChar w:fldCharType="begin"/>
            </w:r>
            <w:r>
              <w:rPr>
                <w:noProof/>
                <w:webHidden/>
              </w:rPr>
              <w:instrText xml:space="preserve"> PAGEREF _Toc233624599 \h </w:instrText>
            </w:r>
            <w:r>
              <w:rPr>
                <w:noProof/>
                <w:webHidden/>
              </w:rPr>
            </w:r>
            <w:r>
              <w:rPr>
                <w:noProof/>
                <w:webHidden/>
              </w:rPr>
              <w:fldChar w:fldCharType="separate"/>
            </w:r>
            <w:r>
              <w:rPr>
                <w:noProof/>
                <w:webHidden/>
              </w:rPr>
              <w:t>17</w:t>
            </w:r>
            <w:r>
              <w:rPr>
                <w:noProof/>
                <w:webHidden/>
              </w:rPr>
              <w:fldChar w:fldCharType="end"/>
            </w:r>
          </w:hyperlink>
        </w:p>
        <w:p w14:paraId="6A780548" w14:textId="30A38323" w:rsidR="006519AE" w:rsidRDefault="006519AE">
          <w:pPr>
            <w:pStyle w:val="TOC4"/>
            <w:tabs>
              <w:tab w:val="left" w:pos="1920"/>
              <w:tab w:val="right" w:leader="dot" w:pos="9016"/>
            </w:tabs>
            <w:rPr>
              <w:noProof/>
              <w:sz w:val="24"/>
            </w:rPr>
          </w:pPr>
          <w:hyperlink w:anchor="_Toc233624600" w:history="1">
            <w:r w:rsidRPr="00C7536A">
              <w:rPr>
                <w:rStyle w:val="Hyperlink"/>
                <w:noProof/>
              </w:rPr>
              <w:t>5.5.1.3.</w:t>
            </w:r>
            <w:r>
              <w:rPr>
                <w:noProof/>
                <w:sz w:val="24"/>
              </w:rPr>
              <w:tab/>
            </w:r>
            <w:r w:rsidRPr="00C7536A">
              <w:rPr>
                <w:rStyle w:val="Hyperlink"/>
                <w:noProof/>
              </w:rPr>
              <w:t>Max Value (integer)</w:t>
            </w:r>
            <w:r>
              <w:rPr>
                <w:noProof/>
                <w:webHidden/>
              </w:rPr>
              <w:tab/>
            </w:r>
            <w:r>
              <w:rPr>
                <w:noProof/>
                <w:webHidden/>
              </w:rPr>
              <w:fldChar w:fldCharType="begin"/>
            </w:r>
            <w:r>
              <w:rPr>
                <w:noProof/>
                <w:webHidden/>
              </w:rPr>
              <w:instrText xml:space="preserve"> PAGEREF _Toc233624600 \h </w:instrText>
            </w:r>
            <w:r>
              <w:rPr>
                <w:noProof/>
                <w:webHidden/>
              </w:rPr>
            </w:r>
            <w:r>
              <w:rPr>
                <w:noProof/>
                <w:webHidden/>
              </w:rPr>
              <w:fldChar w:fldCharType="separate"/>
            </w:r>
            <w:r>
              <w:rPr>
                <w:noProof/>
                <w:webHidden/>
              </w:rPr>
              <w:t>17</w:t>
            </w:r>
            <w:r>
              <w:rPr>
                <w:noProof/>
                <w:webHidden/>
              </w:rPr>
              <w:fldChar w:fldCharType="end"/>
            </w:r>
          </w:hyperlink>
        </w:p>
        <w:p w14:paraId="196F8628" w14:textId="4529EE96" w:rsidR="006519AE" w:rsidRDefault="006519AE">
          <w:pPr>
            <w:pStyle w:val="TOC3"/>
            <w:tabs>
              <w:tab w:val="left" w:pos="1440"/>
              <w:tab w:val="right" w:leader="dot" w:pos="9016"/>
            </w:tabs>
            <w:rPr>
              <w:rFonts w:eastAsiaTheme="minorEastAsia"/>
              <w:noProof/>
              <w:sz w:val="24"/>
              <w:szCs w:val="24"/>
              <w:lang w:eastAsia="en-GB"/>
            </w:rPr>
          </w:pPr>
          <w:hyperlink w:anchor="_Toc233624601" w:history="1">
            <w:r w:rsidRPr="00C7536A">
              <w:rPr>
                <w:rStyle w:val="Hyperlink"/>
                <w:noProof/>
              </w:rPr>
              <w:t>5.5.2.</w:t>
            </w:r>
            <w:r>
              <w:rPr>
                <w:rFonts w:eastAsiaTheme="minorEastAsia"/>
                <w:noProof/>
                <w:sz w:val="24"/>
                <w:szCs w:val="24"/>
                <w:lang w:eastAsia="en-GB"/>
              </w:rPr>
              <w:tab/>
            </w:r>
            <w:r w:rsidRPr="00C7536A">
              <w:rPr>
                <w:rStyle w:val="Hyperlink"/>
                <w:noProof/>
              </w:rPr>
              <w:t>Supporting Measures</w:t>
            </w:r>
            <w:r>
              <w:rPr>
                <w:noProof/>
                <w:webHidden/>
              </w:rPr>
              <w:tab/>
            </w:r>
            <w:r>
              <w:rPr>
                <w:noProof/>
                <w:webHidden/>
              </w:rPr>
              <w:fldChar w:fldCharType="begin"/>
            </w:r>
            <w:r>
              <w:rPr>
                <w:noProof/>
                <w:webHidden/>
              </w:rPr>
              <w:instrText xml:space="preserve"> PAGEREF _Toc233624601 \h </w:instrText>
            </w:r>
            <w:r>
              <w:rPr>
                <w:noProof/>
                <w:webHidden/>
              </w:rPr>
            </w:r>
            <w:r>
              <w:rPr>
                <w:noProof/>
                <w:webHidden/>
              </w:rPr>
              <w:fldChar w:fldCharType="separate"/>
            </w:r>
            <w:r>
              <w:rPr>
                <w:noProof/>
                <w:webHidden/>
              </w:rPr>
              <w:t>18</w:t>
            </w:r>
            <w:r>
              <w:rPr>
                <w:noProof/>
                <w:webHidden/>
              </w:rPr>
              <w:fldChar w:fldCharType="end"/>
            </w:r>
          </w:hyperlink>
        </w:p>
        <w:p w14:paraId="667A6EB1" w14:textId="0995F5BA" w:rsidR="006519AE" w:rsidRDefault="006519AE">
          <w:pPr>
            <w:pStyle w:val="TOC4"/>
            <w:tabs>
              <w:tab w:val="left" w:pos="1680"/>
              <w:tab w:val="right" w:leader="dot" w:pos="9016"/>
            </w:tabs>
            <w:rPr>
              <w:noProof/>
              <w:sz w:val="24"/>
            </w:rPr>
          </w:pPr>
          <w:hyperlink w:anchor="_Toc233624602" w:history="1">
            <w:r w:rsidRPr="00C7536A">
              <w:rPr>
                <w:rStyle w:val="Hyperlink"/>
                <w:noProof/>
              </w:rPr>
              <w:t>5.5.2.1.</w:t>
            </w:r>
            <w:r>
              <w:rPr>
                <w:noProof/>
                <w:sz w:val="24"/>
              </w:rPr>
              <w:tab/>
            </w:r>
            <w:r w:rsidRPr="00C7536A">
              <w:rPr>
                <w:rStyle w:val="Hyperlink"/>
                <w:noProof/>
              </w:rPr>
              <w:t>Student In Selected PA to Leave Band</w:t>
            </w:r>
            <w:r>
              <w:rPr>
                <w:noProof/>
                <w:webHidden/>
              </w:rPr>
              <w:tab/>
            </w:r>
            <w:r>
              <w:rPr>
                <w:noProof/>
                <w:webHidden/>
              </w:rPr>
              <w:fldChar w:fldCharType="begin"/>
            </w:r>
            <w:r>
              <w:rPr>
                <w:noProof/>
                <w:webHidden/>
              </w:rPr>
              <w:instrText xml:space="preserve"> PAGEREF _Toc233624602 \h </w:instrText>
            </w:r>
            <w:r>
              <w:rPr>
                <w:noProof/>
                <w:webHidden/>
              </w:rPr>
            </w:r>
            <w:r>
              <w:rPr>
                <w:noProof/>
                <w:webHidden/>
              </w:rPr>
              <w:fldChar w:fldCharType="separate"/>
            </w:r>
            <w:r>
              <w:rPr>
                <w:noProof/>
                <w:webHidden/>
              </w:rPr>
              <w:t>18</w:t>
            </w:r>
            <w:r>
              <w:rPr>
                <w:noProof/>
                <w:webHidden/>
              </w:rPr>
              <w:fldChar w:fldCharType="end"/>
            </w:r>
          </w:hyperlink>
        </w:p>
        <w:p w14:paraId="01F5650E" w14:textId="07E5CEE5" w:rsidR="006519AE" w:rsidRDefault="006519AE">
          <w:pPr>
            <w:pStyle w:val="TOC4"/>
            <w:tabs>
              <w:tab w:val="left" w:pos="1680"/>
              <w:tab w:val="right" w:leader="dot" w:pos="9016"/>
            </w:tabs>
            <w:rPr>
              <w:noProof/>
              <w:sz w:val="24"/>
            </w:rPr>
          </w:pPr>
          <w:hyperlink w:anchor="_Toc233624603" w:history="1">
            <w:r w:rsidRPr="00C7536A">
              <w:rPr>
                <w:rStyle w:val="Hyperlink"/>
                <w:noProof/>
              </w:rPr>
              <w:t>5.5.2.2.</w:t>
            </w:r>
            <w:r>
              <w:rPr>
                <w:noProof/>
                <w:sz w:val="24"/>
              </w:rPr>
              <w:tab/>
            </w:r>
            <w:r w:rsidRPr="00C7536A">
              <w:rPr>
                <w:rStyle w:val="Hyperlink"/>
                <w:noProof/>
              </w:rPr>
              <w:t>Student In Selected SA to Leave Band</w:t>
            </w:r>
            <w:r>
              <w:rPr>
                <w:noProof/>
                <w:webHidden/>
              </w:rPr>
              <w:tab/>
            </w:r>
            <w:r>
              <w:rPr>
                <w:noProof/>
                <w:webHidden/>
              </w:rPr>
              <w:fldChar w:fldCharType="begin"/>
            </w:r>
            <w:r>
              <w:rPr>
                <w:noProof/>
                <w:webHidden/>
              </w:rPr>
              <w:instrText xml:space="preserve"> PAGEREF _Toc233624603 \h </w:instrText>
            </w:r>
            <w:r>
              <w:rPr>
                <w:noProof/>
                <w:webHidden/>
              </w:rPr>
            </w:r>
            <w:r>
              <w:rPr>
                <w:noProof/>
                <w:webHidden/>
              </w:rPr>
              <w:fldChar w:fldCharType="separate"/>
            </w:r>
            <w:r>
              <w:rPr>
                <w:noProof/>
                <w:webHidden/>
              </w:rPr>
              <w:t>18</w:t>
            </w:r>
            <w:r>
              <w:rPr>
                <w:noProof/>
                <w:webHidden/>
              </w:rPr>
              <w:fldChar w:fldCharType="end"/>
            </w:r>
          </w:hyperlink>
        </w:p>
        <w:p w14:paraId="3E327B04" w14:textId="04DBDDD9" w:rsidR="006519AE" w:rsidRDefault="006519AE">
          <w:pPr>
            <w:pStyle w:val="TOC4"/>
            <w:tabs>
              <w:tab w:val="left" w:pos="1680"/>
              <w:tab w:val="right" w:leader="dot" w:pos="9016"/>
            </w:tabs>
            <w:rPr>
              <w:noProof/>
              <w:sz w:val="24"/>
            </w:rPr>
          </w:pPr>
          <w:hyperlink w:anchor="_Toc233624604" w:history="1">
            <w:r w:rsidRPr="00C7536A">
              <w:rPr>
                <w:rStyle w:val="Hyperlink"/>
                <w:noProof/>
              </w:rPr>
              <w:t>5.5.2.3.</w:t>
            </w:r>
            <w:r>
              <w:rPr>
                <w:noProof/>
                <w:sz w:val="24"/>
              </w:rPr>
              <w:tab/>
            </w:r>
            <w:r w:rsidRPr="00C7536A">
              <w:rPr>
                <w:rStyle w:val="Hyperlink"/>
                <w:noProof/>
              </w:rPr>
              <w:t>Students In PA to Leave Band</w:t>
            </w:r>
            <w:r>
              <w:rPr>
                <w:noProof/>
                <w:webHidden/>
              </w:rPr>
              <w:tab/>
            </w:r>
            <w:r>
              <w:rPr>
                <w:noProof/>
                <w:webHidden/>
              </w:rPr>
              <w:fldChar w:fldCharType="begin"/>
            </w:r>
            <w:r>
              <w:rPr>
                <w:noProof/>
                <w:webHidden/>
              </w:rPr>
              <w:instrText xml:space="preserve"> PAGEREF _Toc233624604 \h </w:instrText>
            </w:r>
            <w:r>
              <w:rPr>
                <w:noProof/>
                <w:webHidden/>
              </w:rPr>
            </w:r>
            <w:r>
              <w:rPr>
                <w:noProof/>
                <w:webHidden/>
              </w:rPr>
              <w:fldChar w:fldCharType="separate"/>
            </w:r>
            <w:r>
              <w:rPr>
                <w:noProof/>
                <w:webHidden/>
              </w:rPr>
              <w:t>18</w:t>
            </w:r>
            <w:r>
              <w:rPr>
                <w:noProof/>
                <w:webHidden/>
              </w:rPr>
              <w:fldChar w:fldCharType="end"/>
            </w:r>
          </w:hyperlink>
        </w:p>
        <w:p w14:paraId="31A61363" w14:textId="36E48245" w:rsidR="006519AE" w:rsidRDefault="006519AE">
          <w:pPr>
            <w:pStyle w:val="TOC4"/>
            <w:tabs>
              <w:tab w:val="left" w:pos="1680"/>
              <w:tab w:val="right" w:leader="dot" w:pos="9016"/>
            </w:tabs>
            <w:rPr>
              <w:noProof/>
              <w:sz w:val="24"/>
            </w:rPr>
          </w:pPr>
          <w:hyperlink w:anchor="_Toc233624605" w:history="1">
            <w:r w:rsidRPr="00C7536A">
              <w:rPr>
                <w:rStyle w:val="Hyperlink"/>
                <w:noProof/>
              </w:rPr>
              <w:t>5.5.2.4.</w:t>
            </w:r>
            <w:r>
              <w:rPr>
                <w:noProof/>
                <w:sz w:val="24"/>
              </w:rPr>
              <w:tab/>
            </w:r>
            <w:r w:rsidRPr="00C7536A">
              <w:rPr>
                <w:rStyle w:val="Hyperlink"/>
                <w:noProof/>
              </w:rPr>
              <w:t>Students In SA to Leave Band</w:t>
            </w:r>
            <w:r>
              <w:rPr>
                <w:noProof/>
                <w:webHidden/>
              </w:rPr>
              <w:tab/>
            </w:r>
            <w:r>
              <w:rPr>
                <w:noProof/>
                <w:webHidden/>
              </w:rPr>
              <w:fldChar w:fldCharType="begin"/>
            </w:r>
            <w:r>
              <w:rPr>
                <w:noProof/>
                <w:webHidden/>
              </w:rPr>
              <w:instrText xml:space="preserve"> PAGEREF _Toc233624605 \h </w:instrText>
            </w:r>
            <w:r>
              <w:rPr>
                <w:noProof/>
                <w:webHidden/>
              </w:rPr>
            </w:r>
            <w:r>
              <w:rPr>
                <w:noProof/>
                <w:webHidden/>
              </w:rPr>
              <w:fldChar w:fldCharType="separate"/>
            </w:r>
            <w:r>
              <w:rPr>
                <w:noProof/>
                <w:webHidden/>
              </w:rPr>
              <w:t>18</w:t>
            </w:r>
            <w:r>
              <w:rPr>
                <w:noProof/>
                <w:webHidden/>
              </w:rPr>
              <w:fldChar w:fldCharType="end"/>
            </w:r>
          </w:hyperlink>
        </w:p>
        <w:p w14:paraId="4B4279A8" w14:textId="2BBC1604" w:rsidR="006519AE" w:rsidRDefault="006519AE">
          <w:pPr>
            <w:pStyle w:val="TOC2"/>
            <w:tabs>
              <w:tab w:val="left" w:pos="960"/>
              <w:tab w:val="right" w:leader="dot" w:pos="9016"/>
            </w:tabs>
            <w:rPr>
              <w:rFonts w:eastAsiaTheme="minorEastAsia"/>
              <w:noProof/>
              <w:sz w:val="24"/>
              <w:szCs w:val="24"/>
              <w:lang w:eastAsia="en-GB"/>
            </w:rPr>
          </w:pPr>
          <w:hyperlink w:anchor="_Toc233624606" w:history="1">
            <w:r w:rsidRPr="00C7536A">
              <w:rPr>
                <w:rStyle w:val="Hyperlink"/>
                <w:noProof/>
              </w:rPr>
              <w:t>5.6.</w:t>
            </w:r>
            <w:r>
              <w:rPr>
                <w:rFonts w:eastAsiaTheme="minorEastAsia"/>
                <w:noProof/>
                <w:sz w:val="24"/>
                <w:szCs w:val="24"/>
                <w:lang w:eastAsia="en-GB"/>
              </w:rPr>
              <w:tab/>
            </w:r>
            <w:r w:rsidRPr="00C7536A">
              <w:rPr>
                <w:rStyle w:val="Hyperlink"/>
                <w:noProof/>
              </w:rPr>
              <w:t>Base Measures</w:t>
            </w:r>
            <w:r>
              <w:rPr>
                <w:noProof/>
                <w:webHidden/>
              </w:rPr>
              <w:tab/>
            </w:r>
            <w:r>
              <w:rPr>
                <w:noProof/>
                <w:webHidden/>
              </w:rPr>
              <w:fldChar w:fldCharType="begin"/>
            </w:r>
            <w:r>
              <w:rPr>
                <w:noProof/>
                <w:webHidden/>
              </w:rPr>
              <w:instrText xml:space="preserve"> PAGEREF _Toc233624606 \h </w:instrText>
            </w:r>
            <w:r>
              <w:rPr>
                <w:noProof/>
                <w:webHidden/>
              </w:rPr>
            </w:r>
            <w:r>
              <w:rPr>
                <w:noProof/>
                <w:webHidden/>
              </w:rPr>
              <w:fldChar w:fldCharType="separate"/>
            </w:r>
            <w:r>
              <w:rPr>
                <w:noProof/>
                <w:webHidden/>
              </w:rPr>
              <w:t>18</w:t>
            </w:r>
            <w:r>
              <w:rPr>
                <w:noProof/>
                <w:webHidden/>
              </w:rPr>
              <w:fldChar w:fldCharType="end"/>
            </w:r>
          </w:hyperlink>
        </w:p>
        <w:p w14:paraId="504200D1" w14:textId="0657D134" w:rsidR="006519AE" w:rsidRDefault="006519AE">
          <w:pPr>
            <w:pStyle w:val="TOC3"/>
            <w:tabs>
              <w:tab w:val="left" w:pos="1440"/>
              <w:tab w:val="right" w:leader="dot" w:pos="9016"/>
            </w:tabs>
            <w:rPr>
              <w:rFonts w:eastAsiaTheme="minorEastAsia"/>
              <w:noProof/>
              <w:sz w:val="24"/>
              <w:szCs w:val="24"/>
              <w:lang w:eastAsia="en-GB"/>
            </w:rPr>
          </w:pPr>
          <w:hyperlink w:anchor="_Toc233624607" w:history="1">
            <w:r w:rsidRPr="00C7536A">
              <w:rPr>
                <w:rStyle w:val="Hyperlink"/>
                <w:noProof/>
              </w:rPr>
              <w:t>5.6.1.</w:t>
            </w:r>
            <w:r>
              <w:rPr>
                <w:rFonts w:eastAsiaTheme="minorEastAsia"/>
                <w:noProof/>
                <w:sz w:val="24"/>
                <w:szCs w:val="24"/>
                <w:lang w:eastAsia="en-GB"/>
              </w:rPr>
              <w:tab/>
            </w:r>
            <w:r w:rsidRPr="00C7536A">
              <w:rPr>
                <w:rStyle w:val="Hyperlink"/>
                <w:noProof/>
              </w:rPr>
              <w:t>RC Absence Marks</w:t>
            </w:r>
            <w:r>
              <w:rPr>
                <w:noProof/>
                <w:webHidden/>
              </w:rPr>
              <w:tab/>
            </w:r>
            <w:r>
              <w:rPr>
                <w:noProof/>
                <w:webHidden/>
              </w:rPr>
              <w:fldChar w:fldCharType="begin"/>
            </w:r>
            <w:r>
              <w:rPr>
                <w:noProof/>
                <w:webHidden/>
              </w:rPr>
              <w:instrText xml:space="preserve"> PAGEREF _Toc233624607 \h </w:instrText>
            </w:r>
            <w:r>
              <w:rPr>
                <w:noProof/>
                <w:webHidden/>
              </w:rPr>
            </w:r>
            <w:r>
              <w:rPr>
                <w:noProof/>
                <w:webHidden/>
              </w:rPr>
              <w:fldChar w:fldCharType="separate"/>
            </w:r>
            <w:r>
              <w:rPr>
                <w:noProof/>
                <w:webHidden/>
              </w:rPr>
              <w:t>18</w:t>
            </w:r>
            <w:r>
              <w:rPr>
                <w:noProof/>
                <w:webHidden/>
              </w:rPr>
              <w:fldChar w:fldCharType="end"/>
            </w:r>
          </w:hyperlink>
        </w:p>
        <w:p w14:paraId="0F262327" w14:textId="3CEAF687" w:rsidR="006519AE" w:rsidRDefault="006519AE">
          <w:pPr>
            <w:pStyle w:val="TOC3"/>
            <w:tabs>
              <w:tab w:val="left" w:pos="1440"/>
              <w:tab w:val="right" w:leader="dot" w:pos="9016"/>
            </w:tabs>
            <w:rPr>
              <w:rFonts w:eastAsiaTheme="minorEastAsia"/>
              <w:noProof/>
              <w:sz w:val="24"/>
              <w:szCs w:val="24"/>
              <w:lang w:eastAsia="en-GB"/>
            </w:rPr>
          </w:pPr>
          <w:hyperlink w:anchor="_Toc233624608" w:history="1">
            <w:r w:rsidRPr="00C7536A">
              <w:rPr>
                <w:rStyle w:val="Hyperlink"/>
                <w:noProof/>
              </w:rPr>
              <w:t>5.6.2.</w:t>
            </w:r>
            <w:r>
              <w:rPr>
                <w:rFonts w:eastAsiaTheme="minorEastAsia"/>
                <w:noProof/>
                <w:sz w:val="24"/>
                <w:szCs w:val="24"/>
                <w:lang w:eastAsia="en-GB"/>
              </w:rPr>
              <w:tab/>
            </w:r>
            <w:r w:rsidRPr="00C7536A">
              <w:rPr>
                <w:rStyle w:val="Hyperlink"/>
                <w:noProof/>
              </w:rPr>
              <w:t>RC All Marks (Ignore Mark Filters)</w:t>
            </w:r>
            <w:r>
              <w:rPr>
                <w:noProof/>
                <w:webHidden/>
              </w:rPr>
              <w:tab/>
            </w:r>
            <w:r>
              <w:rPr>
                <w:noProof/>
                <w:webHidden/>
              </w:rPr>
              <w:fldChar w:fldCharType="begin"/>
            </w:r>
            <w:r>
              <w:rPr>
                <w:noProof/>
                <w:webHidden/>
              </w:rPr>
              <w:instrText xml:space="preserve"> PAGEREF _Toc233624608 \h </w:instrText>
            </w:r>
            <w:r>
              <w:rPr>
                <w:noProof/>
                <w:webHidden/>
              </w:rPr>
            </w:r>
            <w:r>
              <w:rPr>
                <w:noProof/>
                <w:webHidden/>
              </w:rPr>
              <w:fldChar w:fldCharType="separate"/>
            </w:r>
            <w:r>
              <w:rPr>
                <w:noProof/>
                <w:webHidden/>
              </w:rPr>
              <w:t>18</w:t>
            </w:r>
            <w:r>
              <w:rPr>
                <w:noProof/>
                <w:webHidden/>
              </w:rPr>
              <w:fldChar w:fldCharType="end"/>
            </w:r>
          </w:hyperlink>
        </w:p>
        <w:p w14:paraId="451F3EBF" w14:textId="321F3DFC" w:rsidR="006519AE" w:rsidRDefault="006519AE">
          <w:pPr>
            <w:pStyle w:val="TOC3"/>
            <w:tabs>
              <w:tab w:val="left" w:pos="1440"/>
              <w:tab w:val="right" w:leader="dot" w:pos="9016"/>
            </w:tabs>
            <w:rPr>
              <w:rFonts w:eastAsiaTheme="minorEastAsia"/>
              <w:noProof/>
              <w:sz w:val="24"/>
              <w:szCs w:val="24"/>
              <w:lang w:eastAsia="en-GB"/>
            </w:rPr>
          </w:pPr>
          <w:hyperlink w:anchor="_Toc233624609" w:history="1">
            <w:r w:rsidRPr="00C7536A">
              <w:rPr>
                <w:rStyle w:val="Hyperlink"/>
                <w:noProof/>
                <w:lang w:eastAsia="en-GB"/>
              </w:rPr>
              <w:t>5.6.3.</w:t>
            </w:r>
            <w:r>
              <w:rPr>
                <w:rFonts w:eastAsiaTheme="minorEastAsia"/>
                <w:noProof/>
                <w:sz w:val="24"/>
                <w:szCs w:val="24"/>
                <w:lang w:eastAsia="en-GB"/>
              </w:rPr>
              <w:tab/>
            </w:r>
            <w:r w:rsidRPr="00C7536A">
              <w:rPr>
                <w:rStyle w:val="Hyperlink"/>
                <w:noProof/>
                <w:lang w:eastAsia="en-GB"/>
              </w:rPr>
              <w:t>RC Authorised Absence Marks</w:t>
            </w:r>
            <w:r>
              <w:rPr>
                <w:noProof/>
                <w:webHidden/>
              </w:rPr>
              <w:tab/>
            </w:r>
            <w:r>
              <w:rPr>
                <w:noProof/>
                <w:webHidden/>
              </w:rPr>
              <w:fldChar w:fldCharType="begin"/>
            </w:r>
            <w:r>
              <w:rPr>
                <w:noProof/>
                <w:webHidden/>
              </w:rPr>
              <w:instrText xml:space="preserve"> PAGEREF _Toc233624609 \h </w:instrText>
            </w:r>
            <w:r>
              <w:rPr>
                <w:noProof/>
                <w:webHidden/>
              </w:rPr>
            </w:r>
            <w:r>
              <w:rPr>
                <w:noProof/>
                <w:webHidden/>
              </w:rPr>
              <w:fldChar w:fldCharType="separate"/>
            </w:r>
            <w:r>
              <w:rPr>
                <w:noProof/>
                <w:webHidden/>
              </w:rPr>
              <w:t>18</w:t>
            </w:r>
            <w:r>
              <w:rPr>
                <w:noProof/>
                <w:webHidden/>
              </w:rPr>
              <w:fldChar w:fldCharType="end"/>
            </w:r>
          </w:hyperlink>
        </w:p>
        <w:p w14:paraId="5AB70C56" w14:textId="6DBE513D" w:rsidR="006519AE" w:rsidRDefault="006519AE">
          <w:pPr>
            <w:pStyle w:val="TOC3"/>
            <w:tabs>
              <w:tab w:val="left" w:pos="1440"/>
              <w:tab w:val="right" w:leader="dot" w:pos="9016"/>
            </w:tabs>
            <w:rPr>
              <w:rFonts w:eastAsiaTheme="minorEastAsia"/>
              <w:noProof/>
              <w:sz w:val="24"/>
              <w:szCs w:val="24"/>
              <w:lang w:eastAsia="en-GB"/>
            </w:rPr>
          </w:pPr>
          <w:hyperlink w:anchor="_Toc233624610" w:history="1">
            <w:r w:rsidRPr="00C7536A">
              <w:rPr>
                <w:rStyle w:val="Hyperlink"/>
                <w:noProof/>
              </w:rPr>
              <w:t>5.6.4.</w:t>
            </w:r>
            <w:r>
              <w:rPr>
                <w:rFonts w:eastAsiaTheme="minorEastAsia"/>
                <w:noProof/>
                <w:sz w:val="24"/>
                <w:szCs w:val="24"/>
                <w:lang w:eastAsia="en-GB"/>
              </w:rPr>
              <w:tab/>
            </w:r>
            <w:r w:rsidRPr="00C7536A">
              <w:rPr>
                <w:rStyle w:val="Hyperlink"/>
                <w:noProof/>
              </w:rPr>
              <w:t>RC Distinct Attendance Dates</w:t>
            </w:r>
            <w:r>
              <w:rPr>
                <w:noProof/>
                <w:webHidden/>
              </w:rPr>
              <w:tab/>
            </w:r>
            <w:r>
              <w:rPr>
                <w:noProof/>
                <w:webHidden/>
              </w:rPr>
              <w:fldChar w:fldCharType="begin"/>
            </w:r>
            <w:r>
              <w:rPr>
                <w:noProof/>
                <w:webHidden/>
              </w:rPr>
              <w:instrText xml:space="preserve"> PAGEREF _Toc233624610 \h </w:instrText>
            </w:r>
            <w:r>
              <w:rPr>
                <w:noProof/>
                <w:webHidden/>
              </w:rPr>
            </w:r>
            <w:r>
              <w:rPr>
                <w:noProof/>
                <w:webHidden/>
              </w:rPr>
              <w:fldChar w:fldCharType="separate"/>
            </w:r>
            <w:r>
              <w:rPr>
                <w:noProof/>
                <w:webHidden/>
              </w:rPr>
              <w:t>19</w:t>
            </w:r>
            <w:r>
              <w:rPr>
                <w:noProof/>
                <w:webHidden/>
              </w:rPr>
              <w:fldChar w:fldCharType="end"/>
            </w:r>
          </w:hyperlink>
        </w:p>
        <w:p w14:paraId="3B612F1C" w14:textId="52E71A80" w:rsidR="006519AE" w:rsidRDefault="006519AE">
          <w:pPr>
            <w:pStyle w:val="TOC3"/>
            <w:tabs>
              <w:tab w:val="left" w:pos="1440"/>
              <w:tab w:val="right" w:leader="dot" w:pos="9016"/>
            </w:tabs>
            <w:rPr>
              <w:rFonts w:eastAsiaTheme="minorEastAsia"/>
              <w:noProof/>
              <w:sz w:val="24"/>
              <w:szCs w:val="24"/>
              <w:lang w:eastAsia="en-GB"/>
            </w:rPr>
          </w:pPr>
          <w:hyperlink w:anchor="_Toc233624611" w:history="1">
            <w:r w:rsidRPr="00C7536A">
              <w:rPr>
                <w:rStyle w:val="Hyperlink"/>
                <w:noProof/>
              </w:rPr>
              <w:t>5.6.5.</w:t>
            </w:r>
            <w:r>
              <w:rPr>
                <w:rFonts w:eastAsiaTheme="minorEastAsia"/>
                <w:noProof/>
                <w:sz w:val="24"/>
                <w:szCs w:val="24"/>
                <w:lang w:eastAsia="en-GB"/>
              </w:rPr>
              <w:tab/>
            </w:r>
            <w:r w:rsidRPr="00C7536A">
              <w:rPr>
                <w:rStyle w:val="Hyperlink"/>
                <w:noProof/>
              </w:rPr>
              <w:t>RC L Marks (Present)</w:t>
            </w:r>
            <w:r>
              <w:rPr>
                <w:noProof/>
                <w:webHidden/>
              </w:rPr>
              <w:tab/>
            </w:r>
            <w:r>
              <w:rPr>
                <w:noProof/>
                <w:webHidden/>
              </w:rPr>
              <w:fldChar w:fldCharType="begin"/>
            </w:r>
            <w:r>
              <w:rPr>
                <w:noProof/>
                <w:webHidden/>
              </w:rPr>
              <w:instrText xml:space="preserve"> PAGEREF _Toc233624611 \h </w:instrText>
            </w:r>
            <w:r>
              <w:rPr>
                <w:noProof/>
                <w:webHidden/>
              </w:rPr>
            </w:r>
            <w:r>
              <w:rPr>
                <w:noProof/>
                <w:webHidden/>
              </w:rPr>
              <w:fldChar w:fldCharType="separate"/>
            </w:r>
            <w:r>
              <w:rPr>
                <w:noProof/>
                <w:webHidden/>
              </w:rPr>
              <w:t>19</w:t>
            </w:r>
            <w:r>
              <w:rPr>
                <w:noProof/>
                <w:webHidden/>
              </w:rPr>
              <w:fldChar w:fldCharType="end"/>
            </w:r>
          </w:hyperlink>
        </w:p>
        <w:p w14:paraId="1A592648" w14:textId="568E9F5E" w:rsidR="006519AE" w:rsidRDefault="006519AE">
          <w:pPr>
            <w:pStyle w:val="TOC3"/>
            <w:tabs>
              <w:tab w:val="left" w:pos="1440"/>
              <w:tab w:val="right" w:leader="dot" w:pos="9016"/>
            </w:tabs>
            <w:rPr>
              <w:rFonts w:eastAsiaTheme="minorEastAsia"/>
              <w:noProof/>
              <w:sz w:val="24"/>
              <w:szCs w:val="24"/>
              <w:lang w:eastAsia="en-GB"/>
            </w:rPr>
          </w:pPr>
          <w:hyperlink w:anchor="_Toc233624612" w:history="1">
            <w:r w:rsidRPr="00C7536A">
              <w:rPr>
                <w:rStyle w:val="Hyperlink"/>
                <w:noProof/>
              </w:rPr>
              <w:t>5.6.6.</w:t>
            </w:r>
            <w:r>
              <w:rPr>
                <w:rFonts w:eastAsiaTheme="minorEastAsia"/>
                <w:noProof/>
                <w:sz w:val="24"/>
                <w:szCs w:val="24"/>
                <w:lang w:eastAsia="en-GB"/>
              </w:rPr>
              <w:tab/>
            </w:r>
            <w:r w:rsidRPr="00C7536A">
              <w:rPr>
                <w:rStyle w:val="Hyperlink"/>
                <w:noProof/>
              </w:rPr>
              <w:t>RC Possible Marks</w:t>
            </w:r>
            <w:r>
              <w:rPr>
                <w:noProof/>
                <w:webHidden/>
              </w:rPr>
              <w:tab/>
            </w:r>
            <w:r>
              <w:rPr>
                <w:noProof/>
                <w:webHidden/>
              </w:rPr>
              <w:fldChar w:fldCharType="begin"/>
            </w:r>
            <w:r>
              <w:rPr>
                <w:noProof/>
                <w:webHidden/>
              </w:rPr>
              <w:instrText xml:space="preserve"> PAGEREF _Toc233624612 \h </w:instrText>
            </w:r>
            <w:r>
              <w:rPr>
                <w:noProof/>
                <w:webHidden/>
              </w:rPr>
            </w:r>
            <w:r>
              <w:rPr>
                <w:noProof/>
                <w:webHidden/>
              </w:rPr>
              <w:fldChar w:fldCharType="separate"/>
            </w:r>
            <w:r>
              <w:rPr>
                <w:noProof/>
                <w:webHidden/>
              </w:rPr>
              <w:t>19</w:t>
            </w:r>
            <w:r>
              <w:rPr>
                <w:noProof/>
                <w:webHidden/>
              </w:rPr>
              <w:fldChar w:fldCharType="end"/>
            </w:r>
          </w:hyperlink>
        </w:p>
        <w:p w14:paraId="691E5B37" w14:textId="54FBCF48" w:rsidR="006519AE" w:rsidRDefault="006519AE">
          <w:pPr>
            <w:pStyle w:val="TOC3"/>
            <w:tabs>
              <w:tab w:val="left" w:pos="1440"/>
              <w:tab w:val="right" w:leader="dot" w:pos="9016"/>
            </w:tabs>
            <w:rPr>
              <w:rFonts w:eastAsiaTheme="minorEastAsia"/>
              <w:noProof/>
              <w:sz w:val="24"/>
              <w:szCs w:val="24"/>
              <w:lang w:eastAsia="en-GB"/>
            </w:rPr>
          </w:pPr>
          <w:hyperlink w:anchor="_Toc233624613" w:history="1">
            <w:r w:rsidRPr="00C7536A">
              <w:rPr>
                <w:rStyle w:val="Hyperlink"/>
                <w:noProof/>
              </w:rPr>
              <w:t>5.6.7.</w:t>
            </w:r>
            <w:r>
              <w:rPr>
                <w:rFonts w:eastAsiaTheme="minorEastAsia"/>
                <w:noProof/>
                <w:sz w:val="24"/>
                <w:szCs w:val="24"/>
                <w:lang w:eastAsia="en-GB"/>
              </w:rPr>
              <w:tab/>
            </w:r>
            <w:r w:rsidRPr="00C7536A">
              <w:rPr>
                <w:rStyle w:val="Hyperlink"/>
                <w:noProof/>
              </w:rPr>
              <w:t>RC Present Marks</w:t>
            </w:r>
            <w:r>
              <w:rPr>
                <w:noProof/>
                <w:webHidden/>
              </w:rPr>
              <w:tab/>
            </w:r>
            <w:r>
              <w:rPr>
                <w:noProof/>
                <w:webHidden/>
              </w:rPr>
              <w:fldChar w:fldCharType="begin"/>
            </w:r>
            <w:r>
              <w:rPr>
                <w:noProof/>
                <w:webHidden/>
              </w:rPr>
              <w:instrText xml:space="preserve"> PAGEREF _Toc233624613 \h </w:instrText>
            </w:r>
            <w:r>
              <w:rPr>
                <w:noProof/>
                <w:webHidden/>
              </w:rPr>
            </w:r>
            <w:r>
              <w:rPr>
                <w:noProof/>
                <w:webHidden/>
              </w:rPr>
              <w:fldChar w:fldCharType="separate"/>
            </w:r>
            <w:r>
              <w:rPr>
                <w:noProof/>
                <w:webHidden/>
              </w:rPr>
              <w:t>19</w:t>
            </w:r>
            <w:r>
              <w:rPr>
                <w:noProof/>
                <w:webHidden/>
              </w:rPr>
              <w:fldChar w:fldCharType="end"/>
            </w:r>
          </w:hyperlink>
        </w:p>
        <w:p w14:paraId="4C9E3CA0" w14:textId="07C5E356" w:rsidR="006519AE" w:rsidRDefault="006519AE">
          <w:pPr>
            <w:pStyle w:val="TOC3"/>
            <w:tabs>
              <w:tab w:val="left" w:pos="1440"/>
              <w:tab w:val="right" w:leader="dot" w:pos="9016"/>
            </w:tabs>
            <w:rPr>
              <w:rFonts w:eastAsiaTheme="minorEastAsia"/>
              <w:noProof/>
              <w:sz w:val="24"/>
              <w:szCs w:val="24"/>
              <w:lang w:eastAsia="en-GB"/>
            </w:rPr>
          </w:pPr>
          <w:hyperlink w:anchor="_Toc233624614" w:history="1">
            <w:r w:rsidRPr="00C7536A">
              <w:rPr>
                <w:rStyle w:val="Hyperlink"/>
                <w:noProof/>
              </w:rPr>
              <w:t>5.6.8.</w:t>
            </w:r>
            <w:r>
              <w:rPr>
                <w:rFonts w:eastAsiaTheme="minorEastAsia"/>
                <w:noProof/>
                <w:sz w:val="24"/>
                <w:szCs w:val="24"/>
                <w:lang w:eastAsia="en-GB"/>
              </w:rPr>
              <w:tab/>
            </w:r>
            <w:r w:rsidRPr="00C7536A">
              <w:rPr>
                <w:rStyle w:val="Hyperlink"/>
                <w:noProof/>
              </w:rPr>
              <w:t>RC Redundant Marks</w:t>
            </w:r>
            <w:r>
              <w:rPr>
                <w:noProof/>
                <w:webHidden/>
              </w:rPr>
              <w:tab/>
            </w:r>
            <w:r>
              <w:rPr>
                <w:noProof/>
                <w:webHidden/>
              </w:rPr>
              <w:fldChar w:fldCharType="begin"/>
            </w:r>
            <w:r>
              <w:rPr>
                <w:noProof/>
                <w:webHidden/>
              </w:rPr>
              <w:instrText xml:space="preserve"> PAGEREF _Toc233624614 \h </w:instrText>
            </w:r>
            <w:r>
              <w:rPr>
                <w:noProof/>
                <w:webHidden/>
              </w:rPr>
            </w:r>
            <w:r>
              <w:rPr>
                <w:noProof/>
                <w:webHidden/>
              </w:rPr>
              <w:fldChar w:fldCharType="separate"/>
            </w:r>
            <w:r>
              <w:rPr>
                <w:noProof/>
                <w:webHidden/>
              </w:rPr>
              <w:t>19</w:t>
            </w:r>
            <w:r>
              <w:rPr>
                <w:noProof/>
                <w:webHidden/>
              </w:rPr>
              <w:fldChar w:fldCharType="end"/>
            </w:r>
          </w:hyperlink>
        </w:p>
        <w:p w14:paraId="6D889253" w14:textId="52A7DB3E" w:rsidR="006519AE" w:rsidRDefault="006519AE">
          <w:pPr>
            <w:pStyle w:val="TOC3"/>
            <w:tabs>
              <w:tab w:val="left" w:pos="1440"/>
              <w:tab w:val="right" w:leader="dot" w:pos="9016"/>
            </w:tabs>
            <w:rPr>
              <w:rFonts w:eastAsiaTheme="minorEastAsia"/>
              <w:noProof/>
              <w:sz w:val="24"/>
              <w:szCs w:val="24"/>
              <w:lang w:eastAsia="en-GB"/>
            </w:rPr>
          </w:pPr>
          <w:hyperlink w:anchor="_Toc233624615" w:history="1">
            <w:r w:rsidRPr="00C7536A">
              <w:rPr>
                <w:rStyle w:val="Hyperlink"/>
                <w:noProof/>
              </w:rPr>
              <w:t>5.6.9.</w:t>
            </w:r>
            <w:r>
              <w:rPr>
                <w:rFonts w:eastAsiaTheme="minorEastAsia"/>
                <w:noProof/>
                <w:sz w:val="24"/>
                <w:szCs w:val="24"/>
                <w:lang w:eastAsia="en-GB"/>
              </w:rPr>
              <w:tab/>
            </w:r>
            <w:r w:rsidRPr="00C7536A">
              <w:rPr>
                <w:rStyle w:val="Hyperlink"/>
                <w:noProof/>
              </w:rPr>
              <w:t>RC U Marks (absence)</w:t>
            </w:r>
            <w:r>
              <w:rPr>
                <w:noProof/>
                <w:webHidden/>
              </w:rPr>
              <w:tab/>
            </w:r>
            <w:r>
              <w:rPr>
                <w:noProof/>
                <w:webHidden/>
              </w:rPr>
              <w:fldChar w:fldCharType="begin"/>
            </w:r>
            <w:r>
              <w:rPr>
                <w:noProof/>
                <w:webHidden/>
              </w:rPr>
              <w:instrText xml:space="preserve"> PAGEREF _Toc233624615 \h </w:instrText>
            </w:r>
            <w:r>
              <w:rPr>
                <w:noProof/>
                <w:webHidden/>
              </w:rPr>
            </w:r>
            <w:r>
              <w:rPr>
                <w:noProof/>
                <w:webHidden/>
              </w:rPr>
              <w:fldChar w:fldCharType="separate"/>
            </w:r>
            <w:r>
              <w:rPr>
                <w:noProof/>
                <w:webHidden/>
              </w:rPr>
              <w:t>19</w:t>
            </w:r>
            <w:r>
              <w:rPr>
                <w:noProof/>
                <w:webHidden/>
              </w:rPr>
              <w:fldChar w:fldCharType="end"/>
            </w:r>
          </w:hyperlink>
        </w:p>
        <w:p w14:paraId="2B626FF1" w14:textId="75F745ED" w:rsidR="006519AE" w:rsidRDefault="006519AE">
          <w:pPr>
            <w:pStyle w:val="TOC3"/>
            <w:tabs>
              <w:tab w:val="left" w:pos="1440"/>
              <w:tab w:val="right" w:leader="dot" w:pos="9016"/>
            </w:tabs>
            <w:rPr>
              <w:rFonts w:eastAsiaTheme="minorEastAsia"/>
              <w:noProof/>
              <w:sz w:val="24"/>
              <w:szCs w:val="24"/>
              <w:lang w:eastAsia="en-GB"/>
            </w:rPr>
          </w:pPr>
          <w:hyperlink w:anchor="_Toc233624616" w:history="1">
            <w:r w:rsidRPr="00C7536A">
              <w:rPr>
                <w:rStyle w:val="Hyperlink"/>
                <w:noProof/>
              </w:rPr>
              <w:t>5.6.10.</w:t>
            </w:r>
            <w:r>
              <w:rPr>
                <w:rFonts w:eastAsiaTheme="minorEastAsia"/>
                <w:noProof/>
                <w:sz w:val="24"/>
                <w:szCs w:val="24"/>
                <w:lang w:eastAsia="en-GB"/>
              </w:rPr>
              <w:tab/>
            </w:r>
            <w:r w:rsidRPr="00C7536A">
              <w:rPr>
                <w:rStyle w:val="Hyperlink"/>
                <w:noProof/>
              </w:rPr>
              <w:t>RC Unauthorised Absence Marks</w:t>
            </w:r>
            <w:r>
              <w:rPr>
                <w:noProof/>
                <w:webHidden/>
              </w:rPr>
              <w:tab/>
            </w:r>
            <w:r>
              <w:rPr>
                <w:noProof/>
                <w:webHidden/>
              </w:rPr>
              <w:fldChar w:fldCharType="begin"/>
            </w:r>
            <w:r>
              <w:rPr>
                <w:noProof/>
                <w:webHidden/>
              </w:rPr>
              <w:instrText xml:space="preserve"> PAGEREF _Toc233624616 \h </w:instrText>
            </w:r>
            <w:r>
              <w:rPr>
                <w:noProof/>
                <w:webHidden/>
              </w:rPr>
            </w:r>
            <w:r>
              <w:rPr>
                <w:noProof/>
                <w:webHidden/>
              </w:rPr>
              <w:fldChar w:fldCharType="separate"/>
            </w:r>
            <w:r>
              <w:rPr>
                <w:noProof/>
                <w:webHidden/>
              </w:rPr>
              <w:t>20</w:t>
            </w:r>
            <w:r>
              <w:rPr>
                <w:noProof/>
                <w:webHidden/>
              </w:rPr>
              <w:fldChar w:fldCharType="end"/>
            </w:r>
          </w:hyperlink>
        </w:p>
        <w:p w14:paraId="7A6D38B4" w14:textId="536A0A8E" w:rsidR="006519AE" w:rsidRDefault="006519AE">
          <w:pPr>
            <w:pStyle w:val="TOC2"/>
            <w:tabs>
              <w:tab w:val="left" w:pos="960"/>
              <w:tab w:val="right" w:leader="dot" w:pos="9016"/>
            </w:tabs>
            <w:rPr>
              <w:rFonts w:eastAsiaTheme="minorEastAsia"/>
              <w:noProof/>
              <w:sz w:val="24"/>
              <w:szCs w:val="24"/>
              <w:lang w:eastAsia="en-GB"/>
            </w:rPr>
          </w:pPr>
          <w:hyperlink w:anchor="_Toc233624617" w:history="1">
            <w:r w:rsidRPr="00C7536A">
              <w:rPr>
                <w:rStyle w:val="Hyperlink"/>
                <w:noProof/>
              </w:rPr>
              <w:t>5.7.</w:t>
            </w:r>
            <w:r>
              <w:rPr>
                <w:rFonts w:eastAsiaTheme="minorEastAsia"/>
                <w:noProof/>
                <w:sz w:val="24"/>
                <w:szCs w:val="24"/>
                <w:lang w:eastAsia="en-GB"/>
              </w:rPr>
              <w:tab/>
            </w:r>
            <w:r w:rsidRPr="00C7536A">
              <w:rPr>
                <w:rStyle w:val="Hyperlink"/>
                <w:noProof/>
              </w:rPr>
              <w:t>Helper Measures</w:t>
            </w:r>
            <w:r>
              <w:rPr>
                <w:noProof/>
                <w:webHidden/>
              </w:rPr>
              <w:tab/>
            </w:r>
            <w:r>
              <w:rPr>
                <w:noProof/>
                <w:webHidden/>
              </w:rPr>
              <w:fldChar w:fldCharType="begin"/>
            </w:r>
            <w:r>
              <w:rPr>
                <w:noProof/>
                <w:webHidden/>
              </w:rPr>
              <w:instrText xml:space="preserve"> PAGEREF _Toc233624617 \h </w:instrText>
            </w:r>
            <w:r>
              <w:rPr>
                <w:noProof/>
                <w:webHidden/>
              </w:rPr>
            </w:r>
            <w:r>
              <w:rPr>
                <w:noProof/>
                <w:webHidden/>
              </w:rPr>
              <w:fldChar w:fldCharType="separate"/>
            </w:r>
            <w:r>
              <w:rPr>
                <w:noProof/>
                <w:webHidden/>
              </w:rPr>
              <w:t>20</w:t>
            </w:r>
            <w:r>
              <w:rPr>
                <w:noProof/>
                <w:webHidden/>
              </w:rPr>
              <w:fldChar w:fldCharType="end"/>
            </w:r>
          </w:hyperlink>
        </w:p>
        <w:p w14:paraId="4B254E85" w14:textId="45C2161F" w:rsidR="006519AE" w:rsidRDefault="006519AE">
          <w:pPr>
            <w:pStyle w:val="TOC3"/>
            <w:tabs>
              <w:tab w:val="left" w:pos="1440"/>
              <w:tab w:val="right" w:leader="dot" w:pos="9016"/>
            </w:tabs>
            <w:rPr>
              <w:rFonts w:eastAsiaTheme="minorEastAsia"/>
              <w:noProof/>
              <w:sz w:val="24"/>
              <w:szCs w:val="24"/>
              <w:lang w:eastAsia="en-GB"/>
            </w:rPr>
          </w:pPr>
          <w:hyperlink w:anchor="_Toc233624618" w:history="1">
            <w:r w:rsidRPr="00C7536A">
              <w:rPr>
                <w:rStyle w:val="Hyperlink"/>
                <w:noProof/>
              </w:rPr>
              <w:t>5.7.1.</w:t>
            </w:r>
            <w:r>
              <w:rPr>
                <w:rFonts w:eastAsiaTheme="minorEastAsia"/>
                <w:noProof/>
                <w:sz w:val="24"/>
                <w:szCs w:val="24"/>
                <w:lang w:eastAsia="en-GB"/>
              </w:rPr>
              <w:tab/>
            </w:r>
            <w:r w:rsidRPr="00C7536A">
              <w:rPr>
                <w:rStyle w:val="Hyperlink"/>
                <w:noProof/>
              </w:rPr>
              <w:t>RC Afternoon Absconder Flg</w:t>
            </w:r>
            <w:r>
              <w:rPr>
                <w:noProof/>
                <w:webHidden/>
              </w:rPr>
              <w:tab/>
            </w:r>
            <w:r>
              <w:rPr>
                <w:noProof/>
                <w:webHidden/>
              </w:rPr>
              <w:fldChar w:fldCharType="begin"/>
            </w:r>
            <w:r>
              <w:rPr>
                <w:noProof/>
                <w:webHidden/>
              </w:rPr>
              <w:instrText xml:space="preserve"> PAGEREF _Toc233624618 \h </w:instrText>
            </w:r>
            <w:r>
              <w:rPr>
                <w:noProof/>
                <w:webHidden/>
              </w:rPr>
            </w:r>
            <w:r>
              <w:rPr>
                <w:noProof/>
                <w:webHidden/>
              </w:rPr>
              <w:fldChar w:fldCharType="separate"/>
            </w:r>
            <w:r>
              <w:rPr>
                <w:noProof/>
                <w:webHidden/>
              </w:rPr>
              <w:t>20</w:t>
            </w:r>
            <w:r>
              <w:rPr>
                <w:noProof/>
                <w:webHidden/>
              </w:rPr>
              <w:fldChar w:fldCharType="end"/>
            </w:r>
          </w:hyperlink>
        </w:p>
        <w:p w14:paraId="71422B57" w14:textId="042BF182" w:rsidR="006519AE" w:rsidRDefault="006519AE">
          <w:pPr>
            <w:pStyle w:val="TOC3"/>
            <w:tabs>
              <w:tab w:val="left" w:pos="1440"/>
              <w:tab w:val="right" w:leader="dot" w:pos="9016"/>
            </w:tabs>
            <w:rPr>
              <w:rFonts w:eastAsiaTheme="minorEastAsia"/>
              <w:noProof/>
              <w:sz w:val="24"/>
              <w:szCs w:val="24"/>
              <w:lang w:eastAsia="en-GB"/>
            </w:rPr>
          </w:pPr>
          <w:hyperlink w:anchor="_Toc233624619" w:history="1">
            <w:r w:rsidRPr="00C7536A">
              <w:rPr>
                <w:rStyle w:val="Hyperlink"/>
                <w:noProof/>
              </w:rPr>
              <w:t>5.7.2.</w:t>
            </w:r>
            <w:r>
              <w:rPr>
                <w:rFonts w:eastAsiaTheme="minorEastAsia"/>
                <w:noProof/>
                <w:sz w:val="24"/>
                <w:szCs w:val="24"/>
                <w:lang w:eastAsia="en-GB"/>
              </w:rPr>
              <w:tab/>
            </w:r>
            <w:r w:rsidRPr="00C7536A">
              <w:rPr>
                <w:rStyle w:val="Hyperlink"/>
                <w:noProof/>
              </w:rPr>
              <w:t>RC Att Target</w:t>
            </w:r>
            <w:r>
              <w:rPr>
                <w:noProof/>
                <w:webHidden/>
              </w:rPr>
              <w:tab/>
            </w:r>
            <w:r>
              <w:rPr>
                <w:noProof/>
                <w:webHidden/>
              </w:rPr>
              <w:fldChar w:fldCharType="begin"/>
            </w:r>
            <w:r>
              <w:rPr>
                <w:noProof/>
                <w:webHidden/>
              </w:rPr>
              <w:instrText xml:space="preserve"> PAGEREF _Toc233624619 \h </w:instrText>
            </w:r>
            <w:r>
              <w:rPr>
                <w:noProof/>
                <w:webHidden/>
              </w:rPr>
            </w:r>
            <w:r>
              <w:rPr>
                <w:noProof/>
                <w:webHidden/>
              </w:rPr>
              <w:fldChar w:fldCharType="separate"/>
            </w:r>
            <w:r>
              <w:rPr>
                <w:noProof/>
                <w:webHidden/>
              </w:rPr>
              <w:t>20</w:t>
            </w:r>
            <w:r>
              <w:rPr>
                <w:noProof/>
                <w:webHidden/>
              </w:rPr>
              <w:fldChar w:fldCharType="end"/>
            </w:r>
          </w:hyperlink>
        </w:p>
        <w:p w14:paraId="12859F72" w14:textId="423C6405" w:rsidR="006519AE" w:rsidRDefault="006519AE">
          <w:pPr>
            <w:pStyle w:val="TOC3"/>
            <w:tabs>
              <w:tab w:val="left" w:pos="1440"/>
              <w:tab w:val="right" w:leader="dot" w:pos="9016"/>
            </w:tabs>
            <w:rPr>
              <w:rFonts w:eastAsiaTheme="minorEastAsia"/>
              <w:noProof/>
              <w:sz w:val="24"/>
              <w:szCs w:val="24"/>
              <w:lang w:eastAsia="en-GB"/>
            </w:rPr>
          </w:pPr>
          <w:hyperlink w:anchor="_Toc233624620" w:history="1">
            <w:r w:rsidRPr="00C7536A">
              <w:rPr>
                <w:rStyle w:val="Hyperlink"/>
                <w:noProof/>
              </w:rPr>
              <w:t>5.7.3.</w:t>
            </w:r>
            <w:r>
              <w:rPr>
                <w:rFonts w:eastAsiaTheme="minorEastAsia"/>
                <w:noProof/>
                <w:sz w:val="24"/>
                <w:szCs w:val="24"/>
                <w:lang w:eastAsia="en-GB"/>
              </w:rPr>
              <w:tab/>
            </w:r>
            <w:r w:rsidRPr="00C7536A">
              <w:rPr>
                <w:rStyle w:val="Hyperlink"/>
                <w:noProof/>
              </w:rPr>
              <w:t>RC Att Ten Day Trend colour</w:t>
            </w:r>
            <w:r>
              <w:rPr>
                <w:noProof/>
                <w:webHidden/>
              </w:rPr>
              <w:tab/>
            </w:r>
            <w:r>
              <w:rPr>
                <w:noProof/>
                <w:webHidden/>
              </w:rPr>
              <w:fldChar w:fldCharType="begin"/>
            </w:r>
            <w:r>
              <w:rPr>
                <w:noProof/>
                <w:webHidden/>
              </w:rPr>
              <w:instrText xml:space="preserve"> PAGEREF _Toc233624620 \h </w:instrText>
            </w:r>
            <w:r>
              <w:rPr>
                <w:noProof/>
                <w:webHidden/>
              </w:rPr>
            </w:r>
            <w:r>
              <w:rPr>
                <w:noProof/>
                <w:webHidden/>
              </w:rPr>
              <w:fldChar w:fldCharType="separate"/>
            </w:r>
            <w:r>
              <w:rPr>
                <w:noProof/>
                <w:webHidden/>
              </w:rPr>
              <w:t>20</w:t>
            </w:r>
            <w:r>
              <w:rPr>
                <w:noProof/>
                <w:webHidden/>
              </w:rPr>
              <w:fldChar w:fldCharType="end"/>
            </w:r>
          </w:hyperlink>
        </w:p>
        <w:p w14:paraId="2B428F30" w14:textId="28896681" w:rsidR="006519AE" w:rsidRDefault="006519AE">
          <w:pPr>
            <w:pStyle w:val="TOC3"/>
            <w:tabs>
              <w:tab w:val="left" w:pos="1440"/>
              <w:tab w:val="right" w:leader="dot" w:pos="9016"/>
            </w:tabs>
            <w:rPr>
              <w:rFonts w:eastAsiaTheme="minorEastAsia"/>
              <w:noProof/>
              <w:sz w:val="24"/>
              <w:szCs w:val="24"/>
              <w:lang w:eastAsia="en-GB"/>
            </w:rPr>
          </w:pPr>
          <w:hyperlink w:anchor="_Toc233624621" w:history="1">
            <w:r w:rsidRPr="00C7536A">
              <w:rPr>
                <w:rStyle w:val="Hyperlink"/>
                <w:noProof/>
              </w:rPr>
              <w:t>5.7.4.</w:t>
            </w:r>
            <w:r>
              <w:rPr>
                <w:rFonts w:eastAsiaTheme="minorEastAsia"/>
                <w:noProof/>
                <w:sz w:val="24"/>
                <w:szCs w:val="24"/>
                <w:lang w:eastAsia="en-GB"/>
              </w:rPr>
              <w:tab/>
            </w:r>
            <w:r w:rsidRPr="00C7536A">
              <w:rPr>
                <w:rStyle w:val="Hyperlink"/>
                <w:noProof/>
              </w:rPr>
              <w:t>RC Band is Current Band Filer</w:t>
            </w:r>
            <w:r>
              <w:rPr>
                <w:noProof/>
                <w:webHidden/>
              </w:rPr>
              <w:tab/>
            </w:r>
            <w:r>
              <w:rPr>
                <w:noProof/>
                <w:webHidden/>
              </w:rPr>
              <w:fldChar w:fldCharType="begin"/>
            </w:r>
            <w:r>
              <w:rPr>
                <w:noProof/>
                <w:webHidden/>
              </w:rPr>
              <w:instrText xml:space="preserve"> PAGEREF _Toc233624621 \h </w:instrText>
            </w:r>
            <w:r>
              <w:rPr>
                <w:noProof/>
                <w:webHidden/>
              </w:rPr>
            </w:r>
            <w:r>
              <w:rPr>
                <w:noProof/>
                <w:webHidden/>
              </w:rPr>
              <w:fldChar w:fldCharType="separate"/>
            </w:r>
            <w:r>
              <w:rPr>
                <w:noProof/>
                <w:webHidden/>
              </w:rPr>
              <w:t>20</w:t>
            </w:r>
            <w:r>
              <w:rPr>
                <w:noProof/>
                <w:webHidden/>
              </w:rPr>
              <w:fldChar w:fldCharType="end"/>
            </w:r>
          </w:hyperlink>
        </w:p>
        <w:p w14:paraId="337BF5D0" w14:textId="1923CADA" w:rsidR="006519AE" w:rsidRDefault="006519AE">
          <w:pPr>
            <w:pStyle w:val="TOC3"/>
            <w:tabs>
              <w:tab w:val="left" w:pos="1440"/>
              <w:tab w:val="right" w:leader="dot" w:pos="9016"/>
            </w:tabs>
            <w:rPr>
              <w:rFonts w:eastAsiaTheme="minorEastAsia"/>
              <w:noProof/>
              <w:sz w:val="24"/>
              <w:szCs w:val="24"/>
              <w:lang w:eastAsia="en-GB"/>
            </w:rPr>
          </w:pPr>
          <w:hyperlink w:anchor="_Toc233624622" w:history="1">
            <w:r w:rsidRPr="00C7536A">
              <w:rPr>
                <w:rStyle w:val="Hyperlink"/>
                <w:noProof/>
              </w:rPr>
              <w:t>5.7.5.</w:t>
            </w:r>
            <w:r>
              <w:rPr>
                <w:rFonts w:eastAsiaTheme="minorEastAsia"/>
                <w:noProof/>
                <w:sz w:val="24"/>
                <w:szCs w:val="24"/>
                <w:lang w:eastAsia="en-GB"/>
              </w:rPr>
              <w:tab/>
            </w:r>
            <w:r w:rsidRPr="00C7536A">
              <w:rPr>
                <w:rStyle w:val="Hyperlink"/>
                <w:noProof/>
              </w:rPr>
              <w:t>RC Is Possible has True Values</w:t>
            </w:r>
            <w:r>
              <w:rPr>
                <w:noProof/>
                <w:webHidden/>
              </w:rPr>
              <w:tab/>
            </w:r>
            <w:r>
              <w:rPr>
                <w:noProof/>
                <w:webHidden/>
              </w:rPr>
              <w:fldChar w:fldCharType="begin"/>
            </w:r>
            <w:r>
              <w:rPr>
                <w:noProof/>
                <w:webHidden/>
              </w:rPr>
              <w:instrText xml:space="preserve"> PAGEREF _Toc233624622 \h </w:instrText>
            </w:r>
            <w:r>
              <w:rPr>
                <w:noProof/>
                <w:webHidden/>
              </w:rPr>
            </w:r>
            <w:r>
              <w:rPr>
                <w:noProof/>
                <w:webHidden/>
              </w:rPr>
              <w:fldChar w:fldCharType="separate"/>
            </w:r>
            <w:r>
              <w:rPr>
                <w:noProof/>
                <w:webHidden/>
              </w:rPr>
              <w:t>20</w:t>
            </w:r>
            <w:r>
              <w:rPr>
                <w:noProof/>
                <w:webHidden/>
              </w:rPr>
              <w:fldChar w:fldCharType="end"/>
            </w:r>
          </w:hyperlink>
        </w:p>
        <w:p w14:paraId="3591EA14" w14:textId="18411C18" w:rsidR="006519AE" w:rsidRDefault="006519AE">
          <w:pPr>
            <w:pStyle w:val="TOC3"/>
            <w:tabs>
              <w:tab w:val="left" w:pos="1440"/>
              <w:tab w:val="right" w:leader="dot" w:pos="9016"/>
            </w:tabs>
            <w:rPr>
              <w:rFonts w:eastAsiaTheme="minorEastAsia"/>
              <w:noProof/>
              <w:sz w:val="24"/>
              <w:szCs w:val="24"/>
              <w:lang w:eastAsia="en-GB"/>
            </w:rPr>
          </w:pPr>
          <w:hyperlink w:anchor="_Toc233624623" w:history="1">
            <w:r w:rsidRPr="00C7536A">
              <w:rPr>
                <w:rStyle w:val="Hyperlink"/>
                <w:noProof/>
              </w:rPr>
              <w:t>5.7.6.</w:t>
            </w:r>
            <w:r>
              <w:rPr>
                <w:rFonts w:eastAsiaTheme="minorEastAsia"/>
                <w:noProof/>
                <w:sz w:val="24"/>
                <w:szCs w:val="24"/>
                <w:lang w:eastAsia="en-GB"/>
              </w:rPr>
              <w:tab/>
            </w:r>
            <w:r w:rsidRPr="00C7536A">
              <w:rPr>
                <w:rStyle w:val="Hyperlink"/>
                <w:noProof/>
              </w:rPr>
              <w:t>RC Marks Required to Move Up Impossible colour</w:t>
            </w:r>
            <w:r>
              <w:rPr>
                <w:noProof/>
                <w:webHidden/>
              </w:rPr>
              <w:tab/>
            </w:r>
            <w:r>
              <w:rPr>
                <w:noProof/>
                <w:webHidden/>
              </w:rPr>
              <w:fldChar w:fldCharType="begin"/>
            </w:r>
            <w:r>
              <w:rPr>
                <w:noProof/>
                <w:webHidden/>
              </w:rPr>
              <w:instrText xml:space="preserve"> PAGEREF _Toc233624623 \h </w:instrText>
            </w:r>
            <w:r>
              <w:rPr>
                <w:noProof/>
                <w:webHidden/>
              </w:rPr>
            </w:r>
            <w:r>
              <w:rPr>
                <w:noProof/>
                <w:webHidden/>
              </w:rPr>
              <w:fldChar w:fldCharType="separate"/>
            </w:r>
            <w:r>
              <w:rPr>
                <w:noProof/>
                <w:webHidden/>
              </w:rPr>
              <w:t>20</w:t>
            </w:r>
            <w:r>
              <w:rPr>
                <w:noProof/>
                <w:webHidden/>
              </w:rPr>
              <w:fldChar w:fldCharType="end"/>
            </w:r>
          </w:hyperlink>
        </w:p>
        <w:p w14:paraId="39CDDFFA" w14:textId="5FF85AF5" w:rsidR="006519AE" w:rsidRDefault="006519AE">
          <w:pPr>
            <w:pStyle w:val="TOC3"/>
            <w:tabs>
              <w:tab w:val="left" w:pos="1440"/>
              <w:tab w:val="right" w:leader="dot" w:pos="9016"/>
            </w:tabs>
            <w:rPr>
              <w:rFonts w:eastAsiaTheme="minorEastAsia"/>
              <w:noProof/>
              <w:sz w:val="24"/>
              <w:szCs w:val="24"/>
              <w:lang w:eastAsia="en-GB"/>
            </w:rPr>
          </w:pPr>
          <w:hyperlink w:anchor="_Toc233624624" w:history="1">
            <w:r w:rsidRPr="00C7536A">
              <w:rPr>
                <w:rStyle w:val="Hyperlink"/>
                <w:noProof/>
              </w:rPr>
              <w:t>5.7.7.</w:t>
            </w:r>
            <w:r>
              <w:rPr>
                <w:rFonts w:eastAsiaTheme="minorEastAsia"/>
                <w:noProof/>
                <w:sz w:val="24"/>
                <w:szCs w:val="24"/>
                <w:lang w:eastAsia="en-GB"/>
              </w:rPr>
              <w:tab/>
            </w:r>
            <w:r w:rsidRPr="00C7536A">
              <w:rPr>
                <w:rStyle w:val="Hyperlink"/>
                <w:noProof/>
              </w:rPr>
              <w:t>RC Missing Dates Colour</w:t>
            </w:r>
            <w:r>
              <w:rPr>
                <w:noProof/>
                <w:webHidden/>
              </w:rPr>
              <w:tab/>
            </w:r>
            <w:r>
              <w:rPr>
                <w:noProof/>
                <w:webHidden/>
              </w:rPr>
              <w:fldChar w:fldCharType="begin"/>
            </w:r>
            <w:r>
              <w:rPr>
                <w:noProof/>
                <w:webHidden/>
              </w:rPr>
              <w:instrText xml:space="preserve"> PAGEREF _Toc233624624 \h </w:instrText>
            </w:r>
            <w:r>
              <w:rPr>
                <w:noProof/>
                <w:webHidden/>
              </w:rPr>
            </w:r>
            <w:r>
              <w:rPr>
                <w:noProof/>
                <w:webHidden/>
              </w:rPr>
              <w:fldChar w:fldCharType="separate"/>
            </w:r>
            <w:r>
              <w:rPr>
                <w:noProof/>
                <w:webHidden/>
              </w:rPr>
              <w:t>20</w:t>
            </w:r>
            <w:r>
              <w:rPr>
                <w:noProof/>
                <w:webHidden/>
              </w:rPr>
              <w:fldChar w:fldCharType="end"/>
            </w:r>
          </w:hyperlink>
        </w:p>
        <w:p w14:paraId="2A164413" w14:textId="36185AF0" w:rsidR="006519AE" w:rsidRDefault="006519AE">
          <w:pPr>
            <w:pStyle w:val="TOC3"/>
            <w:tabs>
              <w:tab w:val="left" w:pos="1440"/>
              <w:tab w:val="right" w:leader="dot" w:pos="9016"/>
            </w:tabs>
            <w:rPr>
              <w:rFonts w:eastAsiaTheme="minorEastAsia"/>
              <w:noProof/>
              <w:sz w:val="24"/>
              <w:szCs w:val="24"/>
              <w:lang w:eastAsia="en-GB"/>
            </w:rPr>
          </w:pPr>
          <w:hyperlink w:anchor="_Toc233624625" w:history="1">
            <w:r w:rsidRPr="00C7536A">
              <w:rPr>
                <w:rStyle w:val="Hyperlink"/>
                <w:noProof/>
              </w:rPr>
              <w:t>5.7.8.</w:t>
            </w:r>
            <w:r>
              <w:rPr>
                <w:rFonts w:eastAsiaTheme="minorEastAsia"/>
                <w:noProof/>
                <w:sz w:val="24"/>
                <w:szCs w:val="24"/>
                <w:lang w:eastAsia="en-GB"/>
              </w:rPr>
              <w:tab/>
            </w:r>
            <w:r w:rsidRPr="00C7536A">
              <w:rPr>
                <w:rStyle w:val="Hyperlink"/>
                <w:noProof/>
              </w:rPr>
              <w:t>RC PM Present Mark Flg</w:t>
            </w:r>
            <w:r>
              <w:rPr>
                <w:noProof/>
                <w:webHidden/>
              </w:rPr>
              <w:tab/>
            </w:r>
            <w:r>
              <w:rPr>
                <w:noProof/>
                <w:webHidden/>
              </w:rPr>
              <w:fldChar w:fldCharType="begin"/>
            </w:r>
            <w:r>
              <w:rPr>
                <w:noProof/>
                <w:webHidden/>
              </w:rPr>
              <w:instrText xml:space="preserve"> PAGEREF _Toc233624625 \h </w:instrText>
            </w:r>
            <w:r>
              <w:rPr>
                <w:noProof/>
                <w:webHidden/>
              </w:rPr>
            </w:r>
            <w:r>
              <w:rPr>
                <w:noProof/>
                <w:webHidden/>
              </w:rPr>
              <w:fldChar w:fldCharType="separate"/>
            </w:r>
            <w:r>
              <w:rPr>
                <w:noProof/>
                <w:webHidden/>
              </w:rPr>
              <w:t>20</w:t>
            </w:r>
            <w:r>
              <w:rPr>
                <w:noProof/>
                <w:webHidden/>
              </w:rPr>
              <w:fldChar w:fldCharType="end"/>
            </w:r>
          </w:hyperlink>
        </w:p>
        <w:p w14:paraId="333E66F8" w14:textId="531BA3D4" w:rsidR="006519AE" w:rsidRDefault="006519AE">
          <w:pPr>
            <w:pStyle w:val="TOC3"/>
            <w:tabs>
              <w:tab w:val="left" w:pos="1440"/>
              <w:tab w:val="right" w:leader="dot" w:pos="9016"/>
            </w:tabs>
            <w:rPr>
              <w:rFonts w:eastAsiaTheme="minorEastAsia"/>
              <w:noProof/>
              <w:sz w:val="24"/>
              <w:szCs w:val="24"/>
              <w:lang w:eastAsia="en-GB"/>
            </w:rPr>
          </w:pPr>
          <w:hyperlink w:anchor="_Toc233624626" w:history="1">
            <w:r w:rsidRPr="00C7536A">
              <w:rPr>
                <w:rStyle w:val="Hyperlink"/>
                <w:noProof/>
              </w:rPr>
              <w:t>5.7.9.</w:t>
            </w:r>
            <w:r>
              <w:rPr>
                <w:rFonts w:eastAsiaTheme="minorEastAsia"/>
                <w:noProof/>
                <w:sz w:val="24"/>
                <w:szCs w:val="24"/>
                <w:lang w:eastAsia="en-GB"/>
              </w:rPr>
              <w:tab/>
            </w:r>
            <w:r w:rsidRPr="00C7536A">
              <w:rPr>
                <w:rStyle w:val="Hyperlink"/>
                <w:noProof/>
              </w:rPr>
              <w:t>Selected RC Late Mins Analysis</w:t>
            </w:r>
            <w:r>
              <w:rPr>
                <w:noProof/>
                <w:webHidden/>
              </w:rPr>
              <w:tab/>
            </w:r>
            <w:r>
              <w:rPr>
                <w:noProof/>
                <w:webHidden/>
              </w:rPr>
              <w:fldChar w:fldCharType="begin"/>
            </w:r>
            <w:r>
              <w:rPr>
                <w:noProof/>
                <w:webHidden/>
              </w:rPr>
              <w:instrText xml:space="preserve"> PAGEREF _Toc233624626 \h </w:instrText>
            </w:r>
            <w:r>
              <w:rPr>
                <w:noProof/>
                <w:webHidden/>
              </w:rPr>
            </w:r>
            <w:r>
              <w:rPr>
                <w:noProof/>
                <w:webHidden/>
              </w:rPr>
              <w:fldChar w:fldCharType="separate"/>
            </w:r>
            <w:r>
              <w:rPr>
                <w:noProof/>
                <w:webHidden/>
              </w:rPr>
              <w:t>21</w:t>
            </w:r>
            <w:r>
              <w:rPr>
                <w:noProof/>
                <w:webHidden/>
              </w:rPr>
              <w:fldChar w:fldCharType="end"/>
            </w:r>
          </w:hyperlink>
        </w:p>
        <w:p w14:paraId="7C00F84E" w14:textId="5F9BDBD3" w:rsidR="006519AE" w:rsidRDefault="006519AE">
          <w:pPr>
            <w:pStyle w:val="TOC3"/>
            <w:tabs>
              <w:tab w:val="left" w:pos="1440"/>
              <w:tab w:val="right" w:leader="dot" w:pos="9016"/>
            </w:tabs>
            <w:rPr>
              <w:rFonts w:eastAsiaTheme="minorEastAsia"/>
              <w:noProof/>
              <w:sz w:val="24"/>
              <w:szCs w:val="24"/>
              <w:lang w:eastAsia="en-GB"/>
            </w:rPr>
          </w:pPr>
          <w:hyperlink w:anchor="_Toc233624627" w:history="1">
            <w:r w:rsidRPr="00C7536A">
              <w:rPr>
                <w:rStyle w:val="Hyperlink"/>
                <w:noProof/>
              </w:rPr>
              <w:t>5.7.10.</w:t>
            </w:r>
            <w:r>
              <w:rPr>
                <w:rFonts w:eastAsiaTheme="minorEastAsia"/>
                <w:noProof/>
                <w:sz w:val="24"/>
                <w:szCs w:val="24"/>
                <w:lang w:eastAsia="en-GB"/>
              </w:rPr>
              <w:tab/>
            </w:r>
            <w:r w:rsidRPr="00C7536A">
              <w:rPr>
                <w:rStyle w:val="Hyperlink"/>
                <w:noProof/>
              </w:rPr>
              <w:t>Selected RC Late Mins Analysis as Text</w:t>
            </w:r>
            <w:r>
              <w:rPr>
                <w:noProof/>
                <w:webHidden/>
              </w:rPr>
              <w:tab/>
            </w:r>
            <w:r>
              <w:rPr>
                <w:noProof/>
                <w:webHidden/>
              </w:rPr>
              <w:fldChar w:fldCharType="begin"/>
            </w:r>
            <w:r>
              <w:rPr>
                <w:noProof/>
                <w:webHidden/>
              </w:rPr>
              <w:instrText xml:space="preserve"> PAGEREF _Toc233624627 \h </w:instrText>
            </w:r>
            <w:r>
              <w:rPr>
                <w:noProof/>
                <w:webHidden/>
              </w:rPr>
            </w:r>
            <w:r>
              <w:rPr>
                <w:noProof/>
                <w:webHidden/>
              </w:rPr>
              <w:fldChar w:fldCharType="separate"/>
            </w:r>
            <w:r>
              <w:rPr>
                <w:noProof/>
                <w:webHidden/>
              </w:rPr>
              <w:t>21</w:t>
            </w:r>
            <w:r>
              <w:rPr>
                <w:noProof/>
                <w:webHidden/>
              </w:rPr>
              <w:fldChar w:fldCharType="end"/>
            </w:r>
          </w:hyperlink>
        </w:p>
        <w:p w14:paraId="4C42BBBA" w14:textId="1B2DDE0F" w:rsidR="006519AE" w:rsidRDefault="006519AE">
          <w:pPr>
            <w:pStyle w:val="TOC3"/>
            <w:tabs>
              <w:tab w:val="left" w:pos="1440"/>
              <w:tab w:val="right" w:leader="dot" w:pos="9016"/>
            </w:tabs>
            <w:rPr>
              <w:rFonts w:eastAsiaTheme="minorEastAsia"/>
              <w:noProof/>
              <w:sz w:val="24"/>
              <w:szCs w:val="24"/>
              <w:lang w:eastAsia="en-GB"/>
            </w:rPr>
          </w:pPr>
          <w:hyperlink w:anchor="_Toc233624628" w:history="1">
            <w:r w:rsidRPr="00C7536A">
              <w:rPr>
                <w:rStyle w:val="Hyperlink"/>
                <w:noProof/>
              </w:rPr>
              <w:t>5.7.11.</w:t>
            </w:r>
            <w:r>
              <w:rPr>
                <w:rFonts w:eastAsiaTheme="minorEastAsia"/>
                <w:noProof/>
                <w:sz w:val="24"/>
                <w:szCs w:val="24"/>
                <w:lang w:eastAsia="en-GB"/>
              </w:rPr>
              <w:tab/>
            </w:r>
            <w:r w:rsidRPr="00C7536A">
              <w:rPr>
                <w:rStyle w:val="Hyperlink"/>
                <w:noProof/>
              </w:rPr>
              <w:t>Selected RC Mark Analysis</w:t>
            </w:r>
            <w:r>
              <w:rPr>
                <w:noProof/>
                <w:webHidden/>
              </w:rPr>
              <w:tab/>
            </w:r>
            <w:r>
              <w:rPr>
                <w:noProof/>
                <w:webHidden/>
              </w:rPr>
              <w:fldChar w:fldCharType="begin"/>
            </w:r>
            <w:r>
              <w:rPr>
                <w:noProof/>
                <w:webHidden/>
              </w:rPr>
              <w:instrText xml:space="preserve"> PAGEREF _Toc233624628 \h </w:instrText>
            </w:r>
            <w:r>
              <w:rPr>
                <w:noProof/>
                <w:webHidden/>
              </w:rPr>
            </w:r>
            <w:r>
              <w:rPr>
                <w:noProof/>
                <w:webHidden/>
              </w:rPr>
              <w:fldChar w:fldCharType="separate"/>
            </w:r>
            <w:r>
              <w:rPr>
                <w:noProof/>
                <w:webHidden/>
              </w:rPr>
              <w:t>21</w:t>
            </w:r>
            <w:r>
              <w:rPr>
                <w:noProof/>
                <w:webHidden/>
              </w:rPr>
              <w:fldChar w:fldCharType="end"/>
            </w:r>
          </w:hyperlink>
        </w:p>
        <w:p w14:paraId="37289DEC" w14:textId="014AA18B" w:rsidR="006519AE" w:rsidRDefault="006519AE">
          <w:pPr>
            <w:pStyle w:val="TOC3"/>
            <w:tabs>
              <w:tab w:val="left" w:pos="1440"/>
              <w:tab w:val="right" w:leader="dot" w:pos="9016"/>
            </w:tabs>
            <w:rPr>
              <w:rFonts w:eastAsiaTheme="minorEastAsia"/>
              <w:noProof/>
              <w:sz w:val="24"/>
              <w:szCs w:val="24"/>
              <w:lang w:eastAsia="en-GB"/>
            </w:rPr>
          </w:pPr>
          <w:hyperlink w:anchor="_Toc233624629" w:history="1">
            <w:r w:rsidRPr="00C7536A">
              <w:rPr>
                <w:rStyle w:val="Hyperlink"/>
                <w:noProof/>
              </w:rPr>
              <w:t>5.7.12.</w:t>
            </w:r>
            <w:r>
              <w:rPr>
                <w:rFonts w:eastAsiaTheme="minorEastAsia"/>
                <w:noProof/>
                <w:sz w:val="24"/>
                <w:szCs w:val="24"/>
                <w:lang w:eastAsia="en-GB"/>
              </w:rPr>
              <w:tab/>
            </w:r>
            <w:r w:rsidRPr="00C7536A">
              <w:rPr>
                <w:rStyle w:val="Hyperlink"/>
                <w:noProof/>
              </w:rPr>
              <w:t>Selected RC Mark Analysis as Text</w:t>
            </w:r>
            <w:r>
              <w:rPr>
                <w:noProof/>
                <w:webHidden/>
              </w:rPr>
              <w:tab/>
            </w:r>
            <w:r>
              <w:rPr>
                <w:noProof/>
                <w:webHidden/>
              </w:rPr>
              <w:fldChar w:fldCharType="begin"/>
            </w:r>
            <w:r>
              <w:rPr>
                <w:noProof/>
                <w:webHidden/>
              </w:rPr>
              <w:instrText xml:space="preserve"> PAGEREF _Toc233624629 \h </w:instrText>
            </w:r>
            <w:r>
              <w:rPr>
                <w:noProof/>
                <w:webHidden/>
              </w:rPr>
            </w:r>
            <w:r>
              <w:rPr>
                <w:noProof/>
                <w:webHidden/>
              </w:rPr>
              <w:fldChar w:fldCharType="separate"/>
            </w:r>
            <w:r>
              <w:rPr>
                <w:noProof/>
                <w:webHidden/>
              </w:rPr>
              <w:t>21</w:t>
            </w:r>
            <w:r>
              <w:rPr>
                <w:noProof/>
                <w:webHidden/>
              </w:rPr>
              <w:fldChar w:fldCharType="end"/>
            </w:r>
          </w:hyperlink>
        </w:p>
        <w:p w14:paraId="2C3F27EC" w14:textId="2D4F8594" w:rsidR="006519AE" w:rsidRDefault="006519AE">
          <w:pPr>
            <w:pStyle w:val="TOC3"/>
            <w:tabs>
              <w:tab w:val="left" w:pos="1440"/>
              <w:tab w:val="right" w:leader="dot" w:pos="9016"/>
            </w:tabs>
            <w:rPr>
              <w:rFonts w:eastAsiaTheme="minorEastAsia"/>
              <w:noProof/>
              <w:sz w:val="24"/>
              <w:szCs w:val="24"/>
              <w:lang w:eastAsia="en-GB"/>
            </w:rPr>
          </w:pPr>
          <w:hyperlink w:anchor="_Toc233624630" w:history="1">
            <w:r w:rsidRPr="00C7536A">
              <w:rPr>
                <w:rStyle w:val="Hyperlink"/>
                <w:noProof/>
              </w:rPr>
              <w:t>5.7.13.</w:t>
            </w:r>
            <w:r>
              <w:rPr>
                <w:rFonts w:eastAsiaTheme="minorEastAsia"/>
                <w:noProof/>
                <w:sz w:val="24"/>
                <w:szCs w:val="24"/>
                <w:lang w:eastAsia="en-GB"/>
              </w:rPr>
              <w:tab/>
            </w:r>
            <w:r w:rsidRPr="00C7536A">
              <w:rPr>
                <w:rStyle w:val="Hyperlink"/>
                <w:noProof/>
              </w:rPr>
              <w:t>Selected RC Raw Mark</w:t>
            </w:r>
            <w:r>
              <w:rPr>
                <w:noProof/>
                <w:webHidden/>
              </w:rPr>
              <w:tab/>
            </w:r>
            <w:r>
              <w:rPr>
                <w:noProof/>
                <w:webHidden/>
              </w:rPr>
              <w:fldChar w:fldCharType="begin"/>
            </w:r>
            <w:r>
              <w:rPr>
                <w:noProof/>
                <w:webHidden/>
              </w:rPr>
              <w:instrText xml:space="preserve"> PAGEREF _Toc233624630 \h </w:instrText>
            </w:r>
            <w:r>
              <w:rPr>
                <w:noProof/>
                <w:webHidden/>
              </w:rPr>
            </w:r>
            <w:r>
              <w:rPr>
                <w:noProof/>
                <w:webHidden/>
              </w:rPr>
              <w:fldChar w:fldCharType="separate"/>
            </w:r>
            <w:r>
              <w:rPr>
                <w:noProof/>
                <w:webHidden/>
              </w:rPr>
              <w:t>21</w:t>
            </w:r>
            <w:r>
              <w:rPr>
                <w:noProof/>
                <w:webHidden/>
              </w:rPr>
              <w:fldChar w:fldCharType="end"/>
            </w:r>
          </w:hyperlink>
        </w:p>
        <w:p w14:paraId="0DEB63A0" w14:textId="2AE03291" w:rsidR="006519AE" w:rsidRDefault="006519AE">
          <w:pPr>
            <w:pStyle w:val="TOC3"/>
            <w:tabs>
              <w:tab w:val="left" w:pos="1440"/>
              <w:tab w:val="right" w:leader="dot" w:pos="9016"/>
            </w:tabs>
            <w:rPr>
              <w:rFonts w:eastAsiaTheme="minorEastAsia"/>
              <w:noProof/>
              <w:sz w:val="24"/>
              <w:szCs w:val="24"/>
              <w:lang w:eastAsia="en-GB"/>
            </w:rPr>
          </w:pPr>
          <w:hyperlink w:anchor="_Toc233624631" w:history="1">
            <w:r w:rsidRPr="00C7536A">
              <w:rPr>
                <w:rStyle w:val="Hyperlink"/>
                <w:noProof/>
              </w:rPr>
              <w:t>5.7.14.</w:t>
            </w:r>
            <w:r>
              <w:rPr>
                <w:rFonts w:eastAsiaTheme="minorEastAsia"/>
                <w:noProof/>
                <w:sz w:val="24"/>
                <w:szCs w:val="24"/>
                <w:lang w:eastAsia="en-GB"/>
              </w:rPr>
              <w:tab/>
            </w:r>
            <w:r w:rsidRPr="00C7536A">
              <w:rPr>
                <w:rStyle w:val="Hyperlink"/>
                <w:noProof/>
              </w:rPr>
              <w:t>Selected Student Name</w:t>
            </w:r>
            <w:r>
              <w:rPr>
                <w:noProof/>
                <w:webHidden/>
              </w:rPr>
              <w:tab/>
            </w:r>
            <w:r>
              <w:rPr>
                <w:noProof/>
                <w:webHidden/>
              </w:rPr>
              <w:fldChar w:fldCharType="begin"/>
            </w:r>
            <w:r>
              <w:rPr>
                <w:noProof/>
                <w:webHidden/>
              </w:rPr>
              <w:instrText xml:space="preserve"> PAGEREF _Toc233624631 \h </w:instrText>
            </w:r>
            <w:r>
              <w:rPr>
                <w:noProof/>
                <w:webHidden/>
              </w:rPr>
            </w:r>
            <w:r>
              <w:rPr>
                <w:noProof/>
                <w:webHidden/>
              </w:rPr>
              <w:fldChar w:fldCharType="separate"/>
            </w:r>
            <w:r>
              <w:rPr>
                <w:noProof/>
                <w:webHidden/>
              </w:rPr>
              <w:t>21</w:t>
            </w:r>
            <w:r>
              <w:rPr>
                <w:noProof/>
                <w:webHidden/>
              </w:rPr>
              <w:fldChar w:fldCharType="end"/>
            </w:r>
          </w:hyperlink>
        </w:p>
        <w:p w14:paraId="1A59B144" w14:textId="14FB86BE" w:rsidR="006519AE" w:rsidRDefault="006519AE">
          <w:pPr>
            <w:pStyle w:val="TOC2"/>
            <w:tabs>
              <w:tab w:val="left" w:pos="960"/>
              <w:tab w:val="right" w:leader="dot" w:pos="9016"/>
            </w:tabs>
            <w:rPr>
              <w:rFonts w:eastAsiaTheme="minorEastAsia"/>
              <w:noProof/>
              <w:sz w:val="24"/>
              <w:szCs w:val="24"/>
              <w:lang w:eastAsia="en-GB"/>
            </w:rPr>
          </w:pPr>
          <w:hyperlink w:anchor="_Toc233624632" w:history="1">
            <w:r w:rsidRPr="00C7536A">
              <w:rPr>
                <w:rStyle w:val="Hyperlink"/>
                <w:noProof/>
              </w:rPr>
              <w:t>5.8.</w:t>
            </w:r>
            <w:r>
              <w:rPr>
                <w:rFonts w:eastAsiaTheme="minorEastAsia"/>
                <w:noProof/>
                <w:sz w:val="24"/>
                <w:szCs w:val="24"/>
                <w:lang w:eastAsia="en-GB"/>
              </w:rPr>
              <w:tab/>
            </w:r>
            <w:r w:rsidRPr="00C7536A">
              <w:rPr>
                <w:rStyle w:val="Hyperlink"/>
                <w:noProof/>
              </w:rPr>
              <w:t>Attendance KPIs</w:t>
            </w:r>
            <w:r>
              <w:rPr>
                <w:noProof/>
                <w:webHidden/>
              </w:rPr>
              <w:tab/>
            </w:r>
            <w:r>
              <w:rPr>
                <w:noProof/>
                <w:webHidden/>
              </w:rPr>
              <w:fldChar w:fldCharType="begin"/>
            </w:r>
            <w:r>
              <w:rPr>
                <w:noProof/>
                <w:webHidden/>
              </w:rPr>
              <w:instrText xml:space="preserve"> PAGEREF _Toc233624632 \h </w:instrText>
            </w:r>
            <w:r>
              <w:rPr>
                <w:noProof/>
                <w:webHidden/>
              </w:rPr>
            </w:r>
            <w:r>
              <w:rPr>
                <w:noProof/>
                <w:webHidden/>
              </w:rPr>
              <w:fldChar w:fldCharType="separate"/>
            </w:r>
            <w:r>
              <w:rPr>
                <w:noProof/>
                <w:webHidden/>
              </w:rPr>
              <w:t>21</w:t>
            </w:r>
            <w:r>
              <w:rPr>
                <w:noProof/>
                <w:webHidden/>
              </w:rPr>
              <w:fldChar w:fldCharType="end"/>
            </w:r>
          </w:hyperlink>
        </w:p>
        <w:p w14:paraId="7DF243C2" w14:textId="3A71B8E6" w:rsidR="006519AE" w:rsidRDefault="006519AE">
          <w:pPr>
            <w:pStyle w:val="TOC3"/>
            <w:tabs>
              <w:tab w:val="left" w:pos="1440"/>
              <w:tab w:val="right" w:leader="dot" w:pos="9016"/>
            </w:tabs>
            <w:rPr>
              <w:rFonts w:eastAsiaTheme="minorEastAsia"/>
              <w:noProof/>
              <w:sz w:val="24"/>
              <w:szCs w:val="24"/>
              <w:lang w:eastAsia="en-GB"/>
            </w:rPr>
          </w:pPr>
          <w:hyperlink w:anchor="_Toc233624633" w:history="1">
            <w:r w:rsidRPr="00C7536A">
              <w:rPr>
                <w:rStyle w:val="Hyperlink"/>
                <w:noProof/>
              </w:rPr>
              <w:t>5.8.1.</w:t>
            </w:r>
            <w:r>
              <w:rPr>
                <w:rFonts w:eastAsiaTheme="minorEastAsia"/>
                <w:noProof/>
                <w:sz w:val="24"/>
                <w:szCs w:val="24"/>
                <w:lang w:eastAsia="en-GB"/>
              </w:rPr>
              <w:tab/>
            </w:r>
            <w:r w:rsidRPr="00C7536A">
              <w:rPr>
                <w:rStyle w:val="Hyperlink"/>
                <w:noProof/>
              </w:rPr>
              <w:t>Continuous Marks for Next Band</w:t>
            </w:r>
            <w:r>
              <w:rPr>
                <w:noProof/>
                <w:webHidden/>
              </w:rPr>
              <w:tab/>
            </w:r>
            <w:r>
              <w:rPr>
                <w:noProof/>
                <w:webHidden/>
              </w:rPr>
              <w:fldChar w:fldCharType="begin"/>
            </w:r>
            <w:r>
              <w:rPr>
                <w:noProof/>
                <w:webHidden/>
              </w:rPr>
              <w:instrText xml:space="preserve"> PAGEREF _Toc233624633 \h </w:instrText>
            </w:r>
            <w:r>
              <w:rPr>
                <w:noProof/>
                <w:webHidden/>
              </w:rPr>
            </w:r>
            <w:r>
              <w:rPr>
                <w:noProof/>
                <w:webHidden/>
              </w:rPr>
              <w:fldChar w:fldCharType="separate"/>
            </w:r>
            <w:r>
              <w:rPr>
                <w:noProof/>
                <w:webHidden/>
              </w:rPr>
              <w:t>21</w:t>
            </w:r>
            <w:r>
              <w:rPr>
                <w:noProof/>
                <w:webHidden/>
              </w:rPr>
              <w:fldChar w:fldCharType="end"/>
            </w:r>
          </w:hyperlink>
        </w:p>
        <w:p w14:paraId="521E634F" w14:textId="1F01358F" w:rsidR="006519AE" w:rsidRDefault="006519AE">
          <w:pPr>
            <w:pStyle w:val="TOC3"/>
            <w:tabs>
              <w:tab w:val="left" w:pos="1440"/>
              <w:tab w:val="right" w:leader="dot" w:pos="9016"/>
            </w:tabs>
            <w:rPr>
              <w:rFonts w:eastAsiaTheme="minorEastAsia"/>
              <w:noProof/>
              <w:sz w:val="24"/>
              <w:szCs w:val="24"/>
              <w:lang w:eastAsia="en-GB"/>
            </w:rPr>
          </w:pPr>
          <w:hyperlink w:anchor="_Toc233624634" w:history="1">
            <w:r w:rsidRPr="00C7536A">
              <w:rPr>
                <w:rStyle w:val="Hyperlink"/>
                <w:noProof/>
              </w:rPr>
              <w:t>5.8.2.</w:t>
            </w:r>
            <w:r>
              <w:rPr>
                <w:rFonts w:eastAsiaTheme="minorEastAsia"/>
                <w:noProof/>
                <w:sz w:val="24"/>
                <w:szCs w:val="24"/>
                <w:lang w:eastAsia="en-GB"/>
              </w:rPr>
              <w:tab/>
            </w:r>
            <w:r w:rsidRPr="00C7536A">
              <w:rPr>
                <w:rStyle w:val="Hyperlink"/>
                <w:noProof/>
              </w:rPr>
              <w:t>Continuous Marks to Leave PA</w:t>
            </w:r>
            <w:r>
              <w:rPr>
                <w:noProof/>
                <w:webHidden/>
              </w:rPr>
              <w:tab/>
            </w:r>
            <w:r>
              <w:rPr>
                <w:noProof/>
                <w:webHidden/>
              </w:rPr>
              <w:fldChar w:fldCharType="begin"/>
            </w:r>
            <w:r>
              <w:rPr>
                <w:noProof/>
                <w:webHidden/>
              </w:rPr>
              <w:instrText xml:space="preserve"> PAGEREF _Toc233624634 \h </w:instrText>
            </w:r>
            <w:r>
              <w:rPr>
                <w:noProof/>
                <w:webHidden/>
              </w:rPr>
            </w:r>
            <w:r>
              <w:rPr>
                <w:noProof/>
                <w:webHidden/>
              </w:rPr>
              <w:fldChar w:fldCharType="separate"/>
            </w:r>
            <w:r>
              <w:rPr>
                <w:noProof/>
                <w:webHidden/>
              </w:rPr>
              <w:t>21</w:t>
            </w:r>
            <w:r>
              <w:rPr>
                <w:noProof/>
                <w:webHidden/>
              </w:rPr>
              <w:fldChar w:fldCharType="end"/>
            </w:r>
          </w:hyperlink>
        </w:p>
        <w:p w14:paraId="72D4B506" w14:textId="50D2A65E" w:rsidR="006519AE" w:rsidRDefault="006519AE">
          <w:pPr>
            <w:pStyle w:val="TOC3"/>
            <w:tabs>
              <w:tab w:val="left" w:pos="1440"/>
              <w:tab w:val="right" w:leader="dot" w:pos="9016"/>
            </w:tabs>
            <w:rPr>
              <w:rFonts w:eastAsiaTheme="minorEastAsia"/>
              <w:noProof/>
              <w:sz w:val="24"/>
              <w:szCs w:val="24"/>
              <w:lang w:eastAsia="en-GB"/>
            </w:rPr>
          </w:pPr>
          <w:hyperlink w:anchor="_Toc233624635" w:history="1">
            <w:r w:rsidRPr="00C7536A">
              <w:rPr>
                <w:rStyle w:val="Hyperlink"/>
                <w:noProof/>
              </w:rPr>
              <w:t>5.8.3.</w:t>
            </w:r>
            <w:r>
              <w:rPr>
                <w:rFonts w:eastAsiaTheme="minorEastAsia"/>
                <w:noProof/>
                <w:sz w:val="24"/>
                <w:szCs w:val="24"/>
                <w:lang w:eastAsia="en-GB"/>
              </w:rPr>
              <w:tab/>
            </w:r>
            <w:r w:rsidRPr="00C7536A">
              <w:rPr>
                <w:rStyle w:val="Hyperlink"/>
                <w:noProof/>
              </w:rPr>
              <w:t>Continuous Marks to Leave SA</w:t>
            </w:r>
            <w:r>
              <w:rPr>
                <w:noProof/>
                <w:webHidden/>
              </w:rPr>
              <w:tab/>
            </w:r>
            <w:r>
              <w:rPr>
                <w:noProof/>
                <w:webHidden/>
              </w:rPr>
              <w:fldChar w:fldCharType="begin"/>
            </w:r>
            <w:r>
              <w:rPr>
                <w:noProof/>
                <w:webHidden/>
              </w:rPr>
              <w:instrText xml:space="preserve"> PAGEREF _Toc233624635 \h </w:instrText>
            </w:r>
            <w:r>
              <w:rPr>
                <w:noProof/>
                <w:webHidden/>
              </w:rPr>
            </w:r>
            <w:r>
              <w:rPr>
                <w:noProof/>
                <w:webHidden/>
              </w:rPr>
              <w:fldChar w:fldCharType="separate"/>
            </w:r>
            <w:r>
              <w:rPr>
                <w:noProof/>
                <w:webHidden/>
              </w:rPr>
              <w:t>21</w:t>
            </w:r>
            <w:r>
              <w:rPr>
                <w:noProof/>
                <w:webHidden/>
              </w:rPr>
              <w:fldChar w:fldCharType="end"/>
            </w:r>
          </w:hyperlink>
        </w:p>
        <w:p w14:paraId="65319386" w14:textId="4B1C79E7" w:rsidR="006519AE" w:rsidRDefault="006519AE">
          <w:pPr>
            <w:pStyle w:val="TOC3"/>
            <w:tabs>
              <w:tab w:val="left" w:pos="1440"/>
              <w:tab w:val="right" w:leader="dot" w:pos="9016"/>
            </w:tabs>
            <w:rPr>
              <w:rFonts w:eastAsiaTheme="minorEastAsia"/>
              <w:noProof/>
              <w:sz w:val="24"/>
              <w:szCs w:val="24"/>
              <w:lang w:eastAsia="en-GB"/>
            </w:rPr>
          </w:pPr>
          <w:hyperlink w:anchor="_Toc233624636" w:history="1">
            <w:r w:rsidRPr="00C7536A">
              <w:rPr>
                <w:rStyle w:val="Hyperlink"/>
                <w:noProof/>
              </w:rPr>
              <w:t>5.8.4.</w:t>
            </w:r>
            <w:r>
              <w:rPr>
                <w:rFonts w:eastAsiaTheme="minorEastAsia"/>
                <w:noProof/>
                <w:sz w:val="24"/>
                <w:szCs w:val="24"/>
                <w:lang w:eastAsia="en-GB"/>
              </w:rPr>
              <w:tab/>
            </w:r>
            <w:r w:rsidRPr="00C7536A">
              <w:rPr>
                <w:rStyle w:val="Hyperlink"/>
                <w:noProof/>
              </w:rPr>
              <w:t>RC Abs RP5D Trend Label</w:t>
            </w:r>
            <w:r>
              <w:rPr>
                <w:noProof/>
                <w:webHidden/>
              </w:rPr>
              <w:tab/>
            </w:r>
            <w:r>
              <w:rPr>
                <w:noProof/>
                <w:webHidden/>
              </w:rPr>
              <w:fldChar w:fldCharType="begin"/>
            </w:r>
            <w:r>
              <w:rPr>
                <w:noProof/>
                <w:webHidden/>
              </w:rPr>
              <w:instrText xml:space="preserve"> PAGEREF _Toc233624636 \h </w:instrText>
            </w:r>
            <w:r>
              <w:rPr>
                <w:noProof/>
                <w:webHidden/>
              </w:rPr>
            </w:r>
            <w:r>
              <w:rPr>
                <w:noProof/>
                <w:webHidden/>
              </w:rPr>
              <w:fldChar w:fldCharType="separate"/>
            </w:r>
            <w:r>
              <w:rPr>
                <w:noProof/>
                <w:webHidden/>
              </w:rPr>
              <w:t>21</w:t>
            </w:r>
            <w:r>
              <w:rPr>
                <w:noProof/>
                <w:webHidden/>
              </w:rPr>
              <w:fldChar w:fldCharType="end"/>
            </w:r>
          </w:hyperlink>
        </w:p>
        <w:p w14:paraId="39F56EB2" w14:textId="4FDB7C74" w:rsidR="006519AE" w:rsidRDefault="006519AE">
          <w:pPr>
            <w:pStyle w:val="TOC3"/>
            <w:tabs>
              <w:tab w:val="left" w:pos="1440"/>
              <w:tab w:val="right" w:leader="dot" w:pos="9016"/>
            </w:tabs>
            <w:rPr>
              <w:rFonts w:eastAsiaTheme="minorEastAsia"/>
              <w:noProof/>
              <w:sz w:val="24"/>
              <w:szCs w:val="24"/>
              <w:lang w:eastAsia="en-GB"/>
            </w:rPr>
          </w:pPr>
          <w:hyperlink w:anchor="_Toc233624637" w:history="1">
            <w:r w:rsidRPr="00C7536A">
              <w:rPr>
                <w:rStyle w:val="Hyperlink"/>
                <w:noProof/>
              </w:rPr>
              <w:t>5.8.5.</w:t>
            </w:r>
            <w:r>
              <w:rPr>
                <w:rFonts w:eastAsiaTheme="minorEastAsia"/>
                <w:noProof/>
                <w:sz w:val="24"/>
                <w:szCs w:val="24"/>
                <w:lang w:eastAsia="en-GB"/>
              </w:rPr>
              <w:tab/>
            </w:r>
            <w:r w:rsidRPr="00C7536A">
              <w:rPr>
                <w:rStyle w:val="Hyperlink"/>
                <w:noProof/>
              </w:rPr>
              <w:t>RC Abs Ten Day Trend Label</w:t>
            </w:r>
            <w:r>
              <w:rPr>
                <w:noProof/>
                <w:webHidden/>
              </w:rPr>
              <w:tab/>
            </w:r>
            <w:r>
              <w:rPr>
                <w:noProof/>
                <w:webHidden/>
              </w:rPr>
              <w:fldChar w:fldCharType="begin"/>
            </w:r>
            <w:r>
              <w:rPr>
                <w:noProof/>
                <w:webHidden/>
              </w:rPr>
              <w:instrText xml:space="preserve"> PAGEREF _Toc233624637 \h </w:instrText>
            </w:r>
            <w:r>
              <w:rPr>
                <w:noProof/>
                <w:webHidden/>
              </w:rPr>
            </w:r>
            <w:r>
              <w:rPr>
                <w:noProof/>
                <w:webHidden/>
              </w:rPr>
              <w:fldChar w:fldCharType="separate"/>
            </w:r>
            <w:r>
              <w:rPr>
                <w:noProof/>
                <w:webHidden/>
              </w:rPr>
              <w:t>21</w:t>
            </w:r>
            <w:r>
              <w:rPr>
                <w:noProof/>
                <w:webHidden/>
              </w:rPr>
              <w:fldChar w:fldCharType="end"/>
            </w:r>
          </w:hyperlink>
        </w:p>
        <w:p w14:paraId="17A4758A" w14:textId="35C4635B" w:rsidR="006519AE" w:rsidRDefault="006519AE">
          <w:pPr>
            <w:pStyle w:val="TOC3"/>
            <w:tabs>
              <w:tab w:val="left" w:pos="1440"/>
              <w:tab w:val="right" w:leader="dot" w:pos="9016"/>
            </w:tabs>
            <w:rPr>
              <w:rFonts w:eastAsiaTheme="minorEastAsia"/>
              <w:noProof/>
              <w:sz w:val="24"/>
              <w:szCs w:val="24"/>
              <w:lang w:eastAsia="en-GB"/>
            </w:rPr>
          </w:pPr>
          <w:hyperlink w:anchor="_Toc233624638" w:history="1">
            <w:r w:rsidRPr="00C7536A">
              <w:rPr>
                <w:rStyle w:val="Hyperlink"/>
                <w:noProof/>
              </w:rPr>
              <w:t>5.8.6.</w:t>
            </w:r>
            <w:r>
              <w:rPr>
                <w:rFonts w:eastAsiaTheme="minorEastAsia"/>
                <w:noProof/>
                <w:sz w:val="24"/>
                <w:szCs w:val="24"/>
                <w:lang w:eastAsia="en-GB"/>
              </w:rPr>
              <w:tab/>
            </w:r>
            <w:r w:rsidRPr="00C7536A">
              <w:rPr>
                <w:rStyle w:val="Hyperlink"/>
                <w:noProof/>
              </w:rPr>
              <w:t>RC Abs Three Week Trend Label</w:t>
            </w:r>
            <w:r>
              <w:rPr>
                <w:noProof/>
                <w:webHidden/>
              </w:rPr>
              <w:tab/>
            </w:r>
            <w:r>
              <w:rPr>
                <w:noProof/>
                <w:webHidden/>
              </w:rPr>
              <w:fldChar w:fldCharType="begin"/>
            </w:r>
            <w:r>
              <w:rPr>
                <w:noProof/>
                <w:webHidden/>
              </w:rPr>
              <w:instrText xml:space="preserve"> PAGEREF _Toc233624638 \h </w:instrText>
            </w:r>
            <w:r>
              <w:rPr>
                <w:noProof/>
                <w:webHidden/>
              </w:rPr>
            </w:r>
            <w:r>
              <w:rPr>
                <w:noProof/>
                <w:webHidden/>
              </w:rPr>
              <w:fldChar w:fldCharType="separate"/>
            </w:r>
            <w:r>
              <w:rPr>
                <w:noProof/>
                <w:webHidden/>
              </w:rPr>
              <w:t>22</w:t>
            </w:r>
            <w:r>
              <w:rPr>
                <w:noProof/>
                <w:webHidden/>
              </w:rPr>
              <w:fldChar w:fldCharType="end"/>
            </w:r>
          </w:hyperlink>
        </w:p>
        <w:p w14:paraId="1B3DDE91" w14:textId="6F743EC8" w:rsidR="006519AE" w:rsidRDefault="006519AE">
          <w:pPr>
            <w:pStyle w:val="TOC3"/>
            <w:tabs>
              <w:tab w:val="left" w:pos="1440"/>
              <w:tab w:val="right" w:leader="dot" w:pos="9016"/>
            </w:tabs>
            <w:rPr>
              <w:rFonts w:eastAsiaTheme="minorEastAsia"/>
              <w:noProof/>
              <w:sz w:val="24"/>
              <w:szCs w:val="24"/>
              <w:lang w:eastAsia="en-GB"/>
            </w:rPr>
          </w:pPr>
          <w:hyperlink w:anchor="_Toc233624639" w:history="1">
            <w:r w:rsidRPr="00C7536A">
              <w:rPr>
                <w:rStyle w:val="Hyperlink"/>
                <w:noProof/>
              </w:rPr>
              <w:t>5.8.7.</w:t>
            </w:r>
            <w:r>
              <w:rPr>
                <w:rFonts w:eastAsiaTheme="minorEastAsia"/>
                <w:noProof/>
                <w:sz w:val="24"/>
                <w:szCs w:val="24"/>
                <w:lang w:eastAsia="en-GB"/>
              </w:rPr>
              <w:tab/>
            </w:r>
            <w:r w:rsidRPr="00C7536A">
              <w:rPr>
                <w:rStyle w:val="Hyperlink"/>
                <w:noProof/>
              </w:rPr>
              <w:t>RC Absence as % of Possible</w:t>
            </w:r>
            <w:r>
              <w:rPr>
                <w:noProof/>
                <w:webHidden/>
              </w:rPr>
              <w:tab/>
            </w:r>
            <w:r>
              <w:rPr>
                <w:noProof/>
                <w:webHidden/>
              </w:rPr>
              <w:fldChar w:fldCharType="begin"/>
            </w:r>
            <w:r>
              <w:rPr>
                <w:noProof/>
                <w:webHidden/>
              </w:rPr>
              <w:instrText xml:space="preserve"> PAGEREF _Toc233624639 \h </w:instrText>
            </w:r>
            <w:r>
              <w:rPr>
                <w:noProof/>
                <w:webHidden/>
              </w:rPr>
            </w:r>
            <w:r>
              <w:rPr>
                <w:noProof/>
                <w:webHidden/>
              </w:rPr>
              <w:fldChar w:fldCharType="separate"/>
            </w:r>
            <w:r>
              <w:rPr>
                <w:noProof/>
                <w:webHidden/>
              </w:rPr>
              <w:t>22</w:t>
            </w:r>
            <w:r>
              <w:rPr>
                <w:noProof/>
                <w:webHidden/>
              </w:rPr>
              <w:fldChar w:fldCharType="end"/>
            </w:r>
          </w:hyperlink>
        </w:p>
        <w:p w14:paraId="2F901354" w14:textId="6EB0662B" w:rsidR="006519AE" w:rsidRDefault="006519AE">
          <w:pPr>
            <w:pStyle w:val="TOC3"/>
            <w:tabs>
              <w:tab w:val="left" w:pos="1440"/>
              <w:tab w:val="right" w:leader="dot" w:pos="9016"/>
            </w:tabs>
            <w:rPr>
              <w:rFonts w:eastAsiaTheme="minorEastAsia"/>
              <w:noProof/>
              <w:sz w:val="24"/>
              <w:szCs w:val="24"/>
              <w:lang w:eastAsia="en-GB"/>
            </w:rPr>
          </w:pPr>
          <w:hyperlink w:anchor="_Toc233624640" w:history="1">
            <w:r w:rsidRPr="00C7536A">
              <w:rPr>
                <w:rStyle w:val="Hyperlink"/>
                <w:noProof/>
              </w:rPr>
              <w:t>5.8.8.</w:t>
            </w:r>
            <w:r>
              <w:rPr>
                <w:rFonts w:eastAsiaTheme="minorEastAsia"/>
                <w:noProof/>
                <w:sz w:val="24"/>
                <w:szCs w:val="24"/>
                <w:lang w:eastAsia="en-GB"/>
              </w:rPr>
              <w:tab/>
            </w:r>
            <w:r w:rsidRPr="00C7536A">
              <w:rPr>
                <w:rStyle w:val="Hyperlink"/>
                <w:noProof/>
              </w:rPr>
              <w:t>RC Absence Instances (Sept)</w:t>
            </w:r>
            <w:r>
              <w:rPr>
                <w:noProof/>
                <w:webHidden/>
              </w:rPr>
              <w:tab/>
            </w:r>
            <w:r>
              <w:rPr>
                <w:noProof/>
                <w:webHidden/>
              </w:rPr>
              <w:fldChar w:fldCharType="begin"/>
            </w:r>
            <w:r>
              <w:rPr>
                <w:noProof/>
                <w:webHidden/>
              </w:rPr>
              <w:instrText xml:space="preserve"> PAGEREF _Toc233624640 \h </w:instrText>
            </w:r>
            <w:r>
              <w:rPr>
                <w:noProof/>
                <w:webHidden/>
              </w:rPr>
            </w:r>
            <w:r>
              <w:rPr>
                <w:noProof/>
                <w:webHidden/>
              </w:rPr>
              <w:fldChar w:fldCharType="separate"/>
            </w:r>
            <w:r>
              <w:rPr>
                <w:noProof/>
                <w:webHidden/>
              </w:rPr>
              <w:t>22</w:t>
            </w:r>
            <w:r>
              <w:rPr>
                <w:noProof/>
                <w:webHidden/>
              </w:rPr>
              <w:fldChar w:fldCharType="end"/>
            </w:r>
          </w:hyperlink>
        </w:p>
        <w:p w14:paraId="45424F43" w14:textId="11047C82" w:rsidR="006519AE" w:rsidRDefault="006519AE">
          <w:pPr>
            <w:pStyle w:val="TOC3"/>
            <w:tabs>
              <w:tab w:val="left" w:pos="1440"/>
              <w:tab w:val="right" w:leader="dot" w:pos="9016"/>
            </w:tabs>
            <w:rPr>
              <w:rFonts w:eastAsiaTheme="minorEastAsia"/>
              <w:noProof/>
              <w:sz w:val="24"/>
              <w:szCs w:val="24"/>
              <w:lang w:eastAsia="en-GB"/>
            </w:rPr>
          </w:pPr>
          <w:hyperlink w:anchor="_Toc233624641" w:history="1">
            <w:r w:rsidRPr="00C7536A">
              <w:rPr>
                <w:rStyle w:val="Hyperlink"/>
                <w:noProof/>
              </w:rPr>
              <w:t>5.8.9.</w:t>
            </w:r>
            <w:r>
              <w:rPr>
                <w:rFonts w:eastAsiaTheme="minorEastAsia"/>
                <w:noProof/>
                <w:sz w:val="24"/>
                <w:szCs w:val="24"/>
                <w:lang w:eastAsia="en-GB"/>
              </w:rPr>
              <w:tab/>
            </w:r>
            <w:r w:rsidRPr="00C7536A">
              <w:rPr>
                <w:rStyle w:val="Hyperlink"/>
                <w:noProof/>
              </w:rPr>
              <w:t>RC Att % (What-If Present Marks)</w:t>
            </w:r>
            <w:r>
              <w:rPr>
                <w:noProof/>
                <w:webHidden/>
              </w:rPr>
              <w:tab/>
            </w:r>
            <w:r>
              <w:rPr>
                <w:noProof/>
                <w:webHidden/>
              </w:rPr>
              <w:fldChar w:fldCharType="begin"/>
            </w:r>
            <w:r>
              <w:rPr>
                <w:noProof/>
                <w:webHidden/>
              </w:rPr>
              <w:instrText xml:space="preserve"> PAGEREF _Toc233624641 \h </w:instrText>
            </w:r>
            <w:r>
              <w:rPr>
                <w:noProof/>
                <w:webHidden/>
              </w:rPr>
            </w:r>
            <w:r>
              <w:rPr>
                <w:noProof/>
                <w:webHidden/>
              </w:rPr>
              <w:fldChar w:fldCharType="separate"/>
            </w:r>
            <w:r>
              <w:rPr>
                <w:noProof/>
                <w:webHidden/>
              </w:rPr>
              <w:t>22</w:t>
            </w:r>
            <w:r>
              <w:rPr>
                <w:noProof/>
                <w:webHidden/>
              </w:rPr>
              <w:fldChar w:fldCharType="end"/>
            </w:r>
          </w:hyperlink>
        </w:p>
        <w:p w14:paraId="1BE79DB3" w14:textId="704762B1" w:rsidR="006519AE" w:rsidRDefault="006519AE">
          <w:pPr>
            <w:pStyle w:val="TOC3"/>
            <w:tabs>
              <w:tab w:val="left" w:pos="1440"/>
              <w:tab w:val="right" w:leader="dot" w:pos="9016"/>
            </w:tabs>
            <w:rPr>
              <w:rFonts w:eastAsiaTheme="minorEastAsia"/>
              <w:noProof/>
              <w:sz w:val="24"/>
              <w:szCs w:val="24"/>
              <w:lang w:eastAsia="en-GB"/>
            </w:rPr>
          </w:pPr>
          <w:hyperlink w:anchor="_Toc233624642" w:history="1">
            <w:r w:rsidRPr="00C7536A">
              <w:rPr>
                <w:rStyle w:val="Hyperlink"/>
                <w:noProof/>
              </w:rPr>
              <w:t>5.8.10.</w:t>
            </w:r>
            <w:r>
              <w:rPr>
                <w:rFonts w:eastAsiaTheme="minorEastAsia"/>
                <w:noProof/>
                <w:sz w:val="24"/>
                <w:szCs w:val="24"/>
                <w:lang w:eastAsia="en-GB"/>
              </w:rPr>
              <w:tab/>
            </w:r>
            <w:r w:rsidRPr="00C7536A">
              <w:rPr>
                <w:rStyle w:val="Hyperlink"/>
                <w:noProof/>
              </w:rPr>
              <w:t>RC Att Rank (Asc)</w:t>
            </w:r>
            <w:r>
              <w:rPr>
                <w:noProof/>
                <w:webHidden/>
              </w:rPr>
              <w:tab/>
            </w:r>
            <w:r>
              <w:rPr>
                <w:noProof/>
                <w:webHidden/>
              </w:rPr>
              <w:fldChar w:fldCharType="begin"/>
            </w:r>
            <w:r>
              <w:rPr>
                <w:noProof/>
                <w:webHidden/>
              </w:rPr>
              <w:instrText xml:space="preserve"> PAGEREF _Toc233624642 \h </w:instrText>
            </w:r>
            <w:r>
              <w:rPr>
                <w:noProof/>
                <w:webHidden/>
              </w:rPr>
            </w:r>
            <w:r>
              <w:rPr>
                <w:noProof/>
                <w:webHidden/>
              </w:rPr>
              <w:fldChar w:fldCharType="separate"/>
            </w:r>
            <w:r>
              <w:rPr>
                <w:noProof/>
                <w:webHidden/>
              </w:rPr>
              <w:t>22</w:t>
            </w:r>
            <w:r>
              <w:rPr>
                <w:noProof/>
                <w:webHidden/>
              </w:rPr>
              <w:fldChar w:fldCharType="end"/>
            </w:r>
          </w:hyperlink>
        </w:p>
        <w:p w14:paraId="1F99A622" w14:textId="4B593990" w:rsidR="006519AE" w:rsidRDefault="006519AE">
          <w:pPr>
            <w:pStyle w:val="TOC3"/>
            <w:tabs>
              <w:tab w:val="left" w:pos="1440"/>
              <w:tab w:val="right" w:leader="dot" w:pos="9016"/>
            </w:tabs>
            <w:rPr>
              <w:rFonts w:eastAsiaTheme="minorEastAsia"/>
              <w:noProof/>
              <w:sz w:val="24"/>
              <w:szCs w:val="24"/>
              <w:lang w:eastAsia="en-GB"/>
            </w:rPr>
          </w:pPr>
          <w:hyperlink w:anchor="_Toc233624643" w:history="1">
            <w:r w:rsidRPr="00C7536A">
              <w:rPr>
                <w:rStyle w:val="Hyperlink"/>
                <w:noProof/>
              </w:rPr>
              <w:t>5.8.11.</w:t>
            </w:r>
            <w:r>
              <w:rPr>
                <w:rFonts w:eastAsiaTheme="minorEastAsia"/>
                <w:noProof/>
                <w:sz w:val="24"/>
                <w:szCs w:val="24"/>
                <w:lang w:eastAsia="en-GB"/>
              </w:rPr>
              <w:tab/>
            </w:r>
            <w:r w:rsidRPr="00C7536A">
              <w:rPr>
                <w:rStyle w:val="Hyperlink"/>
                <w:noProof/>
              </w:rPr>
              <w:t>RC Att Rank (Desc)</w:t>
            </w:r>
            <w:r>
              <w:rPr>
                <w:noProof/>
                <w:webHidden/>
              </w:rPr>
              <w:tab/>
            </w:r>
            <w:r>
              <w:rPr>
                <w:noProof/>
                <w:webHidden/>
              </w:rPr>
              <w:fldChar w:fldCharType="begin"/>
            </w:r>
            <w:r>
              <w:rPr>
                <w:noProof/>
                <w:webHidden/>
              </w:rPr>
              <w:instrText xml:space="preserve"> PAGEREF _Toc233624643 \h </w:instrText>
            </w:r>
            <w:r>
              <w:rPr>
                <w:noProof/>
                <w:webHidden/>
              </w:rPr>
            </w:r>
            <w:r>
              <w:rPr>
                <w:noProof/>
                <w:webHidden/>
              </w:rPr>
              <w:fldChar w:fldCharType="separate"/>
            </w:r>
            <w:r>
              <w:rPr>
                <w:noProof/>
                <w:webHidden/>
              </w:rPr>
              <w:t>22</w:t>
            </w:r>
            <w:r>
              <w:rPr>
                <w:noProof/>
                <w:webHidden/>
              </w:rPr>
              <w:fldChar w:fldCharType="end"/>
            </w:r>
          </w:hyperlink>
        </w:p>
        <w:p w14:paraId="6487327A" w14:textId="24E57FFE" w:rsidR="006519AE" w:rsidRDefault="006519AE">
          <w:pPr>
            <w:pStyle w:val="TOC3"/>
            <w:tabs>
              <w:tab w:val="left" w:pos="1440"/>
              <w:tab w:val="right" w:leader="dot" w:pos="9016"/>
            </w:tabs>
            <w:rPr>
              <w:rFonts w:eastAsiaTheme="minorEastAsia"/>
              <w:noProof/>
              <w:sz w:val="24"/>
              <w:szCs w:val="24"/>
              <w:lang w:eastAsia="en-GB"/>
            </w:rPr>
          </w:pPr>
          <w:hyperlink w:anchor="_Toc233624644" w:history="1">
            <w:r w:rsidRPr="00C7536A">
              <w:rPr>
                <w:rStyle w:val="Hyperlink"/>
                <w:noProof/>
              </w:rPr>
              <w:t>5.8.12.</w:t>
            </w:r>
            <w:r>
              <w:rPr>
                <w:rFonts w:eastAsiaTheme="minorEastAsia"/>
                <w:noProof/>
                <w:sz w:val="24"/>
                <w:szCs w:val="24"/>
                <w:lang w:eastAsia="en-GB"/>
              </w:rPr>
              <w:tab/>
            </w:r>
            <w:r w:rsidRPr="00C7536A">
              <w:rPr>
                <w:rStyle w:val="Hyperlink"/>
                <w:noProof/>
              </w:rPr>
              <w:t>RC Att RP5D Trend Label</w:t>
            </w:r>
            <w:r>
              <w:rPr>
                <w:noProof/>
                <w:webHidden/>
              </w:rPr>
              <w:tab/>
            </w:r>
            <w:r>
              <w:rPr>
                <w:noProof/>
                <w:webHidden/>
              </w:rPr>
              <w:fldChar w:fldCharType="begin"/>
            </w:r>
            <w:r>
              <w:rPr>
                <w:noProof/>
                <w:webHidden/>
              </w:rPr>
              <w:instrText xml:space="preserve"> PAGEREF _Toc233624644 \h </w:instrText>
            </w:r>
            <w:r>
              <w:rPr>
                <w:noProof/>
                <w:webHidden/>
              </w:rPr>
            </w:r>
            <w:r>
              <w:rPr>
                <w:noProof/>
                <w:webHidden/>
              </w:rPr>
              <w:fldChar w:fldCharType="separate"/>
            </w:r>
            <w:r>
              <w:rPr>
                <w:noProof/>
                <w:webHidden/>
              </w:rPr>
              <w:t>22</w:t>
            </w:r>
            <w:r>
              <w:rPr>
                <w:noProof/>
                <w:webHidden/>
              </w:rPr>
              <w:fldChar w:fldCharType="end"/>
            </w:r>
          </w:hyperlink>
        </w:p>
        <w:p w14:paraId="31A86124" w14:textId="318AF6DE" w:rsidR="006519AE" w:rsidRDefault="006519AE">
          <w:pPr>
            <w:pStyle w:val="TOC3"/>
            <w:tabs>
              <w:tab w:val="left" w:pos="1440"/>
              <w:tab w:val="right" w:leader="dot" w:pos="9016"/>
            </w:tabs>
            <w:rPr>
              <w:rFonts w:eastAsiaTheme="minorEastAsia"/>
              <w:noProof/>
              <w:sz w:val="24"/>
              <w:szCs w:val="24"/>
              <w:lang w:eastAsia="en-GB"/>
            </w:rPr>
          </w:pPr>
          <w:hyperlink w:anchor="_Toc233624645" w:history="1">
            <w:r w:rsidRPr="00C7536A">
              <w:rPr>
                <w:rStyle w:val="Hyperlink"/>
                <w:noProof/>
              </w:rPr>
              <w:t>5.8.13.</w:t>
            </w:r>
            <w:r>
              <w:rPr>
                <w:rFonts w:eastAsiaTheme="minorEastAsia"/>
                <w:noProof/>
                <w:sz w:val="24"/>
                <w:szCs w:val="24"/>
                <w:lang w:eastAsia="en-GB"/>
              </w:rPr>
              <w:tab/>
            </w:r>
            <w:r w:rsidRPr="00C7536A">
              <w:rPr>
                <w:rStyle w:val="Hyperlink"/>
                <w:noProof/>
              </w:rPr>
              <w:t>RC Att Ten Day Trend Label</w:t>
            </w:r>
            <w:r>
              <w:rPr>
                <w:noProof/>
                <w:webHidden/>
              </w:rPr>
              <w:tab/>
            </w:r>
            <w:r>
              <w:rPr>
                <w:noProof/>
                <w:webHidden/>
              </w:rPr>
              <w:fldChar w:fldCharType="begin"/>
            </w:r>
            <w:r>
              <w:rPr>
                <w:noProof/>
                <w:webHidden/>
              </w:rPr>
              <w:instrText xml:space="preserve"> PAGEREF _Toc233624645 \h </w:instrText>
            </w:r>
            <w:r>
              <w:rPr>
                <w:noProof/>
                <w:webHidden/>
              </w:rPr>
            </w:r>
            <w:r>
              <w:rPr>
                <w:noProof/>
                <w:webHidden/>
              </w:rPr>
              <w:fldChar w:fldCharType="separate"/>
            </w:r>
            <w:r>
              <w:rPr>
                <w:noProof/>
                <w:webHidden/>
              </w:rPr>
              <w:t>22</w:t>
            </w:r>
            <w:r>
              <w:rPr>
                <w:noProof/>
                <w:webHidden/>
              </w:rPr>
              <w:fldChar w:fldCharType="end"/>
            </w:r>
          </w:hyperlink>
        </w:p>
        <w:p w14:paraId="23A36E5B" w14:textId="571F8658" w:rsidR="006519AE" w:rsidRDefault="006519AE">
          <w:pPr>
            <w:pStyle w:val="TOC3"/>
            <w:tabs>
              <w:tab w:val="left" w:pos="1440"/>
              <w:tab w:val="right" w:leader="dot" w:pos="9016"/>
            </w:tabs>
            <w:rPr>
              <w:rFonts w:eastAsiaTheme="minorEastAsia"/>
              <w:noProof/>
              <w:sz w:val="24"/>
              <w:szCs w:val="24"/>
              <w:lang w:eastAsia="en-GB"/>
            </w:rPr>
          </w:pPr>
          <w:hyperlink w:anchor="_Toc233624646" w:history="1">
            <w:r w:rsidRPr="00C7536A">
              <w:rPr>
                <w:rStyle w:val="Hyperlink"/>
                <w:noProof/>
              </w:rPr>
              <w:t>5.8.14.</w:t>
            </w:r>
            <w:r>
              <w:rPr>
                <w:rFonts w:eastAsiaTheme="minorEastAsia"/>
                <w:noProof/>
                <w:sz w:val="24"/>
                <w:szCs w:val="24"/>
                <w:lang w:eastAsia="en-GB"/>
              </w:rPr>
              <w:tab/>
            </w:r>
            <w:r w:rsidRPr="00C7536A">
              <w:rPr>
                <w:rStyle w:val="Hyperlink"/>
                <w:noProof/>
              </w:rPr>
              <w:t>RC Att Three Week Trend Label</w:t>
            </w:r>
            <w:r>
              <w:rPr>
                <w:noProof/>
                <w:webHidden/>
              </w:rPr>
              <w:tab/>
            </w:r>
            <w:r>
              <w:rPr>
                <w:noProof/>
                <w:webHidden/>
              </w:rPr>
              <w:fldChar w:fldCharType="begin"/>
            </w:r>
            <w:r>
              <w:rPr>
                <w:noProof/>
                <w:webHidden/>
              </w:rPr>
              <w:instrText xml:space="preserve"> PAGEREF _Toc233624646 \h </w:instrText>
            </w:r>
            <w:r>
              <w:rPr>
                <w:noProof/>
                <w:webHidden/>
              </w:rPr>
            </w:r>
            <w:r>
              <w:rPr>
                <w:noProof/>
                <w:webHidden/>
              </w:rPr>
              <w:fldChar w:fldCharType="separate"/>
            </w:r>
            <w:r>
              <w:rPr>
                <w:noProof/>
                <w:webHidden/>
              </w:rPr>
              <w:t>22</w:t>
            </w:r>
            <w:r>
              <w:rPr>
                <w:noProof/>
                <w:webHidden/>
              </w:rPr>
              <w:fldChar w:fldCharType="end"/>
            </w:r>
          </w:hyperlink>
        </w:p>
        <w:p w14:paraId="4FCD6F73" w14:textId="7C03AB12" w:rsidR="006519AE" w:rsidRDefault="006519AE">
          <w:pPr>
            <w:pStyle w:val="TOC3"/>
            <w:tabs>
              <w:tab w:val="left" w:pos="1440"/>
              <w:tab w:val="right" w:leader="dot" w:pos="9016"/>
            </w:tabs>
            <w:rPr>
              <w:rFonts w:eastAsiaTheme="minorEastAsia"/>
              <w:noProof/>
              <w:sz w:val="24"/>
              <w:szCs w:val="24"/>
              <w:lang w:eastAsia="en-GB"/>
            </w:rPr>
          </w:pPr>
          <w:hyperlink w:anchor="_Toc233624647" w:history="1">
            <w:r w:rsidRPr="00C7536A">
              <w:rPr>
                <w:rStyle w:val="Hyperlink"/>
                <w:noProof/>
              </w:rPr>
              <w:t>5.8.15.</w:t>
            </w:r>
            <w:r>
              <w:rPr>
                <w:rFonts w:eastAsiaTheme="minorEastAsia"/>
                <w:noProof/>
                <w:sz w:val="24"/>
                <w:szCs w:val="24"/>
                <w:lang w:eastAsia="en-GB"/>
              </w:rPr>
              <w:tab/>
            </w:r>
            <w:r w:rsidRPr="00C7536A">
              <w:rPr>
                <w:rStyle w:val="Hyperlink"/>
                <w:noProof/>
              </w:rPr>
              <w:t>RC Attendance (Sept)</w:t>
            </w:r>
            <w:r>
              <w:rPr>
                <w:noProof/>
                <w:webHidden/>
              </w:rPr>
              <w:tab/>
            </w:r>
            <w:r>
              <w:rPr>
                <w:noProof/>
                <w:webHidden/>
              </w:rPr>
              <w:fldChar w:fldCharType="begin"/>
            </w:r>
            <w:r>
              <w:rPr>
                <w:noProof/>
                <w:webHidden/>
              </w:rPr>
              <w:instrText xml:space="preserve"> PAGEREF _Toc233624647 \h </w:instrText>
            </w:r>
            <w:r>
              <w:rPr>
                <w:noProof/>
                <w:webHidden/>
              </w:rPr>
            </w:r>
            <w:r>
              <w:rPr>
                <w:noProof/>
                <w:webHidden/>
              </w:rPr>
              <w:fldChar w:fldCharType="separate"/>
            </w:r>
            <w:r>
              <w:rPr>
                <w:noProof/>
                <w:webHidden/>
              </w:rPr>
              <w:t>22</w:t>
            </w:r>
            <w:r>
              <w:rPr>
                <w:noProof/>
                <w:webHidden/>
              </w:rPr>
              <w:fldChar w:fldCharType="end"/>
            </w:r>
          </w:hyperlink>
        </w:p>
        <w:p w14:paraId="1739792E" w14:textId="6C104749" w:rsidR="006519AE" w:rsidRDefault="006519AE">
          <w:pPr>
            <w:pStyle w:val="TOC3"/>
            <w:tabs>
              <w:tab w:val="left" w:pos="1440"/>
              <w:tab w:val="right" w:leader="dot" w:pos="9016"/>
            </w:tabs>
            <w:rPr>
              <w:rFonts w:eastAsiaTheme="minorEastAsia"/>
              <w:noProof/>
              <w:sz w:val="24"/>
              <w:szCs w:val="24"/>
              <w:lang w:eastAsia="en-GB"/>
            </w:rPr>
          </w:pPr>
          <w:hyperlink w:anchor="_Toc233624648" w:history="1">
            <w:r w:rsidRPr="00C7536A">
              <w:rPr>
                <w:rStyle w:val="Hyperlink"/>
                <w:noProof/>
              </w:rPr>
              <w:t>5.8.16.</w:t>
            </w:r>
            <w:r>
              <w:rPr>
                <w:rFonts w:eastAsiaTheme="minorEastAsia"/>
                <w:noProof/>
                <w:sz w:val="24"/>
                <w:szCs w:val="24"/>
                <w:lang w:eastAsia="en-GB"/>
              </w:rPr>
              <w:tab/>
            </w:r>
            <w:r w:rsidRPr="00C7536A">
              <w:rPr>
                <w:rStyle w:val="Hyperlink"/>
                <w:noProof/>
              </w:rPr>
              <w:t>RC Attendance now vs Sept</w:t>
            </w:r>
            <w:r>
              <w:rPr>
                <w:noProof/>
                <w:webHidden/>
              </w:rPr>
              <w:tab/>
            </w:r>
            <w:r>
              <w:rPr>
                <w:noProof/>
                <w:webHidden/>
              </w:rPr>
              <w:fldChar w:fldCharType="begin"/>
            </w:r>
            <w:r>
              <w:rPr>
                <w:noProof/>
                <w:webHidden/>
              </w:rPr>
              <w:instrText xml:space="preserve"> PAGEREF _Toc233624648 \h </w:instrText>
            </w:r>
            <w:r>
              <w:rPr>
                <w:noProof/>
                <w:webHidden/>
              </w:rPr>
            </w:r>
            <w:r>
              <w:rPr>
                <w:noProof/>
                <w:webHidden/>
              </w:rPr>
              <w:fldChar w:fldCharType="separate"/>
            </w:r>
            <w:r>
              <w:rPr>
                <w:noProof/>
                <w:webHidden/>
              </w:rPr>
              <w:t>22</w:t>
            </w:r>
            <w:r>
              <w:rPr>
                <w:noProof/>
                <w:webHidden/>
              </w:rPr>
              <w:fldChar w:fldCharType="end"/>
            </w:r>
          </w:hyperlink>
        </w:p>
        <w:p w14:paraId="12EA8A7E" w14:textId="57069605" w:rsidR="006519AE" w:rsidRDefault="006519AE">
          <w:pPr>
            <w:pStyle w:val="TOC3"/>
            <w:tabs>
              <w:tab w:val="left" w:pos="1440"/>
              <w:tab w:val="right" w:leader="dot" w:pos="9016"/>
            </w:tabs>
            <w:rPr>
              <w:rFonts w:eastAsiaTheme="minorEastAsia"/>
              <w:noProof/>
              <w:sz w:val="24"/>
              <w:szCs w:val="24"/>
              <w:lang w:eastAsia="en-GB"/>
            </w:rPr>
          </w:pPr>
          <w:hyperlink w:anchor="_Toc233624649" w:history="1">
            <w:r w:rsidRPr="00C7536A">
              <w:rPr>
                <w:rStyle w:val="Hyperlink"/>
                <w:noProof/>
              </w:rPr>
              <w:t>5.8.17.</w:t>
            </w:r>
            <w:r>
              <w:rPr>
                <w:rFonts w:eastAsiaTheme="minorEastAsia"/>
                <w:noProof/>
                <w:sz w:val="24"/>
                <w:szCs w:val="24"/>
                <w:lang w:eastAsia="en-GB"/>
              </w:rPr>
              <w:tab/>
            </w:r>
            <w:r w:rsidRPr="00C7536A">
              <w:rPr>
                <w:rStyle w:val="Hyperlink"/>
                <w:noProof/>
              </w:rPr>
              <w:t>RC Attendance Prev Week</w:t>
            </w:r>
            <w:r>
              <w:rPr>
                <w:noProof/>
                <w:webHidden/>
              </w:rPr>
              <w:tab/>
            </w:r>
            <w:r>
              <w:rPr>
                <w:noProof/>
                <w:webHidden/>
              </w:rPr>
              <w:fldChar w:fldCharType="begin"/>
            </w:r>
            <w:r>
              <w:rPr>
                <w:noProof/>
                <w:webHidden/>
              </w:rPr>
              <w:instrText xml:space="preserve"> PAGEREF _Toc233624649 \h </w:instrText>
            </w:r>
            <w:r>
              <w:rPr>
                <w:noProof/>
                <w:webHidden/>
              </w:rPr>
            </w:r>
            <w:r>
              <w:rPr>
                <w:noProof/>
                <w:webHidden/>
              </w:rPr>
              <w:fldChar w:fldCharType="separate"/>
            </w:r>
            <w:r>
              <w:rPr>
                <w:noProof/>
                <w:webHidden/>
              </w:rPr>
              <w:t>22</w:t>
            </w:r>
            <w:r>
              <w:rPr>
                <w:noProof/>
                <w:webHidden/>
              </w:rPr>
              <w:fldChar w:fldCharType="end"/>
            </w:r>
          </w:hyperlink>
        </w:p>
        <w:p w14:paraId="4ACFC0C4" w14:textId="0ED5F849" w:rsidR="006519AE" w:rsidRDefault="006519AE">
          <w:pPr>
            <w:pStyle w:val="TOC3"/>
            <w:tabs>
              <w:tab w:val="left" w:pos="1440"/>
              <w:tab w:val="right" w:leader="dot" w:pos="9016"/>
            </w:tabs>
            <w:rPr>
              <w:rFonts w:eastAsiaTheme="minorEastAsia"/>
              <w:noProof/>
              <w:sz w:val="24"/>
              <w:szCs w:val="24"/>
              <w:lang w:eastAsia="en-GB"/>
            </w:rPr>
          </w:pPr>
          <w:hyperlink w:anchor="_Toc233624650" w:history="1">
            <w:r w:rsidRPr="00C7536A">
              <w:rPr>
                <w:rStyle w:val="Hyperlink"/>
                <w:noProof/>
              </w:rPr>
              <w:t>5.8.18.</w:t>
            </w:r>
            <w:r>
              <w:rPr>
                <w:rFonts w:eastAsiaTheme="minorEastAsia"/>
                <w:noProof/>
                <w:sz w:val="24"/>
                <w:szCs w:val="24"/>
                <w:lang w:eastAsia="en-GB"/>
              </w:rPr>
              <w:tab/>
            </w:r>
            <w:r w:rsidRPr="00C7536A">
              <w:rPr>
                <w:rStyle w:val="Hyperlink"/>
                <w:noProof/>
              </w:rPr>
              <w:t>RC Attendance PY</w:t>
            </w:r>
            <w:r>
              <w:rPr>
                <w:noProof/>
                <w:webHidden/>
              </w:rPr>
              <w:tab/>
            </w:r>
            <w:r>
              <w:rPr>
                <w:noProof/>
                <w:webHidden/>
              </w:rPr>
              <w:fldChar w:fldCharType="begin"/>
            </w:r>
            <w:r>
              <w:rPr>
                <w:noProof/>
                <w:webHidden/>
              </w:rPr>
              <w:instrText xml:space="preserve"> PAGEREF _Toc233624650 \h </w:instrText>
            </w:r>
            <w:r>
              <w:rPr>
                <w:noProof/>
                <w:webHidden/>
              </w:rPr>
            </w:r>
            <w:r>
              <w:rPr>
                <w:noProof/>
                <w:webHidden/>
              </w:rPr>
              <w:fldChar w:fldCharType="separate"/>
            </w:r>
            <w:r>
              <w:rPr>
                <w:noProof/>
                <w:webHidden/>
              </w:rPr>
              <w:t>22</w:t>
            </w:r>
            <w:r>
              <w:rPr>
                <w:noProof/>
                <w:webHidden/>
              </w:rPr>
              <w:fldChar w:fldCharType="end"/>
            </w:r>
          </w:hyperlink>
        </w:p>
        <w:p w14:paraId="1F22F380" w14:textId="19F6641D" w:rsidR="006519AE" w:rsidRDefault="006519AE">
          <w:pPr>
            <w:pStyle w:val="TOC3"/>
            <w:tabs>
              <w:tab w:val="left" w:pos="1440"/>
              <w:tab w:val="right" w:leader="dot" w:pos="9016"/>
            </w:tabs>
            <w:rPr>
              <w:rFonts w:eastAsiaTheme="minorEastAsia"/>
              <w:noProof/>
              <w:sz w:val="24"/>
              <w:szCs w:val="24"/>
              <w:lang w:eastAsia="en-GB"/>
            </w:rPr>
          </w:pPr>
          <w:hyperlink w:anchor="_Toc233624651" w:history="1">
            <w:r w:rsidRPr="00C7536A">
              <w:rPr>
                <w:rStyle w:val="Hyperlink"/>
                <w:noProof/>
              </w:rPr>
              <w:t>5.8.19.</w:t>
            </w:r>
            <w:r>
              <w:rPr>
                <w:rFonts w:eastAsiaTheme="minorEastAsia"/>
                <w:noProof/>
                <w:sz w:val="24"/>
                <w:szCs w:val="24"/>
                <w:lang w:eastAsia="en-GB"/>
              </w:rPr>
              <w:tab/>
            </w:r>
            <w:r w:rsidRPr="00C7536A">
              <w:rPr>
                <w:rStyle w:val="Hyperlink"/>
                <w:noProof/>
              </w:rPr>
              <w:t>RC Attendance TY</w:t>
            </w:r>
            <w:r>
              <w:rPr>
                <w:noProof/>
                <w:webHidden/>
              </w:rPr>
              <w:tab/>
            </w:r>
            <w:r>
              <w:rPr>
                <w:noProof/>
                <w:webHidden/>
              </w:rPr>
              <w:fldChar w:fldCharType="begin"/>
            </w:r>
            <w:r>
              <w:rPr>
                <w:noProof/>
                <w:webHidden/>
              </w:rPr>
              <w:instrText xml:space="preserve"> PAGEREF _Toc233624651 \h </w:instrText>
            </w:r>
            <w:r>
              <w:rPr>
                <w:noProof/>
                <w:webHidden/>
              </w:rPr>
            </w:r>
            <w:r>
              <w:rPr>
                <w:noProof/>
                <w:webHidden/>
              </w:rPr>
              <w:fldChar w:fldCharType="separate"/>
            </w:r>
            <w:r>
              <w:rPr>
                <w:noProof/>
                <w:webHidden/>
              </w:rPr>
              <w:t>23</w:t>
            </w:r>
            <w:r>
              <w:rPr>
                <w:noProof/>
                <w:webHidden/>
              </w:rPr>
              <w:fldChar w:fldCharType="end"/>
            </w:r>
          </w:hyperlink>
        </w:p>
        <w:p w14:paraId="1AE4363E" w14:textId="61E41B81" w:rsidR="006519AE" w:rsidRDefault="006519AE">
          <w:pPr>
            <w:pStyle w:val="TOC3"/>
            <w:tabs>
              <w:tab w:val="left" w:pos="1440"/>
              <w:tab w:val="right" w:leader="dot" w:pos="9016"/>
            </w:tabs>
            <w:rPr>
              <w:rFonts w:eastAsiaTheme="minorEastAsia"/>
              <w:noProof/>
              <w:sz w:val="24"/>
              <w:szCs w:val="24"/>
              <w:lang w:eastAsia="en-GB"/>
            </w:rPr>
          </w:pPr>
          <w:hyperlink w:anchor="_Toc233624652" w:history="1">
            <w:r w:rsidRPr="00C7536A">
              <w:rPr>
                <w:rStyle w:val="Hyperlink"/>
                <w:noProof/>
              </w:rPr>
              <w:t>5.8.20.</w:t>
            </w:r>
            <w:r>
              <w:rPr>
                <w:rFonts w:eastAsiaTheme="minorEastAsia"/>
                <w:noProof/>
                <w:sz w:val="24"/>
                <w:szCs w:val="24"/>
                <w:lang w:eastAsia="en-GB"/>
              </w:rPr>
              <w:tab/>
            </w:r>
            <w:r w:rsidRPr="00C7536A">
              <w:rPr>
                <w:rStyle w:val="Hyperlink"/>
                <w:noProof/>
              </w:rPr>
              <w:t>RC Attendance TY to PY Difference</w:t>
            </w:r>
            <w:r>
              <w:rPr>
                <w:noProof/>
                <w:webHidden/>
              </w:rPr>
              <w:tab/>
            </w:r>
            <w:r>
              <w:rPr>
                <w:noProof/>
                <w:webHidden/>
              </w:rPr>
              <w:fldChar w:fldCharType="begin"/>
            </w:r>
            <w:r>
              <w:rPr>
                <w:noProof/>
                <w:webHidden/>
              </w:rPr>
              <w:instrText xml:space="preserve"> PAGEREF _Toc233624652 \h </w:instrText>
            </w:r>
            <w:r>
              <w:rPr>
                <w:noProof/>
                <w:webHidden/>
              </w:rPr>
            </w:r>
            <w:r>
              <w:rPr>
                <w:noProof/>
                <w:webHidden/>
              </w:rPr>
              <w:fldChar w:fldCharType="separate"/>
            </w:r>
            <w:r>
              <w:rPr>
                <w:noProof/>
                <w:webHidden/>
              </w:rPr>
              <w:t>23</w:t>
            </w:r>
            <w:r>
              <w:rPr>
                <w:noProof/>
                <w:webHidden/>
              </w:rPr>
              <w:fldChar w:fldCharType="end"/>
            </w:r>
          </w:hyperlink>
        </w:p>
        <w:p w14:paraId="4001999A" w14:textId="29D96458" w:rsidR="006519AE" w:rsidRDefault="006519AE">
          <w:pPr>
            <w:pStyle w:val="TOC3"/>
            <w:tabs>
              <w:tab w:val="left" w:pos="1440"/>
              <w:tab w:val="right" w:leader="dot" w:pos="9016"/>
            </w:tabs>
            <w:rPr>
              <w:rFonts w:eastAsiaTheme="minorEastAsia"/>
              <w:noProof/>
              <w:sz w:val="24"/>
              <w:szCs w:val="24"/>
              <w:lang w:eastAsia="en-GB"/>
            </w:rPr>
          </w:pPr>
          <w:hyperlink w:anchor="_Toc233624653" w:history="1">
            <w:r w:rsidRPr="00C7536A">
              <w:rPr>
                <w:rStyle w:val="Hyperlink"/>
                <w:noProof/>
              </w:rPr>
              <w:t>5.8.21.</w:t>
            </w:r>
            <w:r>
              <w:rPr>
                <w:rFonts w:eastAsiaTheme="minorEastAsia"/>
                <w:noProof/>
                <w:sz w:val="24"/>
                <w:szCs w:val="24"/>
                <w:lang w:eastAsia="en-GB"/>
              </w:rPr>
              <w:tab/>
            </w:r>
            <w:r w:rsidRPr="00C7536A">
              <w:rPr>
                <w:rStyle w:val="Hyperlink"/>
                <w:noProof/>
              </w:rPr>
              <w:t>RC Attendance WoW %</w:t>
            </w:r>
            <w:r>
              <w:rPr>
                <w:noProof/>
                <w:webHidden/>
              </w:rPr>
              <w:tab/>
            </w:r>
            <w:r>
              <w:rPr>
                <w:noProof/>
                <w:webHidden/>
              </w:rPr>
              <w:fldChar w:fldCharType="begin"/>
            </w:r>
            <w:r>
              <w:rPr>
                <w:noProof/>
                <w:webHidden/>
              </w:rPr>
              <w:instrText xml:space="preserve"> PAGEREF _Toc233624653 \h </w:instrText>
            </w:r>
            <w:r>
              <w:rPr>
                <w:noProof/>
                <w:webHidden/>
              </w:rPr>
            </w:r>
            <w:r>
              <w:rPr>
                <w:noProof/>
                <w:webHidden/>
              </w:rPr>
              <w:fldChar w:fldCharType="separate"/>
            </w:r>
            <w:r>
              <w:rPr>
                <w:noProof/>
                <w:webHidden/>
              </w:rPr>
              <w:t>23</w:t>
            </w:r>
            <w:r>
              <w:rPr>
                <w:noProof/>
                <w:webHidden/>
              </w:rPr>
              <w:fldChar w:fldCharType="end"/>
            </w:r>
          </w:hyperlink>
        </w:p>
        <w:p w14:paraId="186E81D0" w14:textId="43BD6AF0" w:rsidR="006519AE" w:rsidRDefault="006519AE">
          <w:pPr>
            <w:pStyle w:val="TOC3"/>
            <w:tabs>
              <w:tab w:val="left" w:pos="1440"/>
              <w:tab w:val="right" w:leader="dot" w:pos="9016"/>
            </w:tabs>
            <w:rPr>
              <w:rFonts w:eastAsiaTheme="minorEastAsia"/>
              <w:noProof/>
              <w:sz w:val="24"/>
              <w:szCs w:val="24"/>
              <w:lang w:eastAsia="en-GB"/>
            </w:rPr>
          </w:pPr>
          <w:hyperlink w:anchor="_Toc233624654" w:history="1">
            <w:r w:rsidRPr="00C7536A">
              <w:rPr>
                <w:rStyle w:val="Hyperlink"/>
                <w:noProof/>
              </w:rPr>
              <w:t>5.8.22.</w:t>
            </w:r>
            <w:r>
              <w:rPr>
                <w:rFonts w:eastAsiaTheme="minorEastAsia"/>
                <w:noProof/>
                <w:sz w:val="24"/>
                <w:szCs w:val="24"/>
                <w:lang w:eastAsia="en-GB"/>
              </w:rPr>
              <w:tab/>
            </w:r>
            <w:r w:rsidRPr="00C7536A">
              <w:rPr>
                <w:rStyle w:val="Hyperlink"/>
                <w:noProof/>
              </w:rPr>
              <w:t>RC Attendance WoW Display</w:t>
            </w:r>
            <w:r>
              <w:rPr>
                <w:noProof/>
                <w:webHidden/>
              </w:rPr>
              <w:tab/>
            </w:r>
            <w:r>
              <w:rPr>
                <w:noProof/>
                <w:webHidden/>
              </w:rPr>
              <w:fldChar w:fldCharType="begin"/>
            </w:r>
            <w:r>
              <w:rPr>
                <w:noProof/>
                <w:webHidden/>
              </w:rPr>
              <w:instrText xml:space="preserve"> PAGEREF _Toc233624654 \h </w:instrText>
            </w:r>
            <w:r>
              <w:rPr>
                <w:noProof/>
                <w:webHidden/>
              </w:rPr>
            </w:r>
            <w:r>
              <w:rPr>
                <w:noProof/>
                <w:webHidden/>
              </w:rPr>
              <w:fldChar w:fldCharType="separate"/>
            </w:r>
            <w:r>
              <w:rPr>
                <w:noProof/>
                <w:webHidden/>
              </w:rPr>
              <w:t>23</w:t>
            </w:r>
            <w:r>
              <w:rPr>
                <w:noProof/>
                <w:webHidden/>
              </w:rPr>
              <w:fldChar w:fldCharType="end"/>
            </w:r>
          </w:hyperlink>
        </w:p>
        <w:p w14:paraId="6276CC5F" w14:textId="5668751F" w:rsidR="006519AE" w:rsidRDefault="006519AE">
          <w:pPr>
            <w:pStyle w:val="TOC3"/>
            <w:tabs>
              <w:tab w:val="left" w:pos="1440"/>
              <w:tab w:val="right" w:leader="dot" w:pos="9016"/>
            </w:tabs>
            <w:rPr>
              <w:rFonts w:eastAsiaTheme="minorEastAsia"/>
              <w:noProof/>
              <w:sz w:val="24"/>
              <w:szCs w:val="24"/>
              <w:lang w:eastAsia="en-GB"/>
            </w:rPr>
          </w:pPr>
          <w:hyperlink w:anchor="_Toc233624655" w:history="1">
            <w:r w:rsidRPr="00C7536A">
              <w:rPr>
                <w:rStyle w:val="Hyperlink"/>
                <w:noProof/>
              </w:rPr>
              <w:t>5.8.23.</w:t>
            </w:r>
            <w:r>
              <w:rPr>
                <w:rFonts w:eastAsiaTheme="minorEastAsia"/>
                <w:noProof/>
                <w:sz w:val="24"/>
                <w:szCs w:val="24"/>
                <w:lang w:eastAsia="en-GB"/>
              </w:rPr>
              <w:tab/>
            </w:r>
            <w:r w:rsidRPr="00C7536A">
              <w:rPr>
                <w:rStyle w:val="Hyperlink"/>
                <w:noProof/>
              </w:rPr>
              <w:t>RC Authorised as % of Possible</w:t>
            </w:r>
            <w:r>
              <w:rPr>
                <w:noProof/>
                <w:webHidden/>
              </w:rPr>
              <w:tab/>
            </w:r>
            <w:r>
              <w:rPr>
                <w:noProof/>
                <w:webHidden/>
              </w:rPr>
              <w:fldChar w:fldCharType="begin"/>
            </w:r>
            <w:r>
              <w:rPr>
                <w:noProof/>
                <w:webHidden/>
              </w:rPr>
              <w:instrText xml:space="preserve"> PAGEREF _Toc233624655 \h </w:instrText>
            </w:r>
            <w:r>
              <w:rPr>
                <w:noProof/>
                <w:webHidden/>
              </w:rPr>
            </w:r>
            <w:r>
              <w:rPr>
                <w:noProof/>
                <w:webHidden/>
              </w:rPr>
              <w:fldChar w:fldCharType="separate"/>
            </w:r>
            <w:r>
              <w:rPr>
                <w:noProof/>
                <w:webHidden/>
              </w:rPr>
              <w:t>23</w:t>
            </w:r>
            <w:r>
              <w:rPr>
                <w:noProof/>
                <w:webHidden/>
              </w:rPr>
              <w:fldChar w:fldCharType="end"/>
            </w:r>
          </w:hyperlink>
        </w:p>
        <w:p w14:paraId="028B411E" w14:textId="4BD2C9CC" w:rsidR="006519AE" w:rsidRDefault="006519AE">
          <w:pPr>
            <w:pStyle w:val="TOC3"/>
            <w:tabs>
              <w:tab w:val="left" w:pos="1440"/>
              <w:tab w:val="right" w:leader="dot" w:pos="9016"/>
            </w:tabs>
            <w:rPr>
              <w:rFonts w:eastAsiaTheme="minorEastAsia"/>
              <w:noProof/>
              <w:sz w:val="24"/>
              <w:szCs w:val="24"/>
              <w:lang w:eastAsia="en-GB"/>
            </w:rPr>
          </w:pPr>
          <w:hyperlink w:anchor="_Toc233624656" w:history="1">
            <w:r w:rsidRPr="00C7536A">
              <w:rPr>
                <w:rStyle w:val="Hyperlink"/>
                <w:noProof/>
              </w:rPr>
              <w:t>5.8.24.</w:t>
            </w:r>
            <w:r>
              <w:rPr>
                <w:rFonts w:eastAsiaTheme="minorEastAsia"/>
                <w:noProof/>
                <w:sz w:val="24"/>
                <w:szCs w:val="24"/>
                <w:lang w:eastAsia="en-GB"/>
              </w:rPr>
              <w:tab/>
            </w:r>
            <w:r w:rsidRPr="00C7536A">
              <w:rPr>
                <w:rStyle w:val="Hyperlink"/>
                <w:noProof/>
              </w:rPr>
              <w:t>RC Distinct Dates (Any Absence)</w:t>
            </w:r>
            <w:r>
              <w:rPr>
                <w:noProof/>
                <w:webHidden/>
              </w:rPr>
              <w:tab/>
            </w:r>
            <w:r>
              <w:rPr>
                <w:noProof/>
                <w:webHidden/>
              </w:rPr>
              <w:fldChar w:fldCharType="begin"/>
            </w:r>
            <w:r>
              <w:rPr>
                <w:noProof/>
                <w:webHidden/>
              </w:rPr>
              <w:instrText xml:space="preserve"> PAGEREF _Toc233624656 \h </w:instrText>
            </w:r>
            <w:r>
              <w:rPr>
                <w:noProof/>
                <w:webHidden/>
              </w:rPr>
            </w:r>
            <w:r>
              <w:rPr>
                <w:noProof/>
                <w:webHidden/>
              </w:rPr>
              <w:fldChar w:fldCharType="separate"/>
            </w:r>
            <w:r>
              <w:rPr>
                <w:noProof/>
                <w:webHidden/>
              </w:rPr>
              <w:t>23</w:t>
            </w:r>
            <w:r>
              <w:rPr>
                <w:noProof/>
                <w:webHidden/>
              </w:rPr>
              <w:fldChar w:fldCharType="end"/>
            </w:r>
          </w:hyperlink>
        </w:p>
        <w:p w14:paraId="334DBEE4" w14:textId="094DDF62" w:rsidR="006519AE" w:rsidRDefault="006519AE">
          <w:pPr>
            <w:pStyle w:val="TOC3"/>
            <w:tabs>
              <w:tab w:val="left" w:pos="1440"/>
              <w:tab w:val="right" w:leader="dot" w:pos="9016"/>
            </w:tabs>
            <w:rPr>
              <w:rFonts w:eastAsiaTheme="minorEastAsia"/>
              <w:noProof/>
              <w:sz w:val="24"/>
              <w:szCs w:val="24"/>
              <w:lang w:eastAsia="en-GB"/>
            </w:rPr>
          </w:pPr>
          <w:hyperlink w:anchor="_Toc233624657" w:history="1">
            <w:r w:rsidRPr="00C7536A">
              <w:rPr>
                <w:rStyle w:val="Hyperlink"/>
                <w:noProof/>
              </w:rPr>
              <w:t>5.8.25.</w:t>
            </w:r>
            <w:r>
              <w:rPr>
                <w:rFonts w:eastAsiaTheme="minorEastAsia"/>
                <w:noProof/>
                <w:sz w:val="24"/>
                <w:szCs w:val="24"/>
                <w:lang w:eastAsia="en-GB"/>
              </w:rPr>
              <w:tab/>
            </w:r>
            <w:r w:rsidRPr="00C7536A">
              <w:rPr>
                <w:rStyle w:val="Hyperlink"/>
                <w:noProof/>
              </w:rPr>
              <w:t>RC Distinct Dates (Any Present)</w:t>
            </w:r>
            <w:r>
              <w:rPr>
                <w:noProof/>
                <w:webHidden/>
              </w:rPr>
              <w:tab/>
            </w:r>
            <w:r>
              <w:rPr>
                <w:noProof/>
                <w:webHidden/>
              </w:rPr>
              <w:fldChar w:fldCharType="begin"/>
            </w:r>
            <w:r>
              <w:rPr>
                <w:noProof/>
                <w:webHidden/>
              </w:rPr>
              <w:instrText xml:space="preserve"> PAGEREF _Toc233624657 \h </w:instrText>
            </w:r>
            <w:r>
              <w:rPr>
                <w:noProof/>
                <w:webHidden/>
              </w:rPr>
            </w:r>
            <w:r>
              <w:rPr>
                <w:noProof/>
                <w:webHidden/>
              </w:rPr>
              <w:fldChar w:fldCharType="separate"/>
            </w:r>
            <w:r>
              <w:rPr>
                <w:noProof/>
                <w:webHidden/>
              </w:rPr>
              <w:t>23</w:t>
            </w:r>
            <w:r>
              <w:rPr>
                <w:noProof/>
                <w:webHidden/>
              </w:rPr>
              <w:fldChar w:fldCharType="end"/>
            </w:r>
          </w:hyperlink>
        </w:p>
        <w:p w14:paraId="48A10400" w14:textId="31CC5B51" w:rsidR="006519AE" w:rsidRDefault="006519AE">
          <w:pPr>
            <w:pStyle w:val="TOC3"/>
            <w:tabs>
              <w:tab w:val="left" w:pos="1440"/>
              <w:tab w:val="right" w:leader="dot" w:pos="9016"/>
            </w:tabs>
            <w:rPr>
              <w:rFonts w:eastAsiaTheme="minorEastAsia"/>
              <w:noProof/>
              <w:sz w:val="24"/>
              <w:szCs w:val="24"/>
              <w:lang w:eastAsia="en-GB"/>
            </w:rPr>
          </w:pPr>
          <w:hyperlink w:anchor="_Toc233624658" w:history="1">
            <w:r w:rsidRPr="00C7536A">
              <w:rPr>
                <w:rStyle w:val="Hyperlink"/>
                <w:noProof/>
              </w:rPr>
              <w:t>5.8.26.</w:t>
            </w:r>
            <w:r>
              <w:rPr>
                <w:rFonts w:eastAsiaTheme="minorEastAsia"/>
                <w:noProof/>
                <w:sz w:val="24"/>
                <w:szCs w:val="24"/>
                <w:lang w:eastAsia="en-GB"/>
              </w:rPr>
              <w:tab/>
            </w:r>
            <w:r w:rsidRPr="00C7536A">
              <w:rPr>
                <w:rStyle w:val="Hyperlink"/>
                <w:noProof/>
              </w:rPr>
              <w:t>RC Distinct Days (Any Possible)</w:t>
            </w:r>
            <w:r>
              <w:rPr>
                <w:noProof/>
                <w:webHidden/>
              </w:rPr>
              <w:tab/>
            </w:r>
            <w:r>
              <w:rPr>
                <w:noProof/>
                <w:webHidden/>
              </w:rPr>
              <w:fldChar w:fldCharType="begin"/>
            </w:r>
            <w:r>
              <w:rPr>
                <w:noProof/>
                <w:webHidden/>
              </w:rPr>
              <w:instrText xml:space="preserve"> PAGEREF _Toc233624658 \h </w:instrText>
            </w:r>
            <w:r>
              <w:rPr>
                <w:noProof/>
                <w:webHidden/>
              </w:rPr>
            </w:r>
            <w:r>
              <w:rPr>
                <w:noProof/>
                <w:webHidden/>
              </w:rPr>
              <w:fldChar w:fldCharType="separate"/>
            </w:r>
            <w:r>
              <w:rPr>
                <w:noProof/>
                <w:webHidden/>
              </w:rPr>
              <w:t>23</w:t>
            </w:r>
            <w:r>
              <w:rPr>
                <w:noProof/>
                <w:webHidden/>
              </w:rPr>
              <w:fldChar w:fldCharType="end"/>
            </w:r>
          </w:hyperlink>
        </w:p>
        <w:p w14:paraId="6423564E" w14:textId="063E9FAC" w:rsidR="006519AE" w:rsidRDefault="006519AE">
          <w:pPr>
            <w:pStyle w:val="TOC3"/>
            <w:tabs>
              <w:tab w:val="left" w:pos="1440"/>
              <w:tab w:val="right" w:leader="dot" w:pos="9016"/>
            </w:tabs>
            <w:rPr>
              <w:rFonts w:eastAsiaTheme="minorEastAsia"/>
              <w:noProof/>
              <w:sz w:val="24"/>
              <w:szCs w:val="24"/>
              <w:lang w:eastAsia="en-GB"/>
            </w:rPr>
          </w:pPr>
          <w:hyperlink w:anchor="_Toc233624659" w:history="1">
            <w:r w:rsidRPr="00C7536A">
              <w:rPr>
                <w:rStyle w:val="Hyperlink"/>
                <w:noProof/>
              </w:rPr>
              <w:t>5.8.27.</w:t>
            </w:r>
            <w:r>
              <w:rPr>
                <w:rFonts w:eastAsiaTheme="minorEastAsia"/>
                <w:noProof/>
                <w:sz w:val="24"/>
                <w:szCs w:val="24"/>
                <w:lang w:eastAsia="en-GB"/>
              </w:rPr>
              <w:tab/>
            </w:r>
            <w:r w:rsidRPr="00C7536A">
              <w:rPr>
                <w:rStyle w:val="Hyperlink"/>
                <w:noProof/>
              </w:rPr>
              <w:t>RC Late Marks (Sept)</w:t>
            </w:r>
            <w:r>
              <w:rPr>
                <w:noProof/>
                <w:webHidden/>
              </w:rPr>
              <w:tab/>
            </w:r>
            <w:r>
              <w:rPr>
                <w:noProof/>
                <w:webHidden/>
              </w:rPr>
              <w:fldChar w:fldCharType="begin"/>
            </w:r>
            <w:r>
              <w:rPr>
                <w:noProof/>
                <w:webHidden/>
              </w:rPr>
              <w:instrText xml:space="preserve"> PAGEREF _Toc233624659 \h </w:instrText>
            </w:r>
            <w:r>
              <w:rPr>
                <w:noProof/>
                <w:webHidden/>
              </w:rPr>
            </w:r>
            <w:r>
              <w:rPr>
                <w:noProof/>
                <w:webHidden/>
              </w:rPr>
              <w:fldChar w:fldCharType="separate"/>
            </w:r>
            <w:r>
              <w:rPr>
                <w:noProof/>
                <w:webHidden/>
              </w:rPr>
              <w:t>23</w:t>
            </w:r>
            <w:r>
              <w:rPr>
                <w:noProof/>
                <w:webHidden/>
              </w:rPr>
              <w:fldChar w:fldCharType="end"/>
            </w:r>
          </w:hyperlink>
        </w:p>
        <w:p w14:paraId="3AB2D42A" w14:textId="720B76E6" w:rsidR="006519AE" w:rsidRDefault="006519AE">
          <w:pPr>
            <w:pStyle w:val="TOC3"/>
            <w:tabs>
              <w:tab w:val="left" w:pos="1440"/>
              <w:tab w:val="right" w:leader="dot" w:pos="9016"/>
            </w:tabs>
            <w:rPr>
              <w:rFonts w:eastAsiaTheme="minorEastAsia"/>
              <w:noProof/>
              <w:sz w:val="24"/>
              <w:szCs w:val="24"/>
              <w:lang w:eastAsia="en-GB"/>
            </w:rPr>
          </w:pPr>
          <w:hyperlink w:anchor="_Toc233624660" w:history="1">
            <w:r w:rsidRPr="00C7536A">
              <w:rPr>
                <w:rStyle w:val="Hyperlink"/>
                <w:noProof/>
              </w:rPr>
              <w:t>5.8.28.</w:t>
            </w:r>
            <w:r>
              <w:rPr>
                <w:rFonts w:eastAsiaTheme="minorEastAsia"/>
                <w:noProof/>
                <w:sz w:val="24"/>
                <w:szCs w:val="24"/>
                <w:lang w:eastAsia="en-GB"/>
              </w:rPr>
              <w:tab/>
            </w:r>
            <w:r w:rsidRPr="00C7536A">
              <w:rPr>
                <w:rStyle w:val="Hyperlink"/>
                <w:noProof/>
              </w:rPr>
              <w:t>RC Latest Absence Date</w:t>
            </w:r>
            <w:r>
              <w:rPr>
                <w:noProof/>
                <w:webHidden/>
              </w:rPr>
              <w:tab/>
            </w:r>
            <w:r>
              <w:rPr>
                <w:noProof/>
                <w:webHidden/>
              </w:rPr>
              <w:fldChar w:fldCharType="begin"/>
            </w:r>
            <w:r>
              <w:rPr>
                <w:noProof/>
                <w:webHidden/>
              </w:rPr>
              <w:instrText xml:space="preserve"> PAGEREF _Toc233624660 \h </w:instrText>
            </w:r>
            <w:r>
              <w:rPr>
                <w:noProof/>
                <w:webHidden/>
              </w:rPr>
            </w:r>
            <w:r>
              <w:rPr>
                <w:noProof/>
                <w:webHidden/>
              </w:rPr>
              <w:fldChar w:fldCharType="separate"/>
            </w:r>
            <w:r>
              <w:rPr>
                <w:noProof/>
                <w:webHidden/>
              </w:rPr>
              <w:t>23</w:t>
            </w:r>
            <w:r>
              <w:rPr>
                <w:noProof/>
                <w:webHidden/>
              </w:rPr>
              <w:fldChar w:fldCharType="end"/>
            </w:r>
          </w:hyperlink>
        </w:p>
        <w:p w14:paraId="79822353" w14:textId="0F9AA2F9" w:rsidR="006519AE" w:rsidRDefault="006519AE">
          <w:pPr>
            <w:pStyle w:val="TOC3"/>
            <w:tabs>
              <w:tab w:val="left" w:pos="1440"/>
              <w:tab w:val="right" w:leader="dot" w:pos="9016"/>
            </w:tabs>
            <w:rPr>
              <w:rFonts w:eastAsiaTheme="minorEastAsia"/>
              <w:noProof/>
              <w:sz w:val="24"/>
              <w:szCs w:val="24"/>
              <w:lang w:eastAsia="en-GB"/>
            </w:rPr>
          </w:pPr>
          <w:hyperlink w:anchor="_Toc233624661" w:history="1">
            <w:r w:rsidRPr="00C7536A">
              <w:rPr>
                <w:rStyle w:val="Hyperlink"/>
                <w:noProof/>
              </w:rPr>
              <w:t>5.8.29.</w:t>
            </w:r>
            <w:r>
              <w:rPr>
                <w:rFonts w:eastAsiaTheme="minorEastAsia"/>
                <w:noProof/>
                <w:sz w:val="24"/>
                <w:szCs w:val="24"/>
                <w:lang w:eastAsia="en-GB"/>
              </w:rPr>
              <w:tab/>
            </w:r>
            <w:r w:rsidRPr="00C7536A">
              <w:rPr>
                <w:rStyle w:val="Hyperlink"/>
                <w:noProof/>
              </w:rPr>
              <w:t>RC Max Possible Att %</w:t>
            </w:r>
            <w:r>
              <w:rPr>
                <w:noProof/>
                <w:webHidden/>
              </w:rPr>
              <w:tab/>
            </w:r>
            <w:r>
              <w:rPr>
                <w:noProof/>
                <w:webHidden/>
              </w:rPr>
              <w:fldChar w:fldCharType="begin"/>
            </w:r>
            <w:r>
              <w:rPr>
                <w:noProof/>
                <w:webHidden/>
              </w:rPr>
              <w:instrText xml:space="preserve"> PAGEREF _Toc233624661 \h </w:instrText>
            </w:r>
            <w:r>
              <w:rPr>
                <w:noProof/>
                <w:webHidden/>
              </w:rPr>
            </w:r>
            <w:r>
              <w:rPr>
                <w:noProof/>
                <w:webHidden/>
              </w:rPr>
              <w:fldChar w:fldCharType="separate"/>
            </w:r>
            <w:r>
              <w:rPr>
                <w:noProof/>
                <w:webHidden/>
              </w:rPr>
              <w:t>23</w:t>
            </w:r>
            <w:r>
              <w:rPr>
                <w:noProof/>
                <w:webHidden/>
              </w:rPr>
              <w:fldChar w:fldCharType="end"/>
            </w:r>
          </w:hyperlink>
        </w:p>
        <w:p w14:paraId="10921FB7" w14:textId="301BD3A5" w:rsidR="006519AE" w:rsidRDefault="006519AE">
          <w:pPr>
            <w:pStyle w:val="TOC3"/>
            <w:tabs>
              <w:tab w:val="left" w:pos="1440"/>
              <w:tab w:val="right" w:leader="dot" w:pos="9016"/>
            </w:tabs>
            <w:rPr>
              <w:rFonts w:eastAsiaTheme="minorEastAsia"/>
              <w:noProof/>
              <w:sz w:val="24"/>
              <w:szCs w:val="24"/>
              <w:lang w:eastAsia="en-GB"/>
            </w:rPr>
          </w:pPr>
          <w:hyperlink w:anchor="_Toc233624662" w:history="1">
            <w:r w:rsidRPr="00C7536A">
              <w:rPr>
                <w:rStyle w:val="Hyperlink"/>
                <w:noProof/>
              </w:rPr>
              <w:t>5.8.30.</w:t>
            </w:r>
            <w:r>
              <w:rPr>
                <w:rFonts w:eastAsiaTheme="minorEastAsia"/>
                <w:noProof/>
                <w:sz w:val="24"/>
                <w:szCs w:val="24"/>
                <w:lang w:eastAsia="en-GB"/>
              </w:rPr>
              <w:tab/>
            </w:r>
            <w:r w:rsidRPr="00C7536A">
              <w:rPr>
                <w:rStyle w:val="Hyperlink"/>
                <w:noProof/>
              </w:rPr>
              <w:t>Only for use on a single student.  RC September Risk</w:t>
            </w:r>
            <w:r>
              <w:rPr>
                <w:noProof/>
                <w:webHidden/>
              </w:rPr>
              <w:tab/>
            </w:r>
            <w:r>
              <w:rPr>
                <w:noProof/>
                <w:webHidden/>
              </w:rPr>
              <w:fldChar w:fldCharType="begin"/>
            </w:r>
            <w:r>
              <w:rPr>
                <w:noProof/>
                <w:webHidden/>
              </w:rPr>
              <w:instrText xml:space="preserve"> PAGEREF _Toc233624662 \h </w:instrText>
            </w:r>
            <w:r>
              <w:rPr>
                <w:noProof/>
                <w:webHidden/>
              </w:rPr>
            </w:r>
            <w:r>
              <w:rPr>
                <w:noProof/>
                <w:webHidden/>
              </w:rPr>
              <w:fldChar w:fldCharType="separate"/>
            </w:r>
            <w:r>
              <w:rPr>
                <w:noProof/>
                <w:webHidden/>
              </w:rPr>
              <w:t>23</w:t>
            </w:r>
            <w:r>
              <w:rPr>
                <w:noProof/>
                <w:webHidden/>
              </w:rPr>
              <w:fldChar w:fldCharType="end"/>
            </w:r>
          </w:hyperlink>
        </w:p>
        <w:p w14:paraId="50D76CFF" w14:textId="47DB8C7E" w:rsidR="006519AE" w:rsidRDefault="006519AE">
          <w:pPr>
            <w:pStyle w:val="TOC3"/>
            <w:tabs>
              <w:tab w:val="left" w:pos="1440"/>
              <w:tab w:val="right" w:leader="dot" w:pos="9016"/>
            </w:tabs>
            <w:rPr>
              <w:rFonts w:eastAsiaTheme="minorEastAsia"/>
              <w:noProof/>
              <w:sz w:val="24"/>
              <w:szCs w:val="24"/>
              <w:lang w:eastAsia="en-GB"/>
            </w:rPr>
          </w:pPr>
          <w:hyperlink w:anchor="_Toc233624663" w:history="1">
            <w:r w:rsidRPr="00C7536A">
              <w:rPr>
                <w:rStyle w:val="Hyperlink"/>
                <w:noProof/>
              </w:rPr>
              <w:t>5.8.31.</w:t>
            </w:r>
            <w:r>
              <w:rPr>
                <w:rFonts w:eastAsiaTheme="minorEastAsia"/>
                <w:noProof/>
                <w:sz w:val="24"/>
                <w:szCs w:val="24"/>
                <w:lang w:eastAsia="en-GB"/>
              </w:rPr>
              <w:tab/>
            </w:r>
            <w:r w:rsidRPr="00C7536A">
              <w:rPr>
                <w:rStyle w:val="Hyperlink"/>
                <w:noProof/>
              </w:rPr>
              <w:t>RC Unauthorised as % of Possible</w:t>
            </w:r>
            <w:r>
              <w:rPr>
                <w:noProof/>
                <w:webHidden/>
              </w:rPr>
              <w:tab/>
            </w:r>
            <w:r>
              <w:rPr>
                <w:noProof/>
                <w:webHidden/>
              </w:rPr>
              <w:fldChar w:fldCharType="begin"/>
            </w:r>
            <w:r>
              <w:rPr>
                <w:noProof/>
                <w:webHidden/>
              </w:rPr>
              <w:instrText xml:space="preserve"> PAGEREF _Toc233624663 \h </w:instrText>
            </w:r>
            <w:r>
              <w:rPr>
                <w:noProof/>
                <w:webHidden/>
              </w:rPr>
            </w:r>
            <w:r>
              <w:rPr>
                <w:noProof/>
                <w:webHidden/>
              </w:rPr>
              <w:fldChar w:fldCharType="separate"/>
            </w:r>
            <w:r>
              <w:rPr>
                <w:noProof/>
                <w:webHidden/>
              </w:rPr>
              <w:t>24</w:t>
            </w:r>
            <w:r>
              <w:rPr>
                <w:noProof/>
                <w:webHidden/>
              </w:rPr>
              <w:fldChar w:fldCharType="end"/>
            </w:r>
          </w:hyperlink>
        </w:p>
        <w:p w14:paraId="737D5158" w14:textId="238E782A" w:rsidR="006519AE" w:rsidRDefault="006519AE">
          <w:pPr>
            <w:pStyle w:val="TOC2"/>
            <w:tabs>
              <w:tab w:val="left" w:pos="960"/>
              <w:tab w:val="right" w:leader="dot" w:pos="9016"/>
            </w:tabs>
            <w:rPr>
              <w:rFonts w:eastAsiaTheme="minorEastAsia"/>
              <w:noProof/>
              <w:sz w:val="24"/>
              <w:szCs w:val="24"/>
              <w:lang w:eastAsia="en-GB"/>
            </w:rPr>
          </w:pPr>
          <w:hyperlink w:anchor="_Toc233624664" w:history="1">
            <w:r w:rsidRPr="00C7536A">
              <w:rPr>
                <w:rStyle w:val="Hyperlink"/>
                <w:noProof/>
              </w:rPr>
              <w:t>5.9.</w:t>
            </w:r>
            <w:r>
              <w:rPr>
                <w:rFonts w:eastAsiaTheme="minorEastAsia"/>
                <w:noProof/>
                <w:sz w:val="24"/>
                <w:szCs w:val="24"/>
                <w:lang w:eastAsia="en-GB"/>
              </w:rPr>
              <w:tab/>
            </w:r>
            <w:r w:rsidRPr="00C7536A">
              <w:rPr>
                <w:rStyle w:val="Hyperlink"/>
                <w:noProof/>
              </w:rPr>
              <w:t>Student Analysis</w:t>
            </w:r>
            <w:r>
              <w:rPr>
                <w:noProof/>
                <w:webHidden/>
              </w:rPr>
              <w:tab/>
            </w:r>
            <w:r>
              <w:rPr>
                <w:noProof/>
                <w:webHidden/>
              </w:rPr>
              <w:fldChar w:fldCharType="begin"/>
            </w:r>
            <w:r>
              <w:rPr>
                <w:noProof/>
                <w:webHidden/>
              </w:rPr>
              <w:instrText xml:space="preserve"> PAGEREF _Toc233624664 \h </w:instrText>
            </w:r>
            <w:r>
              <w:rPr>
                <w:noProof/>
                <w:webHidden/>
              </w:rPr>
            </w:r>
            <w:r>
              <w:rPr>
                <w:noProof/>
                <w:webHidden/>
              </w:rPr>
              <w:fldChar w:fldCharType="separate"/>
            </w:r>
            <w:r>
              <w:rPr>
                <w:noProof/>
                <w:webHidden/>
              </w:rPr>
              <w:t>24</w:t>
            </w:r>
            <w:r>
              <w:rPr>
                <w:noProof/>
                <w:webHidden/>
              </w:rPr>
              <w:fldChar w:fldCharType="end"/>
            </w:r>
          </w:hyperlink>
        </w:p>
        <w:p w14:paraId="29A68D96" w14:textId="64D594DB" w:rsidR="006519AE" w:rsidRDefault="006519AE">
          <w:pPr>
            <w:pStyle w:val="TOC3"/>
            <w:tabs>
              <w:tab w:val="left" w:pos="1440"/>
              <w:tab w:val="right" w:leader="dot" w:pos="9016"/>
            </w:tabs>
            <w:rPr>
              <w:rFonts w:eastAsiaTheme="minorEastAsia"/>
              <w:noProof/>
              <w:sz w:val="24"/>
              <w:szCs w:val="24"/>
              <w:lang w:eastAsia="en-GB"/>
            </w:rPr>
          </w:pPr>
          <w:hyperlink w:anchor="_Toc233624665" w:history="1">
            <w:r w:rsidRPr="00C7536A">
              <w:rPr>
                <w:rStyle w:val="Hyperlink"/>
                <w:noProof/>
                <w:lang w:eastAsia="en-GB"/>
              </w:rPr>
              <w:t>5.9.1.</w:t>
            </w:r>
            <w:r>
              <w:rPr>
                <w:rFonts w:eastAsiaTheme="minorEastAsia"/>
                <w:noProof/>
                <w:sz w:val="24"/>
                <w:szCs w:val="24"/>
                <w:lang w:eastAsia="en-GB"/>
              </w:rPr>
              <w:tab/>
            </w:r>
            <w:r w:rsidRPr="00C7536A">
              <w:rPr>
                <w:rStyle w:val="Hyperlink"/>
                <w:noProof/>
              </w:rPr>
              <w:t>Student Cohort Analysis</w:t>
            </w:r>
            <w:r>
              <w:rPr>
                <w:noProof/>
                <w:webHidden/>
              </w:rPr>
              <w:tab/>
            </w:r>
            <w:r>
              <w:rPr>
                <w:noProof/>
                <w:webHidden/>
              </w:rPr>
              <w:fldChar w:fldCharType="begin"/>
            </w:r>
            <w:r>
              <w:rPr>
                <w:noProof/>
                <w:webHidden/>
              </w:rPr>
              <w:instrText xml:space="preserve"> PAGEREF _Toc233624665 \h </w:instrText>
            </w:r>
            <w:r>
              <w:rPr>
                <w:noProof/>
                <w:webHidden/>
              </w:rPr>
            </w:r>
            <w:r>
              <w:rPr>
                <w:noProof/>
                <w:webHidden/>
              </w:rPr>
              <w:fldChar w:fldCharType="separate"/>
            </w:r>
            <w:r>
              <w:rPr>
                <w:noProof/>
                <w:webHidden/>
              </w:rPr>
              <w:t>24</w:t>
            </w:r>
            <w:r>
              <w:rPr>
                <w:noProof/>
                <w:webHidden/>
              </w:rPr>
              <w:fldChar w:fldCharType="end"/>
            </w:r>
          </w:hyperlink>
        </w:p>
        <w:p w14:paraId="75928DA1" w14:textId="0880486E" w:rsidR="006519AE" w:rsidRDefault="006519AE">
          <w:pPr>
            <w:pStyle w:val="TOC4"/>
            <w:tabs>
              <w:tab w:val="left" w:pos="1680"/>
              <w:tab w:val="right" w:leader="dot" w:pos="9016"/>
            </w:tabs>
            <w:rPr>
              <w:noProof/>
              <w:sz w:val="24"/>
            </w:rPr>
          </w:pPr>
          <w:hyperlink w:anchor="_Toc233624666" w:history="1">
            <w:r w:rsidRPr="00C7536A">
              <w:rPr>
                <w:rStyle w:val="Hyperlink"/>
                <w:noProof/>
              </w:rPr>
              <w:t>5.9.1.1.</w:t>
            </w:r>
            <w:r>
              <w:rPr>
                <w:noProof/>
                <w:sz w:val="24"/>
              </w:rPr>
              <w:tab/>
            </w:r>
            <w:r w:rsidRPr="00C7536A">
              <w:rPr>
                <w:rStyle w:val="Hyperlink"/>
                <w:noProof/>
              </w:rPr>
              <w:t>Contexts</w:t>
            </w:r>
            <w:r>
              <w:rPr>
                <w:noProof/>
                <w:webHidden/>
              </w:rPr>
              <w:tab/>
            </w:r>
            <w:r>
              <w:rPr>
                <w:noProof/>
                <w:webHidden/>
              </w:rPr>
              <w:fldChar w:fldCharType="begin"/>
            </w:r>
            <w:r>
              <w:rPr>
                <w:noProof/>
                <w:webHidden/>
              </w:rPr>
              <w:instrText xml:space="preserve"> PAGEREF _Toc233624666 \h </w:instrText>
            </w:r>
            <w:r>
              <w:rPr>
                <w:noProof/>
                <w:webHidden/>
              </w:rPr>
            </w:r>
            <w:r>
              <w:rPr>
                <w:noProof/>
                <w:webHidden/>
              </w:rPr>
              <w:fldChar w:fldCharType="separate"/>
            </w:r>
            <w:r>
              <w:rPr>
                <w:noProof/>
                <w:webHidden/>
              </w:rPr>
              <w:t>24</w:t>
            </w:r>
            <w:r>
              <w:rPr>
                <w:noProof/>
                <w:webHidden/>
              </w:rPr>
              <w:fldChar w:fldCharType="end"/>
            </w:r>
          </w:hyperlink>
        </w:p>
        <w:p w14:paraId="12504709" w14:textId="6130D0C6" w:rsidR="006519AE" w:rsidRDefault="006519AE">
          <w:pPr>
            <w:pStyle w:val="TOC4"/>
            <w:tabs>
              <w:tab w:val="left" w:pos="1680"/>
              <w:tab w:val="right" w:leader="dot" w:pos="9016"/>
            </w:tabs>
            <w:rPr>
              <w:noProof/>
              <w:sz w:val="24"/>
            </w:rPr>
          </w:pPr>
          <w:hyperlink w:anchor="_Toc233624667" w:history="1">
            <w:r w:rsidRPr="00C7536A">
              <w:rPr>
                <w:rStyle w:val="Hyperlink"/>
                <w:noProof/>
              </w:rPr>
              <w:t>5.9.1.2.</w:t>
            </w:r>
            <w:r>
              <w:rPr>
                <w:noProof/>
                <w:sz w:val="24"/>
              </w:rPr>
              <w:tab/>
            </w:r>
            <w:r w:rsidRPr="00C7536A">
              <w:rPr>
                <w:rStyle w:val="Hyperlink"/>
                <w:noProof/>
              </w:rPr>
              <w:t>Student Context Application</w:t>
            </w:r>
            <w:r>
              <w:rPr>
                <w:noProof/>
                <w:webHidden/>
              </w:rPr>
              <w:tab/>
            </w:r>
            <w:r>
              <w:rPr>
                <w:noProof/>
                <w:webHidden/>
              </w:rPr>
              <w:fldChar w:fldCharType="begin"/>
            </w:r>
            <w:r>
              <w:rPr>
                <w:noProof/>
                <w:webHidden/>
              </w:rPr>
              <w:instrText xml:space="preserve"> PAGEREF _Toc233624667 \h </w:instrText>
            </w:r>
            <w:r>
              <w:rPr>
                <w:noProof/>
                <w:webHidden/>
              </w:rPr>
            </w:r>
            <w:r>
              <w:rPr>
                <w:noProof/>
                <w:webHidden/>
              </w:rPr>
              <w:fldChar w:fldCharType="separate"/>
            </w:r>
            <w:r>
              <w:rPr>
                <w:noProof/>
                <w:webHidden/>
              </w:rPr>
              <w:t>25</w:t>
            </w:r>
            <w:r>
              <w:rPr>
                <w:noProof/>
                <w:webHidden/>
              </w:rPr>
              <w:fldChar w:fldCharType="end"/>
            </w:r>
          </w:hyperlink>
        </w:p>
        <w:p w14:paraId="2CC1ED53" w14:textId="569F05CD" w:rsidR="006519AE" w:rsidRDefault="006519AE">
          <w:pPr>
            <w:pStyle w:val="TOC3"/>
            <w:tabs>
              <w:tab w:val="left" w:pos="1440"/>
              <w:tab w:val="right" w:leader="dot" w:pos="9016"/>
            </w:tabs>
            <w:rPr>
              <w:rFonts w:eastAsiaTheme="minorEastAsia"/>
              <w:noProof/>
              <w:sz w:val="24"/>
              <w:szCs w:val="24"/>
              <w:lang w:eastAsia="en-GB"/>
            </w:rPr>
          </w:pPr>
          <w:hyperlink w:anchor="_Toc233624668" w:history="1">
            <w:r w:rsidRPr="00C7536A">
              <w:rPr>
                <w:rStyle w:val="Hyperlink"/>
                <w:noProof/>
              </w:rPr>
              <w:t>5.9.2.</w:t>
            </w:r>
            <w:r>
              <w:rPr>
                <w:rFonts w:eastAsiaTheme="minorEastAsia"/>
                <w:noProof/>
                <w:sz w:val="24"/>
                <w:szCs w:val="24"/>
                <w:lang w:eastAsia="en-GB"/>
              </w:rPr>
              <w:tab/>
            </w:r>
            <w:r w:rsidRPr="00C7536A">
              <w:rPr>
                <w:rStyle w:val="Hyperlink"/>
                <w:noProof/>
              </w:rPr>
              <w:t>Student KPIs</w:t>
            </w:r>
            <w:r>
              <w:rPr>
                <w:noProof/>
                <w:webHidden/>
              </w:rPr>
              <w:tab/>
            </w:r>
            <w:r>
              <w:rPr>
                <w:noProof/>
                <w:webHidden/>
              </w:rPr>
              <w:fldChar w:fldCharType="begin"/>
            </w:r>
            <w:r>
              <w:rPr>
                <w:noProof/>
                <w:webHidden/>
              </w:rPr>
              <w:instrText xml:space="preserve"> PAGEREF _Toc233624668 \h </w:instrText>
            </w:r>
            <w:r>
              <w:rPr>
                <w:noProof/>
                <w:webHidden/>
              </w:rPr>
            </w:r>
            <w:r>
              <w:rPr>
                <w:noProof/>
                <w:webHidden/>
              </w:rPr>
              <w:fldChar w:fldCharType="separate"/>
            </w:r>
            <w:r>
              <w:rPr>
                <w:noProof/>
                <w:webHidden/>
              </w:rPr>
              <w:t>25</w:t>
            </w:r>
            <w:r>
              <w:rPr>
                <w:noProof/>
                <w:webHidden/>
              </w:rPr>
              <w:fldChar w:fldCharType="end"/>
            </w:r>
          </w:hyperlink>
        </w:p>
        <w:p w14:paraId="26BA66D1" w14:textId="16AEBF88" w:rsidR="006519AE" w:rsidRDefault="006519AE">
          <w:pPr>
            <w:pStyle w:val="TOC4"/>
            <w:tabs>
              <w:tab w:val="left" w:pos="1680"/>
              <w:tab w:val="right" w:leader="dot" w:pos="9016"/>
            </w:tabs>
            <w:rPr>
              <w:noProof/>
              <w:sz w:val="24"/>
            </w:rPr>
          </w:pPr>
          <w:hyperlink w:anchor="_Toc233624669" w:history="1">
            <w:r w:rsidRPr="00C7536A">
              <w:rPr>
                <w:rStyle w:val="Hyperlink"/>
                <w:noProof/>
              </w:rPr>
              <w:t>5.9.2.1.</w:t>
            </w:r>
            <w:r>
              <w:rPr>
                <w:noProof/>
                <w:sz w:val="24"/>
              </w:rPr>
              <w:tab/>
            </w:r>
            <w:r w:rsidRPr="00C7536A">
              <w:rPr>
                <w:rStyle w:val="Hyperlink"/>
                <w:noProof/>
              </w:rPr>
              <w:t>Student Count from Students Table</w:t>
            </w:r>
            <w:r>
              <w:rPr>
                <w:noProof/>
                <w:webHidden/>
              </w:rPr>
              <w:tab/>
            </w:r>
            <w:r>
              <w:rPr>
                <w:noProof/>
                <w:webHidden/>
              </w:rPr>
              <w:fldChar w:fldCharType="begin"/>
            </w:r>
            <w:r>
              <w:rPr>
                <w:noProof/>
                <w:webHidden/>
              </w:rPr>
              <w:instrText xml:space="preserve"> PAGEREF _Toc233624669 \h </w:instrText>
            </w:r>
            <w:r>
              <w:rPr>
                <w:noProof/>
                <w:webHidden/>
              </w:rPr>
            </w:r>
            <w:r>
              <w:rPr>
                <w:noProof/>
                <w:webHidden/>
              </w:rPr>
              <w:fldChar w:fldCharType="separate"/>
            </w:r>
            <w:r>
              <w:rPr>
                <w:noProof/>
                <w:webHidden/>
              </w:rPr>
              <w:t>25</w:t>
            </w:r>
            <w:r>
              <w:rPr>
                <w:noProof/>
                <w:webHidden/>
              </w:rPr>
              <w:fldChar w:fldCharType="end"/>
            </w:r>
          </w:hyperlink>
        </w:p>
        <w:p w14:paraId="58071559" w14:textId="316AB5E6" w:rsidR="006519AE" w:rsidRDefault="006519AE">
          <w:pPr>
            <w:pStyle w:val="TOC4"/>
            <w:tabs>
              <w:tab w:val="left" w:pos="1920"/>
              <w:tab w:val="right" w:leader="dot" w:pos="9016"/>
            </w:tabs>
            <w:rPr>
              <w:noProof/>
              <w:sz w:val="24"/>
            </w:rPr>
          </w:pPr>
          <w:hyperlink w:anchor="_Toc233624670" w:history="1">
            <w:r w:rsidRPr="00C7536A">
              <w:rPr>
                <w:rStyle w:val="Hyperlink"/>
                <w:noProof/>
              </w:rPr>
              <w:t>5.9.2.2.</w:t>
            </w:r>
            <w:r>
              <w:rPr>
                <w:noProof/>
                <w:sz w:val="24"/>
              </w:rPr>
              <w:tab/>
            </w:r>
            <w:r w:rsidRPr="00C7536A">
              <w:rPr>
                <w:rStyle w:val="Hyperlink"/>
                <w:noProof/>
              </w:rPr>
              <w:t>Roll Call Attendance Student KPIs</w:t>
            </w:r>
            <w:r>
              <w:rPr>
                <w:noProof/>
                <w:webHidden/>
              </w:rPr>
              <w:tab/>
            </w:r>
            <w:r>
              <w:rPr>
                <w:noProof/>
                <w:webHidden/>
              </w:rPr>
              <w:fldChar w:fldCharType="begin"/>
            </w:r>
            <w:r>
              <w:rPr>
                <w:noProof/>
                <w:webHidden/>
              </w:rPr>
              <w:instrText xml:space="preserve"> PAGEREF _Toc233624670 \h </w:instrText>
            </w:r>
            <w:r>
              <w:rPr>
                <w:noProof/>
                <w:webHidden/>
              </w:rPr>
            </w:r>
            <w:r>
              <w:rPr>
                <w:noProof/>
                <w:webHidden/>
              </w:rPr>
              <w:fldChar w:fldCharType="separate"/>
            </w:r>
            <w:r>
              <w:rPr>
                <w:noProof/>
                <w:webHidden/>
              </w:rPr>
              <w:t>25</w:t>
            </w:r>
            <w:r>
              <w:rPr>
                <w:noProof/>
                <w:webHidden/>
              </w:rPr>
              <w:fldChar w:fldCharType="end"/>
            </w:r>
          </w:hyperlink>
        </w:p>
        <w:p w14:paraId="22CAE4BB" w14:textId="1C493194" w:rsidR="006519AE" w:rsidRDefault="006519AE">
          <w:pPr>
            <w:pStyle w:val="TOC4"/>
            <w:tabs>
              <w:tab w:val="left" w:pos="1920"/>
              <w:tab w:val="right" w:leader="dot" w:pos="9016"/>
            </w:tabs>
            <w:rPr>
              <w:noProof/>
              <w:sz w:val="24"/>
            </w:rPr>
          </w:pPr>
          <w:hyperlink w:anchor="_Toc233624671" w:history="1">
            <w:r w:rsidRPr="00C7536A">
              <w:rPr>
                <w:rStyle w:val="Hyperlink"/>
                <w:noProof/>
              </w:rPr>
              <w:t>5.9.2.3.</w:t>
            </w:r>
            <w:r>
              <w:rPr>
                <w:noProof/>
                <w:sz w:val="24"/>
              </w:rPr>
              <w:tab/>
            </w:r>
            <w:r w:rsidRPr="00C7536A">
              <w:rPr>
                <w:rStyle w:val="Hyperlink"/>
                <w:noProof/>
              </w:rPr>
              <w:t>Non-Recoverable PA Students</w:t>
            </w:r>
            <w:r>
              <w:rPr>
                <w:noProof/>
                <w:webHidden/>
              </w:rPr>
              <w:tab/>
            </w:r>
            <w:r>
              <w:rPr>
                <w:noProof/>
                <w:webHidden/>
              </w:rPr>
              <w:fldChar w:fldCharType="begin"/>
            </w:r>
            <w:r>
              <w:rPr>
                <w:noProof/>
                <w:webHidden/>
              </w:rPr>
              <w:instrText xml:space="preserve"> PAGEREF _Toc233624671 \h </w:instrText>
            </w:r>
            <w:r>
              <w:rPr>
                <w:noProof/>
                <w:webHidden/>
              </w:rPr>
            </w:r>
            <w:r>
              <w:rPr>
                <w:noProof/>
                <w:webHidden/>
              </w:rPr>
              <w:fldChar w:fldCharType="separate"/>
            </w:r>
            <w:r>
              <w:rPr>
                <w:noProof/>
                <w:webHidden/>
              </w:rPr>
              <w:t>25</w:t>
            </w:r>
            <w:r>
              <w:rPr>
                <w:noProof/>
                <w:webHidden/>
              </w:rPr>
              <w:fldChar w:fldCharType="end"/>
            </w:r>
          </w:hyperlink>
        </w:p>
        <w:p w14:paraId="5CB594E7" w14:textId="74D46F46" w:rsidR="006519AE" w:rsidRDefault="006519AE">
          <w:pPr>
            <w:pStyle w:val="TOC4"/>
            <w:tabs>
              <w:tab w:val="left" w:pos="1920"/>
              <w:tab w:val="right" w:leader="dot" w:pos="9016"/>
            </w:tabs>
            <w:rPr>
              <w:noProof/>
              <w:sz w:val="24"/>
            </w:rPr>
          </w:pPr>
          <w:hyperlink w:anchor="_Toc233624672" w:history="1">
            <w:r w:rsidRPr="00C7536A">
              <w:rPr>
                <w:rStyle w:val="Hyperlink"/>
                <w:noProof/>
              </w:rPr>
              <w:t>5.9.2.4.</w:t>
            </w:r>
            <w:r>
              <w:rPr>
                <w:noProof/>
                <w:sz w:val="24"/>
              </w:rPr>
              <w:tab/>
            </w:r>
            <w:r w:rsidRPr="00C7536A">
              <w:rPr>
                <w:rStyle w:val="Hyperlink"/>
                <w:noProof/>
              </w:rPr>
              <w:t>Non-Recoverable SA Students</w:t>
            </w:r>
            <w:r>
              <w:rPr>
                <w:noProof/>
                <w:webHidden/>
              </w:rPr>
              <w:tab/>
            </w:r>
            <w:r>
              <w:rPr>
                <w:noProof/>
                <w:webHidden/>
              </w:rPr>
              <w:fldChar w:fldCharType="begin"/>
            </w:r>
            <w:r>
              <w:rPr>
                <w:noProof/>
                <w:webHidden/>
              </w:rPr>
              <w:instrText xml:space="preserve"> PAGEREF _Toc233624672 \h </w:instrText>
            </w:r>
            <w:r>
              <w:rPr>
                <w:noProof/>
                <w:webHidden/>
              </w:rPr>
            </w:r>
            <w:r>
              <w:rPr>
                <w:noProof/>
                <w:webHidden/>
              </w:rPr>
              <w:fldChar w:fldCharType="separate"/>
            </w:r>
            <w:r>
              <w:rPr>
                <w:noProof/>
                <w:webHidden/>
              </w:rPr>
              <w:t>25</w:t>
            </w:r>
            <w:r>
              <w:rPr>
                <w:noProof/>
                <w:webHidden/>
              </w:rPr>
              <w:fldChar w:fldCharType="end"/>
            </w:r>
          </w:hyperlink>
        </w:p>
        <w:p w14:paraId="3D1E39E2" w14:textId="50E2A9A2" w:rsidR="006519AE" w:rsidRDefault="006519AE">
          <w:pPr>
            <w:pStyle w:val="TOC4"/>
            <w:tabs>
              <w:tab w:val="left" w:pos="1920"/>
              <w:tab w:val="right" w:leader="dot" w:pos="9016"/>
            </w:tabs>
            <w:rPr>
              <w:noProof/>
              <w:sz w:val="24"/>
            </w:rPr>
          </w:pPr>
          <w:hyperlink w:anchor="_Toc233624673" w:history="1">
            <w:r w:rsidRPr="00C7536A">
              <w:rPr>
                <w:rStyle w:val="Hyperlink"/>
                <w:noProof/>
              </w:rPr>
              <w:t>5.9.2.5.</w:t>
            </w:r>
            <w:r>
              <w:rPr>
                <w:noProof/>
                <w:sz w:val="24"/>
              </w:rPr>
              <w:tab/>
            </w:r>
            <w:r w:rsidRPr="00C7536A">
              <w:rPr>
                <w:rStyle w:val="Hyperlink"/>
                <w:noProof/>
              </w:rPr>
              <w:t>PA % of Students with Possible Marks</w:t>
            </w:r>
            <w:r>
              <w:rPr>
                <w:noProof/>
                <w:webHidden/>
              </w:rPr>
              <w:tab/>
            </w:r>
            <w:r>
              <w:rPr>
                <w:noProof/>
                <w:webHidden/>
              </w:rPr>
              <w:fldChar w:fldCharType="begin"/>
            </w:r>
            <w:r>
              <w:rPr>
                <w:noProof/>
                <w:webHidden/>
              </w:rPr>
              <w:instrText xml:space="preserve"> PAGEREF _Toc233624673 \h </w:instrText>
            </w:r>
            <w:r>
              <w:rPr>
                <w:noProof/>
                <w:webHidden/>
              </w:rPr>
            </w:r>
            <w:r>
              <w:rPr>
                <w:noProof/>
                <w:webHidden/>
              </w:rPr>
              <w:fldChar w:fldCharType="separate"/>
            </w:r>
            <w:r>
              <w:rPr>
                <w:noProof/>
                <w:webHidden/>
              </w:rPr>
              <w:t>25</w:t>
            </w:r>
            <w:r>
              <w:rPr>
                <w:noProof/>
                <w:webHidden/>
              </w:rPr>
              <w:fldChar w:fldCharType="end"/>
            </w:r>
          </w:hyperlink>
        </w:p>
        <w:p w14:paraId="4B9F7662" w14:textId="6A4AC708" w:rsidR="006519AE" w:rsidRDefault="006519AE">
          <w:pPr>
            <w:pStyle w:val="TOC4"/>
            <w:tabs>
              <w:tab w:val="left" w:pos="1920"/>
              <w:tab w:val="right" w:leader="dot" w:pos="9016"/>
            </w:tabs>
            <w:rPr>
              <w:noProof/>
              <w:sz w:val="24"/>
            </w:rPr>
          </w:pPr>
          <w:hyperlink w:anchor="_Toc233624674" w:history="1">
            <w:r w:rsidRPr="00C7536A">
              <w:rPr>
                <w:rStyle w:val="Hyperlink"/>
                <w:noProof/>
              </w:rPr>
              <w:t>5.9.2.6.</w:t>
            </w:r>
            <w:r>
              <w:rPr>
                <w:noProof/>
                <w:sz w:val="24"/>
              </w:rPr>
              <w:tab/>
            </w:r>
            <w:r w:rsidRPr="00C7536A">
              <w:rPr>
                <w:rStyle w:val="Hyperlink"/>
                <w:noProof/>
              </w:rPr>
              <w:t>PA % of Students with Possible Marks</w:t>
            </w:r>
            <w:r>
              <w:rPr>
                <w:noProof/>
                <w:webHidden/>
              </w:rPr>
              <w:tab/>
            </w:r>
            <w:r>
              <w:rPr>
                <w:noProof/>
                <w:webHidden/>
              </w:rPr>
              <w:fldChar w:fldCharType="begin"/>
            </w:r>
            <w:r>
              <w:rPr>
                <w:noProof/>
                <w:webHidden/>
              </w:rPr>
              <w:instrText xml:space="preserve"> PAGEREF _Toc233624674 \h </w:instrText>
            </w:r>
            <w:r>
              <w:rPr>
                <w:noProof/>
                <w:webHidden/>
              </w:rPr>
            </w:r>
            <w:r>
              <w:rPr>
                <w:noProof/>
                <w:webHidden/>
              </w:rPr>
              <w:fldChar w:fldCharType="separate"/>
            </w:r>
            <w:r>
              <w:rPr>
                <w:noProof/>
                <w:webHidden/>
              </w:rPr>
              <w:t>25</w:t>
            </w:r>
            <w:r>
              <w:rPr>
                <w:noProof/>
                <w:webHidden/>
              </w:rPr>
              <w:fldChar w:fldCharType="end"/>
            </w:r>
          </w:hyperlink>
        </w:p>
        <w:p w14:paraId="3F8D5AEE" w14:textId="29D7D31A" w:rsidR="006519AE" w:rsidRDefault="006519AE">
          <w:pPr>
            <w:pStyle w:val="TOC4"/>
            <w:tabs>
              <w:tab w:val="left" w:pos="1920"/>
              <w:tab w:val="right" w:leader="dot" w:pos="9016"/>
            </w:tabs>
            <w:rPr>
              <w:noProof/>
              <w:sz w:val="24"/>
            </w:rPr>
          </w:pPr>
          <w:hyperlink w:anchor="_Toc233624675" w:history="1">
            <w:r w:rsidRPr="00C7536A">
              <w:rPr>
                <w:rStyle w:val="Hyperlink"/>
                <w:noProof/>
              </w:rPr>
              <w:t>5.9.2.7.</w:t>
            </w:r>
            <w:r>
              <w:rPr>
                <w:noProof/>
                <w:sz w:val="24"/>
              </w:rPr>
              <w:tab/>
            </w:r>
            <w:r w:rsidRPr="00C7536A">
              <w:rPr>
                <w:rStyle w:val="Hyperlink"/>
                <w:noProof/>
              </w:rPr>
              <w:t>PA Students</w:t>
            </w:r>
            <w:r>
              <w:rPr>
                <w:noProof/>
                <w:webHidden/>
              </w:rPr>
              <w:tab/>
            </w:r>
            <w:r>
              <w:rPr>
                <w:noProof/>
                <w:webHidden/>
              </w:rPr>
              <w:fldChar w:fldCharType="begin"/>
            </w:r>
            <w:r>
              <w:rPr>
                <w:noProof/>
                <w:webHidden/>
              </w:rPr>
              <w:instrText xml:space="preserve"> PAGEREF _Toc233624675 \h </w:instrText>
            </w:r>
            <w:r>
              <w:rPr>
                <w:noProof/>
                <w:webHidden/>
              </w:rPr>
            </w:r>
            <w:r>
              <w:rPr>
                <w:noProof/>
                <w:webHidden/>
              </w:rPr>
              <w:fldChar w:fldCharType="separate"/>
            </w:r>
            <w:r>
              <w:rPr>
                <w:noProof/>
                <w:webHidden/>
              </w:rPr>
              <w:t>25</w:t>
            </w:r>
            <w:r>
              <w:rPr>
                <w:noProof/>
                <w:webHidden/>
              </w:rPr>
              <w:fldChar w:fldCharType="end"/>
            </w:r>
          </w:hyperlink>
        </w:p>
        <w:p w14:paraId="2CE62152" w14:textId="067BA178" w:rsidR="006519AE" w:rsidRDefault="006519AE">
          <w:pPr>
            <w:pStyle w:val="TOC4"/>
            <w:tabs>
              <w:tab w:val="left" w:pos="1920"/>
              <w:tab w:val="right" w:leader="dot" w:pos="9016"/>
            </w:tabs>
            <w:rPr>
              <w:noProof/>
              <w:sz w:val="24"/>
            </w:rPr>
          </w:pPr>
          <w:hyperlink w:anchor="_Toc233624676" w:history="1">
            <w:r w:rsidRPr="00C7536A">
              <w:rPr>
                <w:rStyle w:val="Hyperlink"/>
                <w:noProof/>
              </w:rPr>
              <w:t>5.9.2.8.</w:t>
            </w:r>
            <w:r>
              <w:rPr>
                <w:noProof/>
                <w:sz w:val="24"/>
              </w:rPr>
              <w:tab/>
            </w:r>
            <w:r w:rsidRPr="00C7536A">
              <w:rPr>
                <w:rStyle w:val="Hyperlink"/>
                <w:noProof/>
              </w:rPr>
              <w:t>Predicted PA % of Students with Possible Marks</w:t>
            </w:r>
            <w:r>
              <w:rPr>
                <w:noProof/>
                <w:webHidden/>
              </w:rPr>
              <w:tab/>
            </w:r>
            <w:r>
              <w:rPr>
                <w:noProof/>
                <w:webHidden/>
              </w:rPr>
              <w:fldChar w:fldCharType="begin"/>
            </w:r>
            <w:r>
              <w:rPr>
                <w:noProof/>
                <w:webHidden/>
              </w:rPr>
              <w:instrText xml:space="preserve"> PAGEREF _Toc233624676 \h </w:instrText>
            </w:r>
            <w:r>
              <w:rPr>
                <w:noProof/>
                <w:webHidden/>
              </w:rPr>
            </w:r>
            <w:r>
              <w:rPr>
                <w:noProof/>
                <w:webHidden/>
              </w:rPr>
              <w:fldChar w:fldCharType="separate"/>
            </w:r>
            <w:r>
              <w:rPr>
                <w:noProof/>
                <w:webHidden/>
              </w:rPr>
              <w:t>25</w:t>
            </w:r>
            <w:r>
              <w:rPr>
                <w:noProof/>
                <w:webHidden/>
              </w:rPr>
              <w:fldChar w:fldCharType="end"/>
            </w:r>
          </w:hyperlink>
        </w:p>
        <w:p w14:paraId="13991DDC" w14:textId="7EA1E5C5" w:rsidR="006519AE" w:rsidRDefault="006519AE">
          <w:pPr>
            <w:pStyle w:val="TOC4"/>
            <w:tabs>
              <w:tab w:val="left" w:pos="1920"/>
              <w:tab w:val="right" w:leader="dot" w:pos="9016"/>
            </w:tabs>
            <w:rPr>
              <w:noProof/>
              <w:sz w:val="24"/>
            </w:rPr>
          </w:pPr>
          <w:hyperlink w:anchor="_Toc233624677" w:history="1">
            <w:r w:rsidRPr="00C7536A">
              <w:rPr>
                <w:rStyle w:val="Hyperlink"/>
                <w:noProof/>
              </w:rPr>
              <w:t>5.9.2.9.</w:t>
            </w:r>
            <w:r>
              <w:rPr>
                <w:noProof/>
                <w:sz w:val="24"/>
              </w:rPr>
              <w:tab/>
            </w:r>
            <w:r w:rsidRPr="00C7536A">
              <w:rPr>
                <w:rStyle w:val="Hyperlink"/>
                <w:noProof/>
              </w:rPr>
              <w:t>RC Students (All Demographics)</w:t>
            </w:r>
            <w:r>
              <w:rPr>
                <w:noProof/>
                <w:webHidden/>
              </w:rPr>
              <w:tab/>
            </w:r>
            <w:r>
              <w:rPr>
                <w:noProof/>
                <w:webHidden/>
              </w:rPr>
              <w:fldChar w:fldCharType="begin"/>
            </w:r>
            <w:r>
              <w:rPr>
                <w:noProof/>
                <w:webHidden/>
              </w:rPr>
              <w:instrText xml:space="preserve"> PAGEREF _Toc233624677 \h </w:instrText>
            </w:r>
            <w:r>
              <w:rPr>
                <w:noProof/>
                <w:webHidden/>
              </w:rPr>
            </w:r>
            <w:r>
              <w:rPr>
                <w:noProof/>
                <w:webHidden/>
              </w:rPr>
              <w:fldChar w:fldCharType="separate"/>
            </w:r>
            <w:r>
              <w:rPr>
                <w:noProof/>
                <w:webHidden/>
              </w:rPr>
              <w:t>26</w:t>
            </w:r>
            <w:r>
              <w:rPr>
                <w:noProof/>
                <w:webHidden/>
              </w:rPr>
              <w:fldChar w:fldCharType="end"/>
            </w:r>
          </w:hyperlink>
        </w:p>
        <w:p w14:paraId="741B36F1" w14:textId="1546AF63" w:rsidR="006519AE" w:rsidRDefault="006519AE">
          <w:pPr>
            <w:pStyle w:val="TOC4"/>
            <w:tabs>
              <w:tab w:val="left" w:pos="1920"/>
              <w:tab w:val="right" w:leader="dot" w:pos="9016"/>
            </w:tabs>
            <w:rPr>
              <w:noProof/>
              <w:sz w:val="24"/>
            </w:rPr>
          </w:pPr>
          <w:hyperlink w:anchor="_Toc233624678" w:history="1">
            <w:r w:rsidRPr="00C7536A">
              <w:rPr>
                <w:rStyle w:val="Hyperlink"/>
                <w:noProof/>
              </w:rPr>
              <w:t>5.9.2.10.</w:t>
            </w:r>
            <w:r>
              <w:rPr>
                <w:noProof/>
                <w:sz w:val="24"/>
              </w:rPr>
              <w:tab/>
            </w:r>
            <w:r w:rsidRPr="00C7536A">
              <w:rPr>
                <w:rStyle w:val="Hyperlink"/>
                <w:noProof/>
              </w:rPr>
              <w:t>RC Students 5 Day Comparison Days Absent Higher</w:t>
            </w:r>
            <w:r>
              <w:rPr>
                <w:noProof/>
                <w:webHidden/>
              </w:rPr>
              <w:tab/>
            </w:r>
            <w:r>
              <w:rPr>
                <w:noProof/>
                <w:webHidden/>
              </w:rPr>
              <w:fldChar w:fldCharType="begin"/>
            </w:r>
            <w:r>
              <w:rPr>
                <w:noProof/>
                <w:webHidden/>
              </w:rPr>
              <w:instrText xml:space="preserve"> PAGEREF _Toc233624678 \h </w:instrText>
            </w:r>
            <w:r>
              <w:rPr>
                <w:noProof/>
                <w:webHidden/>
              </w:rPr>
            </w:r>
            <w:r>
              <w:rPr>
                <w:noProof/>
                <w:webHidden/>
              </w:rPr>
              <w:fldChar w:fldCharType="separate"/>
            </w:r>
            <w:r>
              <w:rPr>
                <w:noProof/>
                <w:webHidden/>
              </w:rPr>
              <w:t>26</w:t>
            </w:r>
            <w:r>
              <w:rPr>
                <w:noProof/>
                <w:webHidden/>
              </w:rPr>
              <w:fldChar w:fldCharType="end"/>
            </w:r>
          </w:hyperlink>
        </w:p>
        <w:p w14:paraId="5317BA54" w14:textId="7ED39078" w:rsidR="006519AE" w:rsidRDefault="006519AE">
          <w:pPr>
            <w:pStyle w:val="TOC4"/>
            <w:tabs>
              <w:tab w:val="left" w:pos="1920"/>
              <w:tab w:val="right" w:leader="dot" w:pos="9016"/>
            </w:tabs>
            <w:rPr>
              <w:noProof/>
              <w:sz w:val="24"/>
            </w:rPr>
          </w:pPr>
          <w:hyperlink w:anchor="_Toc233624679" w:history="1">
            <w:r w:rsidRPr="00C7536A">
              <w:rPr>
                <w:rStyle w:val="Hyperlink"/>
                <w:noProof/>
              </w:rPr>
              <w:t>5.9.2.11.</w:t>
            </w:r>
            <w:r>
              <w:rPr>
                <w:noProof/>
                <w:sz w:val="24"/>
              </w:rPr>
              <w:tab/>
            </w:r>
            <w:r w:rsidRPr="00C7536A">
              <w:rPr>
                <w:rStyle w:val="Hyperlink"/>
                <w:noProof/>
              </w:rPr>
              <w:t>RC Students 5 Day Comparison L Marks Higher</w:t>
            </w:r>
            <w:r>
              <w:rPr>
                <w:noProof/>
                <w:webHidden/>
              </w:rPr>
              <w:tab/>
            </w:r>
            <w:r>
              <w:rPr>
                <w:noProof/>
                <w:webHidden/>
              </w:rPr>
              <w:fldChar w:fldCharType="begin"/>
            </w:r>
            <w:r>
              <w:rPr>
                <w:noProof/>
                <w:webHidden/>
              </w:rPr>
              <w:instrText xml:space="preserve"> PAGEREF _Toc233624679 \h </w:instrText>
            </w:r>
            <w:r>
              <w:rPr>
                <w:noProof/>
                <w:webHidden/>
              </w:rPr>
            </w:r>
            <w:r>
              <w:rPr>
                <w:noProof/>
                <w:webHidden/>
              </w:rPr>
              <w:fldChar w:fldCharType="separate"/>
            </w:r>
            <w:r>
              <w:rPr>
                <w:noProof/>
                <w:webHidden/>
              </w:rPr>
              <w:t>26</w:t>
            </w:r>
            <w:r>
              <w:rPr>
                <w:noProof/>
                <w:webHidden/>
              </w:rPr>
              <w:fldChar w:fldCharType="end"/>
            </w:r>
          </w:hyperlink>
        </w:p>
        <w:p w14:paraId="50540F3E" w14:textId="44B2FBED" w:rsidR="006519AE" w:rsidRDefault="006519AE">
          <w:pPr>
            <w:pStyle w:val="TOC4"/>
            <w:tabs>
              <w:tab w:val="left" w:pos="1920"/>
              <w:tab w:val="right" w:leader="dot" w:pos="9016"/>
            </w:tabs>
            <w:rPr>
              <w:noProof/>
              <w:sz w:val="24"/>
            </w:rPr>
          </w:pPr>
          <w:hyperlink w:anchor="_Toc233624680" w:history="1">
            <w:r w:rsidRPr="00C7536A">
              <w:rPr>
                <w:rStyle w:val="Hyperlink"/>
                <w:noProof/>
              </w:rPr>
              <w:t>5.9.2.12.</w:t>
            </w:r>
            <w:r>
              <w:rPr>
                <w:noProof/>
                <w:sz w:val="24"/>
              </w:rPr>
              <w:tab/>
            </w:r>
            <w:r w:rsidRPr="00C7536A">
              <w:rPr>
                <w:rStyle w:val="Hyperlink"/>
                <w:noProof/>
              </w:rPr>
              <w:t>RC Students 5 Day Comparison Late Mins Higher</w:t>
            </w:r>
            <w:r>
              <w:rPr>
                <w:noProof/>
                <w:webHidden/>
              </w:rPr>
              <w:tab/>
            </w:r>
            <w:r>
              <w:rPr>
                <w:noProof/>
                <w:webHidden/>
              </w:rPr>
              <w:fldChar w:fldCharType="begin"/>
            </w:r>
            <w:r>
              <w:rPr>
                <w:noProof/>
                <w:webHidden/>
              </w:rPr>
              <w:instrText xml:space="preserve"> PAGEREF _Toc233624680 \h </w:instrText>
            </w:r>
            <w:r>
              <w:rPr>
                <w:noProof/>
                <w:webHidden/>
              </w:rPr>
            </w:r>
            <w:r>
              <w:rPr>
                <w:noProof/>
                <w:webHidden/>
              </w:rPr>
              <w:fldChar w:fldCharType="separate"/>
            </w:r>
            <w:r>
              <w:rPr>
                <w:noProof/>
                <w:webHidden/>
              </w:rPr>
              <w:t>26</w:t>
            </w:r>
            <w:r>
              <w:rPr>
                <w:noProof/>
                <w:webHidden/>
              </w:rPr>
              <w:fldChar w:fldCharType="end"/>
            </w:r>
          </w:hyperlink>
        </w:p>
        <w:p w14:paraId="43D9987D" w14:textId="0418B156" w:rsidR="006519AE" w:rsidRDefault="006519AE">
          <w:pPr>
            <w:pStyle w:val="TOC4"/>
            <w:tabs>
              <w:tab w:val="left" w:pos="1920"/>
              <w:tab w:val="right" w:leader="dot" w:pos="9016"/>
            </w:tabs>
            <w:rPr>
              <w:noProof/>
              <w:sz w:val="24"/>
            </w:rPr>
          </w:pPr>
          <w:hyperlink w:anchor="_Toc233624681" w:history="1">
            <w:r w:rsidRPr="00C7536A">
              <w:rPr>
                <w:rStyle w:val="Hyperlink"/>
                <w:noProof/>
              </w:rPr>
              <w:t>5.9.2.13.</w:t>
            </w:r>
            <w:r>
              <w:rPr>
                <w:noProof/>
                <w:sz w:val="24"/>
              </w:rPr>
              <w:tab/>
            </w:r>
            <w:r w:rsidRPr="00C7536A">
              <w:rPr>
                <w:rStyle w:val="Hyperlink"/>
                <w:noProof/>
              </w:rPr>
              <w:t>RC Students 5 Day Comparison U Marks Higher</w:t>
            </w:r>
            <w:r>
              <w:rPr>
                <w:noProof/>
                <w:webHidden/>
              </w:rPr>
              <w:tab/>
            </w:r>
            <w:r>
              <w:rPr>
                <w:noProof/>
                <w:webHidden/>
              </w:rPr>
              <w:fldChar w:fldCharType="begin"/>
            </w:r>
            <w:r>
              <w:rPr>
                <w:noProof/>
                <w:webHidden/>
              </w:rPr>
              <w:instrText xml:space="preserve"> PAGEREF _Toc233624681 \h </w:instrText>
            </w:r>
            <w:r>
              <w:rPr>
                <w:noProof/>
                <w:webHidden/>
              </w:rPr>
            </w:r>
            <w:r>
              <w:rPr>
                <w:noProof/>
                <w:webHidden/>
              </w:rPr>
              <w:fldChar w:fldCharType="separate"/>
            </w:r>
            <w:r>
              <w:rPr>
                <w:noProof/>
                <w:webHidden/>
              </w:rPr>
              <w:t>26</w:t>
            </w:r>
            <w:r>
              <w:rPr>
                <w:noProof/>
                <w:webHidden/>
              </w:rPr>
              <w:fldChar w:fldCharType="end"/>
            </w:r>
          </w:hyperlink>
        </w:p>
        <w:p w14:paraId="0DBBBA85" w14:textId="3F71CAE8" w:rsidR="006519AE" w:rsidRDefault="006519AE">
          <w:pPr>
            <w:pStyle w:val="TOC4"/>
            <w:tabs>
              <w:tab w:val="left" w:pos="1920"/>
              <w:tab w:val="right" w:leader="dot" w:pos="9016"/>
            </w:tabs>
            <w:rPr>
              <w:noProof/>
              <w:sz w:val="24"/>
            </w:rPr>
          </w:pPr>
          <w:hyperlink w:anchor="_Toc233624682" w:history="1">
            <w:r w:rsidRPr="00C7536A">
              <w:rPr>
                <w:rStyle w:val="Hyperlink"/>
                <w:noProof/>
              </w:rPr>
              <w:t>5.9.2.14.</w:t>
            </w:r>
            <w:r>
              <w:rPr>
                <w:noProof/>
                <w:sz w:val="24"/>
              </w:rPr>
              <w:tab/>
            </w:r>
            <w:r w:rsidRPr="00C7536A">
              <w:rPr>
                <w:rStyle w:val="Hyperlink"/>
                <w:noProof/>
              </w:rPr>
              <w:t>RC Students 5 or more Minutes Late on Average</w:t>
            </w:r>
            <w:r>
              <w:rPr>
                <w:noProof/>
                <w:webHidden/>
              </w:rPr>
              <w:tab/>
            </w:r>
            <w:r>
              <w:rPr>
                <w:noProof/>
                <w:webHidden/>
              </w:rPr>
              <w:fldChar w:fldCharType="begin"/>
            </w:r>
            <w:r>
              <w:rPr>
                <w:noProof/>
                <w:webHidden/>
              </w:rPr>
              <w:instrText xml:space="preserve"> PAGEREF _Toc233624682 \h </w:instrText>
            </w:r>
            <w:r>
              <w:rPr>
                <w:noProof/>
                <w:webHidden/>
              </w:rPr>
            </w:r>
            <w:r>
              <w:rPr>
                <w:noProof/>
                <w:webHidden/>
              </w:rPr>
              <w:fldChar w:fldCharType="separate"/>
            </w:r>
            <w:r>
              <w:rPr>
                <w:noProof/>
                <w:webHidden/>
              </w:rPr>
              <w:t>26</w:t>
            </w:r>
            <w:r>
              <w:rPr>
                <w:noProof/>
                <w:webHidden/>
              </w:rPr>
              <w:fldChar w:fldCharType="end"/>
            </w:r>
          </w:hyperlink>
        </w:p>
        <w:p w14:paraId="75EF4240" w14:textId="13FB2611" w:rsidR="006519AE" w:rsidRDefault="006519AE">
          <w:pPr>
            <w:pStyle w:val="TOC4"/>
            <w:tabs>
              <w:tab w:val="left" w:pos="1920"/>
              <w:tab w:val="right" w:leader="dot" w:pos="9016"/>
            </w:tabs>
            <w:rPr>
              <w:noProof/>
              <w:sz w:val="24"/>
            </w:rPr>
          </w:pPr>
          <w:hyperlink w:anchor="_Toc233624683" w:history="1">
            <w:r w:rsidRPr="00C7536A">
              <w:rPr>
                <w:rStyle w:val="Hyperlink"/>
                <w:noProof/>
              </w:rPr>
              <w:t>5.9.2.15.</w:t>
            </w:r>
            <w:r>
              <w:rPr>
                <w:noProof/>
                <w:sz w:val="24"/>
              </w:rPr>
              <w:tab/>
            </w:r>
            <w:r w:rsidRPr="00C7536A">
              <w:rPr>
                <w:rStyle w:val="Hyperlink"/>
                <w:noProof/>
              </w:rPr>
              <w:t>RC Students Att 10 Day Double Dip</w:t>
            </w:r>
            <w:r>
              <w:rPr>
                <w:noProof/>
                <w:webHidden/>
              </w:rPr>
              <w:tab/>
            </w:r>
            <w:r>
              <w:rPr>
                <w:noProof/>
                <w:webHidden/>
              </w:rPr>
              <w:fldChar w:fldCharType="begin"/>
            </w:r>
            <w:r>
              <w:rPr>
                <w:noProof/>
                <w:webHidden/>
              </w:rPr>
              <w:instrText xml:space="preserve"> PAGEREF _Toc233624683 \h </w:instrText>
            </w:r>
            <w:r>
              <w:rPr>
                <w:noProof/>
                <w:webHidden/>
              </w:rPr>
            </w:r>
            <w:r>
              <w:rPr>
                <w:noProof/>
                <w:webHidden/>
              </w:rPr>
              <w:fldChar w:fldCharType="separate"/>
            </w:r>
            <w:r>
              <w:rPr>
                <w:noProof/>
                <w:webHidden/>
              </w:rPr>
              <w:t>26</w:t>
            </w:r>
            <w:r>
              <w:rPr>
                <w:noProof/>
                <w:webHidden/>
              </w:rPr>
              <w:fldChar w:fldCharType="end"/>
            </w:r>
          </w:hyperlink>
        </w:p>
        <w:p w14:paraId="76CD8B74" w14:textId="2B7BCC7C" w:rsidR="006519AE" w:rsidRDefault="006519AE">
          <w:pPr>
            <w:pStyle w:val="TOC4"/>
            <w:tabs>
              <w:tab w:val="left" w:pos="1920"/>
              <w:tab w:val="right" w:leader="dot" w:pos="9016"/>
            </w:tabs>
            <w:rPr>
              <w:noProof/>
              <w:sz w:val="24"/>
            </w:rPr>
          </w:pPr>
          <w:hyperlink w:anchor="_Toc233624684" w:history="1">
            <w:r w:rsidRPr="00C7536A">
              <w:rPr>
                <w:rStyle w:val="Hyperlink"/>
                <w:noProof/>
              </w:rPr>
              <w:t>5.9.2.16.</w:t>
            </w:r>
            <w:r>
              <w:rPr>
                <w:noProof/>
                <w:sz w:val="24"/>
              </w:rPr>
              <w:tab/>
            </w:r>
            <w:r w:rsidRPr="00C7536A">
              <w:rPr>
                <w:rStyle w:val="Hyperlink"/>
                <w:noProof/>
              </w:rPr>
              <w:t>RC Students Att At Risk of PA</w:t>
            </w:r>
            <w:r>
              <w:rPr>
                <w:noProof/>
                <w:webHidden/>
              </w:rPr>
              <w:tab/>
            </w:r>
            <w:r>
              <w:rPr>
                <w:noProof/>
                <w:webHidden/>
              </w:rPr>
              <w:fldChar w:fldCharType="begin"/>
            </w:r>
            <w:r>
              <w:rPr>
                <w:noProof/>
                <w:webHidden/>
              </w:rPr>
              <w:instrText xml:space="preserve"> PAGEREF _Toc233624684 \h </w:instrText>
            </w:r>
            <w:r>
              <w:rPr>
                <w:noProof/>
                <w:webHidden/>
              </w:rPr>
            </w:r>
            <w:r>
              <w:rPr>
                <w:noProof/>
                <w:webHidden/>
              </w:rPr>
              <w:fldChar w:fldCharType="separate"/>
            </w:r>
            <w:r>
              <w:rPr>
                <w:noProof/>
                <w:webHidden/>
              </w:rPr>
              <w:t>26</w:t>
            </w:r>
            <w:r>
              <w:rPr>
                <w:noProof/>
                <w:webHidden/>
              </w:rPr>
              <w:fldChar w:fldCharType="end"/>
            </w:r>
          </w:hyperlink>
        </w:p>
        <w:p w14:paraId="466BEB3C" w14:textId="5A2241A6" w:rsidR="006519AE" w:rsidRDefault="006519AE">
          <w:pPr>
            <w:pStyle w:val="TOC4"/>
            <w:tabs>
              <w:tab w:val="left" w:pos="1920"/>
              <w:tab w:val="right" w:leader="dot" w:pos="9016"/>
            </w:tabs>
            <w:rPr>
              <w:noProof/>
              <w:sz w:val="24"/>
            </w:rPr>
          </w:pPr>
          <w:hyperlink w:anchor="_Toc233624685" w:history="1">
            <w:r w:rsidRPr="00C7536A">
              <w:rPr>
                <w:rStyle w:val="Hyperlink"/>
                <w:noProof/>
              </w:rPr>
              <w:t>5.9.2.17.</w:t>
            </w:r>
            <w:r>
              <w:rPr>
                <w:noProof/>
                <w:sz w:val="24"/>
              </w:rPr>
              <w:tab/>
            </w:r>
            <w:r w:rsidRPr="00C7536A">
              <w:rPr>
                <w:rStyle w:val="Hyperlink"/>
                <w:noProof/>
              </w:rPr>
              <w:t>RC Students Att At Risk of SA</w:t>
            </w:r>
            <w:r>
              <w:rPr>
                <w:noProof/>
                <w:webHidden/>
              </w:rPr>
              <w:tab/>
            </w:r>
            <w:r>
              <w:rPr>
                <w:noProof/>
                <w:webHidden/>
              </w:rPr>
              <w:fldChar w:fldCharType="begin"/>
            </w:r>
            <w:r>
              <w:rPr>
                <w:noProof/>
                <w:webHidden/>
              </w:rPr>
              <w:instrText xml:space="preserve"> PAGEREF _Toc233624685 \h </w:instrText>
            </w:r>
            <w:r>
              <w:rPr>
                <w:noProof/>
                <w:webHidden/>
              </w:rPr>
            </w:r>
            <w:r>
              <w:rPr>
                <w:noProof/>
                <w:webHidden/>
              </w:rPr>
              <w:fldChar w:fldCharType="separate"/>
            </w:r>
            <w:r>
              <w:rPr>
                <w:noProof/>
                <w:webHidden/>
              </w:rPr>
              <w:t>26</w:t>
            </w:r>
            <w:r>
              <w:rPr>
                <w:noProof/>
                <w:webHidden/>
              </w:rPr>
              <w:fldChar w:fldCharType="end"/>
            </w:r>
          </w:hyperlink>
        </w:p>
        <w:p w14:paraId="352C2DA5" w14:textId="21F9B8F3" w:rsidR="006519AE" w:rsidRDefault="006519AE">
          <w:pPr>
            <w:pStyle w:val="TOC4"/>
            <w:tabs>
              <w:tab w:val="left" w:pos="1920"/>
              <w:tab w:val="right" w:leader="dot" w:pos="9016"/>
            </w:tabs>
            <w:rPr>
              <w:noProof/>
              <w:sz w:val="24"/>
            </w:rPr>
          </w:pPr>
          <w:hyperlink w:anchor="_Toc233624686" w:history="1">
            <w:r w:rsidRPr="00C7536A">
              <w:rPr>
                <w:rStyle w:val="Hyperlink"/>
                <w:noProof/>
              </w:rPr>
              <w:t>5.9.2.18.</w:t>
            </w:r>
            <w:r>
              <w:rPr>
                <w:noProof/>
                <w:sz w:val="24"/>
              </w:rPr>
              <w:tab/>
            </w:r>
            <w:r w:rsidRPr="00C7536A">
              <w:rPr>
                <w:rStyle w:val="Hyperlink"/>
                <w:noProof/>
              </w:rPr>
              <w:t>RC Students Att Both Trends Double Dip</w:t>
            </w:r>
            <w:r>
              <w:rPr>
                <w:noProof/>
                <w:webHidden/>
              </w:rPr>
              <w:tab/>
            </w:r>
            <w:r>
              <w:rPr>
                <w:noProof/>
                <w:webHidden/>
              </w:rPr>
              <w:fldChar w:fldCharType="begin"/>
            </w:r>
            <w:r>
              <w:rPr>
                <w:noProof/>
                <w:webHidden/>
              </w:rPr>
              <w:instrText xml:space="preserve"> PAGEREF _Toc233624686 \h </w:instrText>
            </w:r>
            <w:r>
              <w:rPr>
                <w:noProof/>
                <w:webHidden/>
              </w:rPr>
            </w:r>
            <w:r>
              <w:rPr>
                <w:noProof/>
                <w:webHidden/>
              </w:rPr>
              <w:fldChar w:fldCharType="separate"/>
            </w:r>
            <w:r>
              <w:rPr>
                <w:noProof/>
                <w:webHidden/>
              </w:rPr>
              <w:t>26</w:t>
            </w:r>
            <w:r>
              <w:rPr>
                <w:noProof/>
                <w:webHidden/>
              </w:rPr>
              <w:fldChar w:fldCharType="end"/>
            </w:r>
          </w:hyperlink>
        </w:p>
        <w:p w14:paraId="7ADFEC67" w14:textId="18CE3810" w:rsidR="006519AE" w:rsidRDefault="006519AE">
          <w:pPr>
            <w:pStyle w:val="TOC4"/>
            <w:tabs>
              <w:tab w:val="left" w:pos="1920"/>
              <w:tab w:val="right" w:leader="dot" w:pos="9016"/>
            </w:tabs>
            <w:rPr>
              <w:noProof/>
              <w:sz w:val="24"/>
            </w:rPr>
          </w:pPr>
          <w:hyperlink w:anchor="_Toc233624687" w:history="1">
            <w:r w:rsidRPr="00C7536A">
              <w:rPr>
                <w:rStyle w:val="Hyperlink"/>
                <w:noProof/>
              </w:rPr>
              <w:t>5.9.2.19.</w:t>
            </w:r>
            <w:r>
              <w:rPr>
                <w:noProof/>
                <w:sz w:val="24"/>
              </w:rPr>
              <w:tab/>
            </w:r>
            <w:r w:rsidRPr="00C7536A">
              <w:rPr>
                <w:rStyle w:val="Hyperlink"/>
                <w:noProof/>
              </w:rPr>
              <w:t>RC Students Att Down More Than 10% on Last Year</w:t>
            </w:r>
            <w:r>
              <w:rPr>
                <w:noProof/>
                <w:webHidden/>
              </w:rPr>
              <w:tab/>
            </w:r>
            <w:r>
              <w:rPr>
                <w:noProof/>
                <w:webHidden/>
              </w:rPr>
              <w:fldChar w:fldCharType="begin"/>
            </w:r>
            <w:r>
              <w:rPr>
                <w:noProof/>
                <w:webHidden/>
              </w:rPr>
              <w:instrText xml:space="preserve"> PAGEREF _Toc233624687 \h </w:instrText>
            </w:r>
            <w:r>
              <w:rPr>
                <w:noProof/>
                <w:webHidden/>
              </w:rPr>
            </w:r>
            <w:r>
              <w:rPr>
                <w:noProof/>
                <w:webHidden/>
              </w:rPr>
              <w:fldChar w:fldCharType="separate"/>
            </w:r>
            <w:r>
              <w:rPr>
                <w:noProof/>
                <w:webHidden/>
              </w:rPr>
              <w:t>26</w:t>
            </w:r>
            <w:r>
              <w:rPr>
                <w:noProof/>
                <w:webHidden/>
              </w:rPr>
              <w:fldChar w:fldCharType="end"/>
            </w:r>
          </w:hyperlink>
        </w:p>
        <w:p w14:paraId="7B7D26F9" w14:textId="30DC1AEA" w:rsidR="006519AE" w:rsidRDefault="006519AE">
          <w:pPr>
            <w:pStyle w:val="TOC4"/>
            <w:tabs>
              <w:tab w:val="left" w:pos="1920"/>
              <w:tab w:val="right" w:leader="dot" w:pos="9016"/>
            </w:tabs>
            <w:rPr>
              <w:noProof/>
              <w:sz w:val="24"/>
            </w:rPr>
          </w:pPr>
          <w:hyperlink w:anchor="_Toc233624688" w:history="1">
            <w:r w:rsidRPr="00C7536A">
              <w:rPr>
                <w:rStyle w:val="Hyperlink"/>
                <w:noProof/>
              </w:rPr>
              <w:t>5.9.2.20.</w:t>
            </w:r>
            <w:r>
              <w:rPr>
                <w:noProof/>
                <w:sz w:val="24"/>
              </w:rPr>
              <w:tab/>
            </w:r>
            <w:r w:rsidRPr="00C7536A">
              <w:rPr>
                <w:rStyle w:val="Hyperlink"/>
                <w:noProof/>
              </w:rPr>
              <w:t>RC Students in Demographic as % of Group</w:t>
            </w:r>
            <w:r>
              <w:rPr>
                <w:noProof/>
                <w:webHidden/>
              </w:rPr>
              <w:tab/>
            </w:r>
            <w:r>
              <w:rPr>
                <w:noProof/>
                <w:webHidden/>
              </w:rPr>
              <w:fldChar w:fldCharType="begin"/>
            </w:r>
            <w:r>
              <w:rPr>
                <w:noProof/>
                <w:webHidden/>
              </w:rPr>
              <w:instrText xml:space="preserve"> PAGEREF _Toc233624688 \h </w:instrText>
            </w:r>
            <w:r>
              <w:rPr>
                <w:noProof/>
                <w:webHidden/>
              </w:rPr>
            </w:r>
            <w:r>
              <w:rPr>
                <w:noProof/>
                <w:webHidden/>
              </w:rPr>
              <w:fldChar w:fldCharType="separate"/>
            </w:r>
            <w:r>
              <w:rPr>
                <w:noProof/>
                <w:webHidden/>
              </w:rPr>
              <w:t>26</w:t>
            </w:r>
            <w:r>
              <w:rPr>
                <w:noProof/>
                <w:webHidden/>
              </w:rPr>
              <w:fldChar w:fldCharType="end"/>
            </w:r>
          </w:hyperlink>
        </w:p>
        <w:p w14:paraId="0B4D0C88" w14:textId="5984CBD0" w:rsidR="006519AE" w:rsidRDefault="006519AE">
          <w:pPr>
            <w:pStyle w:val="TOC4"/>
            <w:tabs>
              <w:tab w:val="left" w:pos="1920"/>
              <w:tab w:val="right" w:leader="dot" w:pos="9016"/>
            </w:tabs>
            <w:rPr>
              <w:noProof/>
              <w:sz w:val="24"/>
            </w:rPr>
          </w:pPr>
          <w:hyperlink w:anchor="_Toc233624689" w:history="1">
            <w:r w:rsidRPr="00C7536A">
              <w:rPr>
                <w:rStyle w:val="Hyperlink"/>
                <w:noProof/>
              </w:rPr>
              <w:t>5.9.2.21.</w:t>
            </w:r>
            <w:r>
              <w:rPr>
                <w:noProof/>
                <w:sz w:val="24"/>
              </w:rPr>
              <w:tab/>
            </w:r>
            <w:r w:rsidRPr="00C7536A">
              <w:rPr>
                <w:rStyle w:val="Hyperlink"/>
                <w:noProof/>
              </w:rPr>
              <w:t>RC Students On Absent Streak</w:t>
            </w:r>
            <w:r>
              <w:rPr>
                <w:noProof/>
                <w:webHidden/>
              </w:rPr>
              <w:tab/>
            </w:r>
            <w:r>
              <w:rPr>
                <w:noProof/>
                <w:webHidden/>
              </w:rPr>
              <w:fldChar w:fldCharType="begin"/>
            </w:r>
            <w:r>
              <w:rPr>
                <w:noProof/>
                <w:webHidden/>
              </w:rPr>
              <w:instrText xml:space="preserve"> PAGEREF _Toc233624689 \h </w:instrText>
            </w:r>
            <w:r>
              <w:rPr>
                <w:noProof/>
                <w:webHidden/>
              </w:rPr>
            </w:r>
            <w:r>
              <w:rPr>
                <w:noProof/>
                <w:webHidden/>
              </w:rPr>
              <w:fldChar w:fldCharType="separate"/>
            </w:r>
            <w:r>
              <w:rPr>
                <w:noProof/>
                <w:webHidden/>
              </w:rPr>
              <w:t>27</w:t>
            </w:r>
            <w:r>
              <w:rPr>
                <w:noProof/>
                <w:webHidden/>
              </w:rPr>
              <w:fldChar w:fldCharType="end"/>
            </w:r>
          </w:hyperlink>
        </w:p>
        <w:p w14:paraId="25E66A71" w14:textId="4F22053D" w:rsidR="006519AE" w:rsidRDefault="006519AE">
          <w:pPr>
            <w:pStyle w:val="TOC4"/>
            <w:tabs>
              <w:tab w:val="left" w:pos="1920"/>
              <w:tab w:val="right" w:leader="dot" w:pos="9016"/>
            </w:tabs>
            <w:rPr>
              <w:noProof/>
              <w:sz w:val="24"/>
            </w:rPr>
          </w:pPr>
          <w:hyperlink w:anchor="_Toc233624690" w:history="1">
            <w:r w:rsidRPr="00C7536A">
              <w:rPr>
                <w:rStyle w:val="Hyperlink"/>
                <w:noProof/>
              </w:rPr>
              <w:t>5.9.2.22.</w:t>
            </w:r>
            <w:r>
              <w:rPr>
                <w:noProof/>
                <w:sz w:val="24"/>
              </w:rPr>
              <w:tab/>
            </w:r>
            <w:r w:rsidRPr="00C7536A">
              <w:rPr>
                <w:rStyle w:val="Hyperlink"/>
                <w:noProof/>
              </w:rPr>
              <w:t>RC Students Rolling 5 Day Double Dip</w:t>
            </w:r>
            <w:r>
              <w:rPr>
                <w:noProof/>
                <w:webHidden/>
              </w:rPr>
              <w:tab/>
            </w:r>
            <w:r>
              <w:rPr>
                <w:noProof/>
                <w:webHidden/>
              </w:rPr>
              <w:fldChar w:fldCharType="begin"/>
            </w:r>
            <w:r>
              <w:rPr>
                <w:noProof/>
                <w:webHidden/>
              </w:rPr>
              <w:instrText xml:space="preserve"> PAGEREF _Toc233624690 \h </w:instrText>
            </w:r>
            <w:r>
              <w:rPr>
                <w:noProof/>
                <w:webHidden/>
              </w:rPr>
            </w:r>
            <w:r>
              <w:rPr>
                <w:noProof/>
                <w:webHidden/>
              </w:rPr>
              <w:fldChar w:fldCharType="separate"/>
            </w:r>
            <w:r>
              <w:rPr>
                <w:noProof/>
                <w:webHidden/>
              </w:rPr>
              <w:t>27</w:t>
            </w:r>
            <w:r>
              <w:rPr>
                <w:noProof/>
                <w:webHidden/>
              </w:rPr>
              <w:fldChar w:fldCharType="end"/>
            </w:r>
          </w:hyperlink>
        </w:p>
        <w:p w14:paraId="138E2AE6" w14:textId="318974A3" w:rsidR="006519AE" w:rsidRDefault="006519AE">
          <w:pPr>
            <w:pStyle w:val="TOC4"/>
            <w:tabs>
              <w:tab w:val="left" w:pos="1920"/>
              <w:tab w:val="right" w:leader="dot" w:pos="9016"/>
            </w:tabs>
            <w:rPr>
              <w:noProof/>
              <w:sz w:val="24"/>
            </w:rPr>
          </w:pPr>
          <w:hyperlink w:anchor="_Toc233624691" w:history="1">
            <w:r w:rsidRPr="00C7536A">
              <w:rPr>
                <w:rStyle w:val="Hyperlink"/>
                <w:noProof/>
              </w:rPr>
              <w:t>5.9.2.23.</w:t>
            </w:r>
            <w:r>
              <w:rPr>
                <w:noProof/>
                <w:sz w:val="24"/>
              </w:rPr>
              <w:tab/>
            </w:r>
            <w:r w:rsidRPr="00C7536A">
              <w:rPr>
                <w:rStyle w:val="Hyperlink"/>
                <w:noProof/>
              </w:rPr>
              <w:t>RC Students with 10 or more missed sessions in last 50 days</w:t>
            </w:r>
            <w:r>
              <w:rPr>
                <w:noProof/>
                <w:webHidden/>
              </w:rPr>
              <w:tab/>
            </w:r>
            <w:r>
              <w:rPr>
                <w:noProof/>
                <w:webHidden/>
              </w:rPr>
              <w:fldChar w:fldCharType="begin"/>
            </w:r>
            <w:r>
              <w:rPr>
                <w:noProof/>
                <w:webHidden/>
              </w:rPr>
              <w:instrText xml:space="preserve"> PAGEREF _Toc233624691 \h </w:instrText>
            </w:r>
            <w:r>
              <w:rPr>
                <w:noProof/>
                <w:webHidden/>
              </w:rPr>
            </w:r>
            <w:r>
              <w:rPr>
                <w:noProof/>
                <w:webHidden/>
              </w:rPr>
              <w:fldChar w:fldCharType="separate"/>
            </w:r>
            <w:r>
              <w:rPr>
                <w:noProof/>
                <w:webHidden/>
              </w:rPr>
              <w:t>27</w:t>
            </w:r>
            <w:r>
              <w:rPr>
                <w:noProof/>
                <w:webHidden/>
              </w:rPr>
              <w:fldChar w:fldCharType="end"/>
            </w:r>
          </w:hyperlink>
        </w:p>
        <w:p w14:paraId="501075B9" w14:textId="69CB1FBE" w:rsidR="006519AE" w:rsidRDefault="006519AE">
          <w:pPr>
            <w:pStyle w:val="TOC4"/>
            <w:tabs>
              <w:tab w:val="left" w:pos="1920"/>
              <w:tab w:val="right" w:leader="dot" w:pos="9016"/>
            </w:tabs>
            <w:rPr>
              <w:noProof/>
              <w:sz w:val="24"/>
            </w:rPr>
          </w:pPr>
          <w:hyperlink w:anchor="_Toc233624692" w:history="1">
            <w:r w:rsidRPr="00C7536A">
              <w:rPr>
                <w:rStyle w:val="Hyperlink"/>
                <w:noProof/>
              </w:rPr>
              <w:t>5.9.2.24.</w:t>
            </w:r>
            <w:r>
              <w:rPr>
                <w:noProof/>
                <w:sz w:val="24"/>
              </w:rPr>
              <w:tab/>
            </w:r>
            <w:r w:rsidRPr="00C7536A">
              <w:rPr>
                <w:rStyle w:val="Hyperlink"/>
                <w:noProof/>
              </w:rPr>
              <w:t>RC Students with 15 or more consecutive days with I or M Mark</w:t>
            </w:r>
            <w:r>
              <w:rPr>
                <w:noProof/>
                <w:webHidden/>
              </w:rPr>
              <w:tab/>
            </w:r>
            <w:r>
              <w:rPr>
                <w:noProof/>
                <w:webHidden/>
              </w:rPr>
              <w:fldChar w:fldCharType="begin"/>
            </w:r>
            <w:r>
              <w:rPr>
                <w:noProof/>
                <w:webHidden/>
              </w:rPr>
              <w:instrText xml:space="preserve"> PAGEREF _Toc233624692 \h </w:instrText>
            </w:r>
            <w:r>
              <w:rPr>
                <w:noProof/>
                <w:webHidden/>
              </w:rPr>
            </w:r>
            <w:r>
              <w:rPr>
                <w:noProof/>
                <w:webHidden/>
              </w:rPr>
              <w:fldChar w:fldCharType="separate"/>
            </w:r>
            <w:r>
              <w:rPr>
                <w:noProof/>
                <w:webHidden/>
              </w:rPr>
              <w:t>27</w:t>
            </w:r>
            <w:r>
              <w:rPr>
                <w:noProof/>
                <w:webHidden/>
              </w:rPr>
              <w:fldChar w:fldCharType="end"/>
            </w:r>
          </w:hyperlink>
        </w:p>
        <w:p w14:paraId="22810E94" w14:textId="442B0BDE" w:rsidR="006519AE" w:rsidRDefault="006519AE">
          <w:pPr>
            <w:pStyle w:val="TOC4"/>
            <w:tabs>
              <w:tab w:val="left" w:pos="1920"/>
              <w:tab w:val="right" w:leader="dot" w:pos="9016"/>
            </w:tabs>
            <w:rPr>
              <w:noProof/>
              <w:sz w:val="24"/>
            </w:rPr>
          </w:pPr>
          <w:hyperlink w:anchor="_Toc233624693" w:history="1">
            <w:r w:rsidRPr="00C7536A">
              <w:rPr>
                <w:rStyle w:val="Hyperlink"/>
                <w:noProof/>
              </w:rPr>
              <w:t>5.9.2.25.</w:t>
            </w:r>
            <w:r>
              <w:rPr>
                <w:noProof/>
                <w:sz w:val="24"/>
              </w:rPr>
              <w:tab/>
            </w:r>
            <w:r w:rsidRPr="00C7536A">
              <w:rPr>
                <w:rStyle w:val="Hyperlink"/>
                <w:noProof/>
              </w:rPr>
              <w:t>RC Students with 3 or more days absent in last 10 days</w:t>
            </w:r>
            <w:r>
              <w:rPr>
                <w:noProof/>
                <w:webHidden/>
              </w:rPr>
              <w:tab/>
            </w:r>
            <w:r>
              <w:rPr>
                <w:noProof/>
                <w:webHidden/>
              </w:rPr>
              <w:fldChar w:fldCharType="begin"/>
            </w:r>
            <w:r>
              <w:rPr>
                <w:noProof/>
                <w:webHidden/>
              </w:rPr>
              <w:instrText xml:space="preserve"> PAGEREF _Toc233624693 \h </w:instrText>
            </w:r>
            <w:r>
              <w:rPr>
                <w:noProof/>
                <w:webHidden/>
              </w:rPr>
            </w:r>
            <w:r>
              <w:rPr>
                <w:noProof/>
                <w:webHidden/>
              </w:rPr>
              <w:fldChar w:fldCharType="separate"/>
            </w:r>
            <w:r>
              <w:rPr>
                <w:noProof/>
                <w:webHidden/>
              </w:rPr>
              <w:t>27</w:t>
            </w:r>
            <w:r>
              <w:rPr>
                <w:noProof/>
                <w:webHidden/>
              </w:rPr>
              <w:fldChar w:fldCharType="end"/>
            </w:r>
          </w:hyperlink>
        </w:p>
        <w:p w14:paraId="4C190B79" w14:textId="556A3424" w:rsidR="006519AE" w:rsidRDefault="006519AE">
          <w:pPr>
            <w:pStyle w:val="TOC4"/>
            <w:tabs>
              <w:tab w:val="left" w:pos="1920"/>
              <w:tab w:val="right" w:leader="dot" w:pos="9016"/>
            </w:tabs>
            <w:rPr>
              <w:noProof/>
              <w:sz w:val="24"/>
            </w:rPr>
          </w:pPr>
          <w:hyperlink w:anchor="_Toc233624694" w:history="1">
            <w:r w:rsidRPr="00C7536A">
              <w:rPr>
                <w:rStyle w:val="Hyperlink"/>
                <w:noProof/>
              </w:rPr>
              <w:t>5.9.2.26.</w:t>
            </w:r>
            <w:r>
              <w:rPr>
                <w:noProof/>
                <w:sz w:val="24"/>
              </w:rPr>
              <w:tab/>
            </w:r>
            <w:r w:rsidRPr="00C7536A">
              <w:rPr>
                <w:rStyle w:val="Hyperlink"/>
                <w:noProof/>
              </w:rPr>
              <w:t>RC Students with more than 5% of Present Marks being L Marks</w:t>
            </w:r>
            <w:r>
              <w:rPr>
                <w:noProof/>
                <w:webHidden/>
              </w:rPr>
              <w:tab/>
            </w:r>
            <w:r>
              <w:rPr>
                <w:noProof/>
                <w:webHidden/>
              </w:rPr>
              <w:fldChar w:fldCharType="begin"/>
            </w:r>
            <w:r>
              <w:rPr>
                <w:noProof/>
                <w:webHidden/>
              </w:rPr>
              <w:instrText xml:space="preserve"> PAGEREF _Toc233624694 \h </w:instrText>
            </w:r>
            <w:r>
              <w:rPr>
                <w:noProof/>
                <w:webHidden/>
              </w:rPr>
            </w:r>
            <w:r>
              <w:rPr>
                <w:noProof/>
                <w:webHidden/>
              </w:rPr>
              <w:fldChar w:fldCharType="separate"/>
            </w:r>
            <w:r>
              <w:rPr>
                <w:noProof/>
                <w:webHidden/>
              </w:rPr>
              <w:t>27</w:t>
            </w:r>
            <w:r>
              <w:rPr>
                <w:noProof/>
                <w:webHidden/>
              </w:rPr>
              <w:fldChar w:fldCharType="end"/>
            </w:r>
          </w:hyperlink>
        </w:p>
        <w:p w14:paraId="77D9F446" w14:textId="6CF62A15" w:rsidR="006519AE" w:rsidRDefault="006519AE">
          <w:pPr>
            <w:pStyle w:val="TOC4"/>
            <w:tabs>
              <w:tab w:val="left" w:pos="1920"/>
              <w:tab w:val="right" w:leader="dot" w:pos="9016"/>
            </w:tabs>
            <w:rPr>
              <w:noProof/>
              <w:sz w:val="24"/>
            </w:rPr>
          </w:pPr>
          <w:hyperlink w:anchor="_Toc233624695" w:history="1">
            <w:r w:rsidRPr="00C7536A">
              <w:rPr>
                <w:rStyle w:val="Hyperlink"/>
                <w:noProof/>
              </w:rPr>
              <w:t>5.9.2.27.</w:t>
            </w:r>
            <w:r>
              <w:rPr>
                <w:noProof/>
                <w:sz w:val="24"/>
              </w:rPr>
              <w:tab/>
            </w:r>
            <w:r w:rsidRPr="00C7536A">
              <w:rPr>
                <w:rStyle w:val="Hyperlink"/>
                <w:noProof/>
              </w:rPr>
              <w:t>RC Students with No Possible Marks</w:t>
            </w:r>
            <w:r>
              <w:rPr>
                <w:noProof/>
                <w:webHidden/>
              </w:rPr>
              <w:tab/>
            </w:r>
            <w:r>
              <w:rPr>
                <w:noProof/>
                <w:webHidden/>
              </w:rPr>
              <w:fldChar w:fldCharType="begin"/>
            </w:r>
            <w:r>
              <w:rPr>
                <w:noProof/>
                <w:webHidden/>
              </w:rPr>
              <w:instrText xml:space="preserve"> PAGEREF _Toc233624695 \h </w:instrText>
            </w:r>
            <w:r>
              <w:rPr>
                <w:noProof/>
                <w:webHidden/>
              </w:rPr>
            </w:r>
            <w:r>
              <w:rPr>
                <w:noProof/>
                <w:webHidden/>
              </w:rPr>
              <w:fldChar w:fldCharType="separate"/>
            </w:r>
            <w:r>
              <w:rPr>
                <w:noProof/>
                <w:webHidden/>
              </w:rPr>
              <w:t>27</w:t>
            </w:r>
            <w:r>
              <w:rPr>
                <w:noProof/>
                <w:webHidden/>
              </w:rPr>
              <w:fldChar w:fldCharType="end"/>
            </w:r>
          </w:hyperlink>
        </w:p>
        <w:p w14:paraId="7F7D2107" w14:textId="7189F979" w:rsidR="006519AE" w:rsidRDefault="006519AE">
          <w:pPr>
            <w:pStyle w:val="TOC4"/>
            <w:tabs>
              <w:tab w:val="left" w:pos="1920"/>
              <w:tab w:val="right" w:leader="dot" w:pos="9016"/>
            </w:tabs>
            <w:rPr>
              <w:noProof/>
              <w:sz w:val="24"/>
            </w:rPr>
          </w:pPr>
          <w:hyperlink w:anchor="_Toc233624696" w:history="1">
            <w:r w:rsidRPr="00C7536A">
              <w:rPr>
                <w:rStyle w:val="Hyperlink"/>
                <w:noProof/>
              </w:rPr>
              <w:t>5.9.2.28.</w:t>
            </w:r>
            <w:r>
              <w:rPr>
                <w:noProof/>
                <w:sz w:val="24"/>
              </w:rPr>
              <w:tab/>
            </w:r>
            <w:r w:rsidRPr="00C7536A">
              <w:rPr>
                <w:rStyle w:val="Hyperlink"/>
                <w:noProof/>
              </w:rPr>
              <w:t>RC Students with Possible but No Present Marks</w:t>
            </w:r>
            <w:r>
              <w:rPr>
                <w:noProof/>
                <w:webHidden/>
              </w:rPr>
              <w:tab/>
            </w:r>
            <w:r>
              <w:rPr>
                <w:noProof/>
                <w:webHidden/>
              </w:rPr>
              <w:fldChar w:fldCharType="begin"/>
            </w:r>
            <w:r>
              <w:rPr>
                <w:noProof/>
                <w:webHidden/>
              </w:rPr>
              <w:instrText xml:space="preserve"> PAGEREF _Toc233624696 \h </w:instrText>
            </w:r>
            <w:r>
              <w:rPr>
                <w:noProof/>
                <w:webHidden/>
              </w:rPr>
            </w:r>
            <w:r>
              <w:rPr>
                <w:noProof/>
                <w:webHidden/>
              </w:rPr>
              <w:fldChar w:fldCharType="separate"/>
            </w:r>
            <w:r>
              <w:rPr>
                <w:noProof/>
                <w:webHidden/>
              </w:rPr>
              <w:t>27</w:t>
            </w:r>
            <w:r>
              <w:rPr>
                <w:noProof/>
                <w:webHidden/>
              </w:rPr>
              <w:fldChar w:fldCharType="end"/>
            </w:r>
          </w:hyperlink>
        </w:p>
        <w:p w14:paraId="7E6916A1" w14:textId="59732170" w:rsidR="006519AE" w:rsidRDefault="006519AE">
          <w:pPr>
            <w:pStyle w:val="TOC4"/>
            <w:tabs>
              <w:tab w:val="left" w:pos="1920"/>
              <w:tab w:val="right" w:leader="dot" w:pos="9016"/>
            </w:tabs>
            <w:rPr>
              <w:noProof/>
              <w:sz w:val="24"/>
            </w:rPr>
          </w:pPr>
          <w:hyperlink w:anchor="_Toc233624697" w:history="1">
            <w:r w:rsidRPr="00C7536A">
              <w:rPr>
                <w:rStyle w:val="Hyperlink"/>
                <w:noProof/>
              </w:rPr>
              <w:t>5.9.2.29.</w:t>
            </w:r>
            <w:r>
              <w:rPr>
                <w:noProof/>
                <w:sz w:val="24"/>
              </w:rPr>
              <w:tab/>
            </w:r>
            <w:r w:rsidRPr="00C7536A">
              <w:rPr>
                <w:rStyle w:val="Hyperlink"/>
                <w:noProof/>
              </w:rPr>
              <w:t>RC Students with Possible Marks</w:t>
            </w:r>
            <w:r>
              <w:rPr>
                <w:noProof/>
                <w:webHidden/>
              </w:rPr>
              <w:tab/>
            </w:r>
            <w:r>
              <w:rPr>
                <w:noProof/>
                <w:webHidden/>
              </w:rPr>
              <w:fldChar w:fldCharType="begin"/>
            </w:r>
            <w:r>
              <w:rPr>
                <w:noProof/>
                <w:webHidden/>
              </w:rPr>
              <w:instrText xml:space="preserve"> PAGEREF _Toc233624697 \h </w:instrText>
            </w:r>
            <w:r>
              <w:rPr>
                <w:noProof/>
                <w:webHidden/>
              </w:rPr>
            </w:r>
            <w:r>
              <w:rPr>
                <w:noProof/>
                <w:webHidden/>
              </w:rPr>
              <w:fldChar w:fldCharType="separate"/>
            </w:r>
            <w:r>
              <w:rPr>
                <w:noProof/>
                <w:webHidden/>
              </w:rPr>
              <w:t>27</w:t>
            </w:r>
            <w:r>
              <w:rPr>
                <w:noProof/>
                <w:webHidden/>
              </w:rPr>
              <w:fldChar w:fldCharType="end"/>
            </w:r>
          </w:hyperlink>
        </w:p>
        <w:p w14:paraId="20961FE4" w14:textId="34A4705D" w:rsidR="006519AE" w:rsidRDefault="006519AE">
          <w:pPr>
            <w:pStyle w:val="TOC4"/>
            <w:tabs>
              <w:tab w:val="left" w:pos="1920"/>
              <w:tab w:val="right" w:leader="dot" w:pos="9016"/>
            </w:tabs>
            <w:rPr>
              <w:noProof/>
              <w:sz w:val="24"/>
            </w:rPr>
          </w:pPr>
          <w:hyperlink w:anchor="_Toc233624698" w:history="1">
            <w:r w:rsidRPr="00C7536A">
              <w:rPr>
                <w:rStyle w:val="Hyperlink"/>
                <w:noProof/>
              </w:rPr>
              <w:t>5.9.2.30.</w:t>
            </w:r>
            <w:r>
              <w:rPr>
                <w:noProof/>
                <w:sz w:val="24"/>
              </w:rPr>
              <w:tab/>
            </w:r>
            <w:r w:rsidRPr="00C7536A">
              <w:rPr>
                <w:rStyle w:val="Hyperlink"/>
                <w:noProof/>
              </w:rPr>
              <w:t>RC Students With Sept Abs Risk</w:t>
            </w:r>
            <w:r>
              <w:rPr>
                <w:noProof/>
                <w:webHidden/>
              </w:rPr>
              <w:tab/>
            </w:r>
            <w:r>
              <w:rPr>
                <w:noProof/>
                <w:webHidden/>
              </w:rPr>
              <w:fldChar w:fldCharType="begin"/>
            </w:r>
            <w:r>
              <w:rPr>
                <w:noProof/>
                <w:webHidden/>
              </w:rPr>
              <w:instrText xml:space="preserve"> PAGEREF _Toc233624698 \h </w:instrText>
            </w:r>
            <w:r>
              <w:rPr>
                <w:noProof/>
                <w:webHidden/>
              </w:rPr>
            </w:r>
            <w:r>
              <w:rPr>
                <w:noProof/>
                <w:webHidden/>
              </w:rPr>
              <w:fldChar w:fldCharType="separate"/>
            </w:r>
            <w:r>
              <w:rPr>
                <w:noProof/>
                <w:webHidden/>
              </w:rPr>
              <w:t>27</w:t>
            </w:r>
            <w:r>
              <w:rPr>
                <w:noProof/>
                <w:webHidden/>
              </w:rPr>
              <w:fldChar w:fldCharType="end"/>
            </w:r>
          </w:hyperlink>
        </w:p>
        <w:p w14:paraId="3A523BFB" w14:textId="36C74039" w:rsidR="006519AE" w:rsidRDefault="006519AE">
          <w:pPr>
            <w:pStyle w:val="TOC4"/>
            <w:tabs>
              <w:tab w:val="left" w:pos="1920"/>
              <w:tab w:val="right" w:leader="dot" w:pos="9016"/>
            </w:tabs>
            <w:rPr>
              <w:noProof/>
              <w:sz w:val="24"/>
            </w:rPr>
          </w:pPr>
          <w:hyperlink w:anchor="_Toc233624699" w:history="1">
            <w:r w:rsidRPr="00C7536A">
              <w:rPr>
                <w:rStyle w:val="Hyperlink"/>
                <w:noProof/>
              </w:rPr>
              <w:t>5.9.2.31.</w:t>
            </w:r>
            <w:r>
              <w:rPr>
                <w:noProof/>
                <w:sz w:val="24"/>
              </w:rPr>
              <w:tab/>
            </w:r>
            <w:r w:rsidRPr="00C7536A">
              <w:rPr>
                <w:rStyle w:val="Hyperlink"/>
                <w:noProof/>
              </w:rPr>
              <w:t>RC Students With Sept Att Risk</w:t>
            </w:r>
            <w:r>
              <w:rPr>
                <w:noProof/>
                <w:webHidden/>
              </w:rPr>
              <w:tab/>
            </w:r>
            <w:r>
              <w:rPr>
                <w:noProof/>
                <w:webHidden/>
              </w:rPr>
              <w:fldChar w:fldCharType="begin"/>
            </w:r>
            <w:r>
              <w:rPr>
                <w:noProof/>
                <w:webHidden/>
              </w:rPr>
              <w:instrText xml:space="preserve"> PAGEREF _Toc233624699 \h </w:instrText>
            </w:r>
            <w:r>
              <w:rPr>
                <w:noProof/>
                <w:webHidden/>
              </w:rPr>
            </w:r>
            <w:r>
              <w:rPr>
                <w:noProof/>
                <w:webHidden/>
              </w:rPr>
              <w:fldChar w:fldCharType="separate"/>
            </w:r>
            <w:r>
              <w:rPr>
                <w:noProof/>
                <w:webHidden/>
              </w:rPr>
              <w:t>27</w:t>
            </w:r>
            <w:r>
              <w:rPr>
                <w:noProof/>
                <w:webHidden/>
              </w:rPr>
              <w:fldChar w:fldCharType="end"/>
            </w:r>
          </w:hyperlink>
        </w:p>
        <w:p w14:paraId="7FD3D0F7" w14:textId="7BF77A73" w:rsidR="006519AE" w:rsidRDefault="006519AE">
          <w:pPr>
            <w:pStyle w:val="TOC4"/>
            <w:tabs>
              <w:tab w:val="left" w:pos="1920"/>
              <w:tab w:val="right" w:leader="dot" w:pos="9016"/>
            </w:tabs>
            <w:rPr>
              <w:noProof/>
              <w:sz w:val="24"/>
            </w:rPr>
          </w:pPr>
          <w:hyperlink w:anchor="_Toc233624700" w:history="1">
            <w:r w:rsidRPr="00C7536A">
              <w:rPr>
                <w:rStyle w:val="Hyperlink"/>
                <w:noProof/>
              </w:rPr>
              <w:t>5.9.2.32.</w:t>
            </w:r>
            <w:r>
              <w:rPr>
                <w:noProof/>
                <w:sz w:val="24"/>
              </w:rPr>
              <w:tab/>
            </w:r>
            <w:r w:rsidRPr="00C7536A">
              <w:rPr>
                <w:rStyle w:val="Hyperlink"/>
                <w:noProof/>
              </w:rPr>
              <w:t>RC Students With Sept Late Risk</w:t>
            </w:r>
            <w:r>
              <w:rPr>
                <w:noProof/>
                <w:webHidden/>
              </w:rPr>
              <w:tab/>
            </w:r>
            <w:r>
              <w:rPr>
                <w:noProof/>
                <w:webHidden/>
              </w:rPr>
              <w:fldChar w:fldCharType="begin"/>
            </w:r>
            <w:r>
              <w:rPr>
                <w:noProof/>
                <w:webHidden/>
              </w:rPr>
              <w:instrText xml:space="preserve"> PAGEREF _Toc233624700 \h </w:instrText>
            </w:r>
            <w:r>
              <w:rPr>
                <w:noProof/>
                <w:webHidden/>
              </w:rPr>
            </w:r>
            <w:r>
              <w:rPr>
                <w:noProof/>
                <w:webHidden/>
              </w:rPr>
              <w:fldChar w:fldCharType="separate"/>
            </w:r>
            <w:r>
              <w:rPr>
                <w:noProof/>
                <w:webHidden/>
              </w:rPr>
              <w:t>27</w:t>
            </w:r>
            <w:r>
              <w:rPr>
                <w:noProof/>
                <w:webHidden/>
              </w:rPr>
              <w:fldChar w:fldCharType="end"/>
            </w:r>
          </w:hyperlink>
        </w:p>
        <w:p w14:paraId="7C048A30" w14:textId="01F78BDE" w:rsidR="006519AE" w:rsidRDefault="006519AE">
          <w:pPr>
            <w:pStyle w:val="TOC4"/>
            <w:tabs>
              <w:tab w:val="left" w:pos="1920"/>
              <w:tab w:val="right" w:leader="dot" w:pos="9016"/>
            </w:tabs>
            <w:rPr>
              <w:noProof/>
              <w:sz w:val="24"/>
            </w:rPr>
          </w:pPr>
          <w:hyperlink w:anchor="_Toc233624701" w:history="1">
            <w:r w:rsidRPr="00C7536A">
              <w:rPr>
                <w:rStyle w:val="Hyperlink"/>
                <w:noProof/>
              </w:rPr>
              <w:t>5.9.2.33.</w:t>
            </w:r>
            <w:r>
              <w:rPr>
                <w:noProof/>
                <w:sz w:val="24"/>
              </w:rPr>
              <w:tab/>
            </w:r>
            <w:r w:rsidRPr="00C7536A">
              <w:rPr>
                <w:rStyle w:val="Hyperlink"/>
                <w:noProof/>
              </w:rPr>
              <w:t>RC Students With Sept Risk</w:t>
            </w:r>
            <w:r>
              <w:rPr>
                <w:noProof/>
                <w:webHidden/>
              </w:rPr>
              <w:tab/>
            </w:r>
            <w:r>
              <w:rPr>
                <w:noProof/>
                <w:webHidden/>
              </w:rPr>
              <w:fldChar w:fldCharType="begin"/>
            </w:r>
            <w:r>
              <w:rPr>
                <w:noProof/>
                <w:webHidden/>
              </w:rPr>
              <w:instrText xml:space="preserve"> PAGEREF _Toc233624701 \h </w:instrText>
            </w:r>
            <w:r>
              <w:rPr>
                <w:noProof/>
                <w:webHidden/>
              </w:rPr>
            </w:r>
            <w:r>
              <w:rPr>
                <w:noProof/>
                <w:webHidden/>
              </w:rPr>
              <w:fldChar w:fldCharType="separate"/>
            </w:r>
            <w:r>
              <w:rPr>
                <w:noProof/>
                <w:webHidden/>
              </w:rPr>
              <w:t>27</w:t>
            </w:r>
            <w:r>
              <w:rPr>
                <w:noProof/>
                <w:webHidden/>
              </w:rPr>
              <w:fldChar w:fldCharType="end"/>
            </w:r>
          </w:hyperlink>
        </w:p>
        <w:p w14:paraId="55365A62" w14:textId="51646338" w:rsidR="006519AE" w:rsidRDefault="006519AE">
          <w:pPr>
            <w:pStyle w:val="TOC4"/>
            <w:tabs>
              <w:tab w:val="left" w:pos="1920"/>
              <w:tab w:val="right" w:leader="dot" w:pos="9016"/>
            </w:tabs>
            <w:rPr>
              <w:noProof/>
              <w:sz w:val="24"/>
            </w:rPr>
          </w:pPr>
          <w:hyperlink w:anchor="_Toc233624702" w:history="1">
            <w:r w:rsidRPr="00C7536A">
              <w:rPr>
                <w:rStyle w:val="Hyperlink"/>
                <w:noProof/>
              </w:rPr>
              <w:t>5.9.2.34.</w:t>
            </w:r>
            <w:r>
              <w:rPr>
                <w:noProof/>
                <w:sz w:val="24"/>
              </w:rPr>
              <w:tab/>
            </w:r>
            <w:r w:rsidRPr="00C7536A">
              <w:rPr>
                <w:rStyle w:val="Hyperlink"/>
                <w:noProof/>
              </w:rPr>
              <w:t>Recoverable PA Students</w:t>
            </w:r>
            <w:r>
              <w:rPr>
                <w:noProof/>
                <w:webHidden/>
              </w:rPr>
              <w:tab/>
            </w:r>
            <w:r>
              <w:rPr>
                <w:noProof/>
                <w:webHidden/>
              </w:rPr>
              <w:fldChar w:fldCharType="begin"/>
            </w:r>
            <w:r>
              <w:rPr>
                <w:noProof/>
                <w:webHidden/>
              </w:rPr>
              <w:instrText xml:space="preserve"> PAGEREF _Toc233624702 \h </w:instrText>
            </w:r>
            <w:r>
              <w:rPr>
                <w:noProof/>
                <w:webHidden/>
              </w:rPr>
            </w:r>
            <w:r>
              <w:rPr>
                <w:noProof/>
                <w:webHidden/>
              </w:rPr>
              <w:fldChar w:fldCharType="separate"/>
            </w:r>
            <w:r>
              <w:rPr>
                <w:noProof/>
                <w:webHidden/>
              </w:rPr>
              <w:t>27</w:t>
            </w:r>
            <w:r>
              <w:rPr>
                <w:noProof/>
                <w:webHidden/>
              </w:rPr>
              <w:fldChar w:fldCharType="end"/>
            </w:r>
          </w:hyperlink>
        </w:p>
        <w:p w14:paraId="213640B0" w14:textId="7B5B1892" w:rsidR="006519AE" w:rsidRDefault="006519AE">
          <w:pPr>
            <w:pStyle w:val="TOC4"/>
            <w:tabs>
              <w:tab w:val="left" w:pos="1920"/>
              <w:tab w:val="right" w:leader="dot" w:pos="9016"/>
            </w:tabs>
            <w:rPr>
              <w:noProof/>
              <w:sz w:val="24"/>
            </w:rPr>
          </w:pPr>
          <w:hyperlink w:anchor="_Toc233624703" w:history="1">
            <w:r w:rsidRPr="00C7536A">
              <w:rPr>
                <w:rStyle w:val="Hyperlink"/>
                <w:noProof/>
              </w:rPr>
              <w:t>5.9.2.35.</w:t>
            </w:r>
            <w:r>
              <w:rPr>
                <w:noProof/>
                <w:sz w:val="24"/>
              </w:rPr>
              <w:tab/>
            </w:r>
            <w:r w:rsidRPr="00C7536A">
              <w:rPr>
                <w:rStyle w:val="Hyperlink"/>
                <w:noProof/>
              </w:rPr>
              <w:t>Recoverable SA Students</w:t>
            </w:r>
            <w:r>
              <w:rPr>
                <w:noProof/>
                <w:webHidden/>
              </w:rPr>
              <w:tab/>
            </w:r>
            <w:r>
              <w:rPr>
                <w:noProof/>
                <w:webHidden/>
              </w:rPr>
              <w:fldChar w:fldCharType="begin"/>
            </w:r>
            <w:r>
              <w:rPr>
                <w:noProof/>
                <w:webHidden/>
              </w:rPr>
              <w:instrText xml:space="preserve"> PAGEREF _Toc233624703 \h </w:instrText>
            </w:r>
            <w:r>
              <w:rPr>
                <w:noProof/>
                <w:webHidden/>
              </w:rPr>
            </w:r>
            <w:r>
              <w:rPr>
                <w:noProof/>
                <w:webHidden/>
              </w:rPr>
              <w:fldChar w:fldCharType="separate"/>
            </w:r>
            <w:r>
              <w:rPr>
                <w:noProof/>
                <w:webHidden/>
              </w:rPr>
              <w:t>27</w:t>
            </w:r>
            <w:r>
              <w:rPr>
                <w:noProof/>
                <w:webHidden/>
              </w:rPr>
              <w:fldChar w:fldCharType="end"/>
            </w:r>
          </w:hyperlink>
        </w:p>
        <w:p w14:paraId="395C66AC" w14:textId="259F85B5" w:rsidR="006519AE" w:rsidRDefault="006519AE">
          <w:pPr>
            <w:pStyle w:val="TOC4"/>
            <w:tabs>
              <w:tab w:val="left" w:pos="1920"/>
              <w:tab w:val="right" w:leader="dot" w:pos="9016"/>
            </w:tabs>
            <w:rPr>
              <w:noProof/>
              <w:sz w:val="24"/>
            </w:rPr>
          </w:pPr>
          <w:hyperlink w:anchor="_Toc233624704" w:history="1">
            <w:r w:rsidRPr="00C7536A">
              <w:rPr>
                <w:rStyle w:val="Hyperlink"/>
                <w:noProof/>
              </w:rPr>
              <w:t>5.9.2.36.</w:t>
            </w:r>
            <w:r>
              <w:rPr>
                <w:noProof/>
                <w:sz w:val="24"/>
              </w:rPr>
              <w:tab/>
            </w:r>
            <w:r w:rsidRPr="00C7536A">
              <w:rPr>
                <w:rStyle w:val="Hyperlink"/>
                <w:noProof/>
              </w:rPr>
              <w:t>SA % of Students with Possible Marks</w:t>
            </w:r>
            <w:r>
              <w:rPr>
                <w:noProof/>
                <w:webHidden/>
              </w:rPr>
              <w:tab/>
            </w:r>
            <w:r>
              <w:rPr>
                <w:noProof/>
                <w:webHidden/>
              </w:rPr>
              <w:fldChar w:fldCharType="begin"/>
            </w:r>
            <w:r>
              <w:rPr>
                <w:noProof/>
                <w:webHidden/>
              </w:rPr>
              <w:instrText xml:space="preserve"> PAGEREF _Toc233624704 \h </w:instrText>
            </w:r>
            <w:r>
              <w:rPr>
                <w:noProof/>
                <w:webHidden/>
              </w:rPr>
            </w:r>
            <w:r>
              <w:rPr>
                <w:noProof/>
                <w:webHidden/>
              </w:rPr>
              <w:fldChar w:fldCharType="separate"/>
            </w:r>
            <w:r>
              <w:rPr>
                <w:noProof/>
                <w:webHidden/>
              </w:rPr>
              <w:t>28</w:t>
            </w:r>
            <w:r>
              <w:rPr>
                <w:noProof/>
                <w:webHidden/>
              </w:rPr>
              <w:fldChar w:fldCharType="end"/>
            </w:r>
          </w:hyperlink>
        </w:p>
        <w:p w14:paraId="28DB99F2" w14:textId="6D247388" w:rsidR="006519AE" w:rsidRDefault="006519AE">
          <w:pPr>
            <w:pStyle w:val="TOC4"/>
            <w:tabs>
              <w:tab w:val="left" w:pos="1920"/>
              <w:tab w:val="right" w:leader="dot" w:pos="9016"/>
            </w:tabs>
            <w:rPr>
              <w:noProof/>
              <w:sz w:val="24"/>
            </w:rPr>
          </w:pPr>
          <w:hyperlink w:anchor="_Toc233624705" w:history="1">
            <w:r w:rsidRPr="00C7536A">
              <w:rPr>
                <w:rStyle w:val="Hyperlink"/>
                <w:noProof/>
              </w:rPr>
              <w:t>5.9.2.37.</w:t>
            </w:r>
            <w:r>
              <w:rPr>
                <w:noProof/>
                <w:sz w:val="24"/>
              </w:rPr>
              <w:tab/>
            </w:r>
            <w:r w:rsidRPr="00C7536A">
              <w:rPr>
                <w:rStyle w:val="Hyperlink"/>
                <w:noProof/>
              </w:rPr>
              <w:t>SA Students</w:t>
            </w:r>
            <w:r>
              <w:rPr>
                <w:noProof/>
                <w:webHidden/>
              </w:rPr>
              <w:tab/>
            </w:r>
            <w:r>
              <w:rPr>
                <w:noProof/>
                <w:webHidden/>
              </w:rPr>
              <w:fldChar w:fldCharType="begin"/>
            </w:r>
            <w:r>
              <w:rPr>
                <w:noProof/>
                <w:webHidden/>
              </w:rPr>
              <w:instrText xml:space="preserve"> PAGEREF _Toc233624705 \h </w:instrText>
            </w:r>
            <w:r>
              <w:rPr>
                <w:noProof/>
                <w:webHidden/>
              </w:rPr>
            </w:r>
            <w:r>
              <w:rPr>
                <w:noProof/>
                <w:webHidden/>
              </w:rPr>
              <w:fldChar w:fldCharType="separate"/>
            </w:r>
            <w:r>
              <w:rPr>
                <w:noProof/>
                <w:webHidden/>
              </w:rPr>
              <w:t>28</w:t>
            </w:r>
            <w:r>
              <w:rPr>
                <w:noProof/>
                <w:webHidden/>
              </w:rPr>
              <w:fldChar w:fldCharType="end"/>
            </w:r>
          </w:hyperlink>
        </w:p>
        <w:p w14:paraId="0BAD9B01" w14:textId="526937D5" w:rsidR="006519AE" w:rsidRDefault="006519AE">
          <w:pPr>
            <w:pStyle w:val="TOC4"/>
            <w:tabs>
              <w:tab w:val="left" w:pos="1920"/>
              <w:tab w:val="right" w:leader="dot" w:pos="9016"/>
            </w:tabs>
            <w:rPr>
              <w:noProof/>
              <w:sz w:val="24"/>
            </w:rPr>
          </w:pPr>
          <w:hyperlink w:anchor="_Toc233624706" w:history="1">
            <w:r w:rsidRPr="00C7536A">
              <w:rPr>
                <w:rStyle w:val="Hyperlink"/>
                <w:noProof/>
              </w:rPr>
              <w:t>5.9.2.38.</w:t>
            </w:r>
            <w:r>
              <w:rPr>
                <w:noProof/>
                <w:sz w:val="24"/>
              </w:rPr>
              <w:tab/>
            </w:r>
            <w:r w:rsidRPr="00C7536A">
              <w:rPr>
                <w:rStyle w:val="Hyperlink"/>
                <w:noProof/>
              </w:rPr>
              <w:t>Student PASA Status</w:t>
            </w:r>
            <w:r>
              <w:rPr>
                <w:noProof/>
                <w:webHidden/>
              </w:rPr>
              <w:tab/>
            </w:r>
            <w:r>
              <w:rPr>
                <w:noProof/>
                <w:webHidden/>
              </w:rPr>
              <w:fldChar w:fldCharType="begin"/>
            </w:r>
            <w:r>
              <w:rPr>
                <w:noProof/>
                <w:webHidden/>
              </w:rPr>
              <w:instrText xml:space="preserve"> PAGEREF _Toc233624706 \h </w:instrText>
            </w:r>
            <w:r>
              <w:rPr>
                <w:noProof/>
                <w:webHidden/>
              </w:rPr>
            </w:r>
            <w:r>
              <w:rPr>
                <w:noProof/>
                <w:webHidden/>
              </w:rPr>
              <w:fldChar w:fldCharType="separate"/>
            </w:r>
            <w:r>
              <w:rPr>
                <w:noProof/>
                <w:webHidden/>
              </w:rPr>
              <w:t>28</w:t>
            </w:r>
            <w:r>
              <w:rPr>
                <w:noProof/>
                <w:webHidden/>
              </w:rPr>
              <w:fldChar w:fldCharType="end"/>
            </w:r>
          </w:hyperlink>
        </w:p>
        <w:p w14:paraId="1E2030C9" w14:textId="0AED9499" w:rsidR="006519AE" w:rsidRDefault="006519AE">
          <w:pPr>
            <w:pStyle w:val="TOC4"/>
            <w:tabs>
              <w:tab w:val="left" w:pos="1920"/>
              <w:tab w:val="right" w:leader="dot" w:pos="9016"/>
            </w:tabs>
            <w:rPr>
              <w:noProof/>
              <w:sz w:val="24"/>
            </w:rPr>
          </w:pPr>
          <w:hyperlink w:anchor="_Toc233624707" w:history="1">
            <w:r w:rsidRPr="00C7536A">
              <w:rPr>
                <w:rStyle w:val="Hyperlink"/>
                <w:noProof/>
              </w:rPr>
              <w:t>5.9.2.39.</w:t>
            </w:r>
            <w:r>
              <w:rPr>
                <w:noProof/>
                <w:sz w:val="24"/>
              </w:rPr>
              <w:tab/>
            </w:r>
            <w:r w:rsidRPr="00C7536A">
              <w:rPr>
                <w:rStyle w:val="Hyperlink"/>
                <w:noProof/>
              </w:rPr>
              <w:t>Students in RC Table</w:t>
            </w:r>
            <w:r>
              <w:rPr>
                <w:noProof/>
                <w:webHidden/>
              </w:rPr>
              <w:tab/>
            </w:r>
            <w:r>
              <w:rPr>
                <w:noProof/>
                <w:webHidden/>
              </w:rPr>
              <w:fldChar w:fldCharType="begin"/>
            </w:r>
            <w:r>
              <w:rPr>
                <w:noProof/>
                <w:webHidden/>
              </w:rPr>
              <w:instrText xml:space="preserve"> PAGEREF _Toc233624707 \h </w:instrText>
            </w:r>
            <w:r>
              <w:rPr>
                <w:noProof/>
                <w:webHidden/>
              </w:rPr>
            </w:r>
            <w:r>
              <w:rPr>
                <w:noProof/>
                <w:webHidden/>
              </w:rPr>
              <w:fldChar w:fldCharType="separate"/>
            </w:r>
            <w:r>
              <w:rPr>
                <w:noProof/>
                <w:webHidden/>
              </w:rPr>
              <w:t>28</w:t>
            </w:r>
            <w:r>
              <w:rPr>
                <w:noProof/>
                <w:webHidden/>
              </w:rPr>
              <w:fldChar w:fldCharType="end"/>
            </w:r>
          </w:hyperlink>
        </w:p>
        <w:p w14:paraId="53FC4411" w14:textId="26972EED" w:rsidR="006519AE" w:rsidRDefault="006519AE">
          <w:pPr>
            <w:pStyle w:val="TOC3"/>
            <w:tabs>
              <w:tab w:val="left" w:pos="1440"/>
              <w:tab w:val="right" w:leader="dot" w:pos="9016"/>
            </w:tabs>
            <w:rPr>
              <w:rFonts w:eastAsiaTheme="minorEastAsia"/>
              <w:noProof/>
              <w:sz w:val="24"/>
              <w:szCs w:val="24"/>
              <w:lang w:eastAsia="en-GB"/>
            </w:rPr>
          </w:pPr>
          <w:hyperlink w:anchor="_Toc233624708" w:history="1">
            <w:r w:rsidRPr="00C7536A">
              <w:rPr>
                <w:rStyle w:val="Hyperlink"/>
                <w:noProof/>
              </w:rPr>
              <w:t>5.9.3.</w:t>
            </w:r>
            <w:r>
              <w:rPr>
                <w:rFonts w:eastAsiaTheme="minorEastAsia"/>
                <w:noProof/>
                <w:sz w:val="24"/>
                <w:szCs w:val="24"/>
                <w:lang w:eastAsia="en-GB"/>
              </w:rPr>
              <w:tab/>
            </w:r>
            <w:r w:rsidRPr="00C7536A">
              <w:rPr>
                <w:rStyle w:val="Hyperlink"/>
                <w:noProof/>
              </w:rPr>
              <w:t>Student Flags</w:t>
            </w:r>
            <w:r>
              <w:rPr>
                <w:noProof/>
                <w:webHidden/>
              </w:rPr>
              <w:tab/>
            </w:r>
            <w:r>
              <w:rPr>
                <w:noProof/>
                <w:webHidden/>
              </w:rPr>
              <w:fldChar w:fldCharType="begin"/>
            </w:r>
            <w:r>
              <w:rPr>
                <w:noProof/>
                <w:webHidden/>
              </w:rPr>
              <w:instrText xml:space="preserve"> PAGEREF _Toc233624708 \h </w:instrText>
            </w:r>
            <w:r>
              <w:rPr>
                <w:noProof/>
                <w:webHidden/>
              </w:rPr>
            </w:r>
            <w:r>
              <w:rPr>
                <w:noProof/>
                <w:webHidden/>
              </w:rPr>
              <w:fldChar w:fldCharType="separate"/>
            </w:r>
            <w:r>
              <w:rPr>
                <w:noProof/>
                <w:webHidden/>
              </w:rPr>
              <w:t>28</w:t>
            </w:r>
            <w:r>
              <w:rPr>
                <w:noProof/>
                <w:webHidden/>
              </w:rPr>
              <w:fldChar w:fldCharType="end"/>
            </w:r>
          </w:hyperlink>
        </w:p>
        <w:p w14:paraId="0FCC3119" w14:textId="630EE8D1" w:rsidR="006519AE" w:rsidRDefault="006519AE">
          <w:pPr>
            <w:pStyle w:val="TOC4"/>
            <w:tabs>
              <w:tab w:val="left" w:pos="1920"/>
              <w:tab w:val="right" w:leader="dot" w:pos="9016"/>
            </w:tabs>
            <w:rPr>
              <w:noProof/>
              <w:sz w:val="24"/>
            </w:rPr>
          </w:pPr>
          <w:hyperlink w:anchor="_Toc233624709" w:history="1">
            <w:r w:rsidRPr="00C7536A">
              <w:rPr>
                <w:rStyle w:val="Hyperlink"/>
                <w:noProof/>
              </w:rPr>
              <w:t>5.9.3.1.</w:t>
            </w:r>
            <w:r>
              <w:rPr>
                <w:noProof/>
                <w:sz w:val="24"/>
              </w:rPr>
              <w:tab/>
            </w:r>
            <w:r w:rsidRPr="00C7536A">
              <w:rPr>
                <w:rStyle w:val="Hyperlink"/>
                <w:noProof/>
              </w:rPr>
              <w:t>Above Average</w:t>
            </w:r>
            <w:r>
              <w:rPr>
                <w:noProof/>
                <w:webHidden/>
              </w:rPr>
              <w:tab/>
            </w:r>
            <w:r>
              <w:rPr>
                <w:noProof/>
                <w:webHidden/>
              </w:rPr>
              <w:fldChar w:fldCharType="begin"/>
            </w:r>
            <w:r>
              <w:rPr>
                <w:noProof/>
                <w:webHidden/>
              </w:rPr>
              <w:instrText xml:space="preserve"> PAGEREF _Toc233624709 \h </w:instrText>
            </w:r>
            <w:r>
              <w:rPr>
                <w:noProof/>
                <w:webHidden/>
              </w:rPr>
            </w:r>
            <w:r>
              <w:rPr>
                <w:noProof/>
                <w:webHidden/>
              </w:rPr>
              <w:fldChar w:fldCharType="separate"/>
            </w:r>
            <w:r>
              <w:rPr>
                <w:noProof/>
                <w:webHidden/>
              </w:rPr>
              <w:t>28</w:t>
            </w:r>
            <w:r>
              <w:rPr>
                <w:noProof/>
                <w:webHidden/>
              </w:rPr>
              <w:fldChar w:fldCharType="end"/>
            </w:r>
          </w:hyperlink>
        </w:p>
        <w:p w14:paraId="2784354B" w14:textId="6CB8A827" w:rsidR="006519AE" w:rsidRDefault="006519AE">
          <w:pPr>
            <w:pStyle w:val="TOC4"/>
            <w:tabs>
              <w:tab w:val="left" w:pos="1920"/>
              <w:tab w:val="right" w:leader="dot" w:pos="9016"/>
            </w:tabs>
            <w:rPr>
              <w:noProof/>
              <w:sz w:val="24"/>
            </w:rPr>
          </w:pPr>
          <w:hyperlink w:anchor="_Toc233624710" w:history="1">
            <w:r w:rsidRPr="00C7536A">
              <w:rPr>
                <w:rStyle w:val="Hyperlink"/>
                <w:noProof/>
              </w:rPr>
              <w:t>5.9.3.2.</w:t>
            </w:r>
            <w:r>
              <w:rPr>
                <w:noProof/>
                <w:sz w:val="24"/>
              </w:rPr>
              <w:tab/>
            </w:r>
            <w:r w:rsidRPr="00C7536A">
              <w:rPr>
                <w:rStyle w:val="Hyperlink"/>
                <w:noProof/>
              </w:rPr>
              <w:t>Below Average</w:t>
            </w:r>
            <w:r>
              <w:rPr>
                <w:noProof/>
                <w:webHidden/>
              </w:rPr>
              <w:tab/>
            </w:r>
            <w:r>
              <w:rPr>
                <w:noProof/>
                <w:webHidden/>
              </w:rPr>
              <w:fldChar w:fldCharType="begin"/>
            </w:r>
            <w:r>
              <w:rPr>
                <w:noProof/>
                <w:webHidden/>
              </w:rPr>
              <w:instrText xml:space="preserve"> PAGEREF _Toc233624710 \h </w:instrText>
            </w:r>
            <w:r>
              <w:rPr>
                <w:noProof/>
                <w:webHidden/>
              </w:rPr>
            </w:r>
            <w:r>
              <w:rPr>
                <w:noProof/>
                <w:webHidden/>
              </w:rPr>
              <w:fldChar w:fldCharType="separate"/>
            </w:r>
            <w:r>
              <w:rPr>
                <w:noProof/>
                <w:webHidden/>
              </w:rPr>
              <w:t>28</w:t>
            </w:r>
            <w:r>
              <w:rPr>
                <w:noProof/>
                <w:webHidden/>
              </w:rPr>
              <w:fldChar w:fldCharType="end"/>
            </w:r>
          </w:hyperlink>
        </w:p>
        <w:p w14:paraId="15FD5457" w14:textId="424A3966" w:rsidR="006519AE" w:rsidRDefault="006519AE">
          <w:pPr>
            <w:pStyle w:val="TOC4"/>
            <w:tabs>
              <w:tab w:val="left" w:pos="1920"/>
              <w:tab w:val="right" w:leader="dot" w:pos="9016"/>
            </w:tabs>
            <w:rPr>
              <w:noProof/>
              <w:sz w:val="24"/>
            </w:rPr>
          </w:pPr>
          <w:hyperlink w:anchor="_Toc233624711" w:history="1">
            <w:r w:rsidRPr="00C7536A">
              <w:rPr>
                <w:rStyle w:val="Hyperlink"/>
                <w:noProof/>
              </w:rPr>
              <w:t>5.9.3.3.</w:t>
            </w:r>
            <w:r>
              <w:rPr>
                <w:noProof/>
                <w:sz w:val="24"/>
              </w:rPr>
              <w:tab/>
            </w:r>
            <w:r w:rsidRPr="00C7536A">
              <w:rPr>
                <w:rStyle w:val="Hyperlink"/>
                <w:noProof/>
              </w:rPr>
              <w:t>10 Day Double Dip</w:t>
            </w:r>
            <w:r>
              <w:rPr>
                <w:noProof/>
                <w:webHidden/>
              </w:rPr>
              <w:tab/>
            </w:r>
            <w:r>
              <w:rPr>
                <w:noProof/>
                <w:webHidden/>
              </w:rPr>
              <w:fldChar w:fldCharType="begin"/>
            </w:r>
            <w:r>
              <w:rPr>
                <w:noProof/>
                <w:webHidden/>
              </w:rPr>
              <w:instrText xml:space="preserve"> PAGEREF _Toc233624711 \h </w:instrText>
            </w:r>
            <w:r>
              <w:rPr>
                <w:noProof/>
                <w:webHidden/>
              </w:rPr>
            </w:r>
            <w:r>
              <w:rPr>
                <w:noProof/>
                <w:webHidden/>
              </w:rPr>
              <w:fldChar w:fldCharType="separate"/>
            </w:r>
            <w:r>
              <w:rPr>
                <w:noProof/>
                <w:webHidden/>
              </w:rPr>
              <w:t>28</w:t>
            </w:r>
            <w:r>
              <w:rPr>
                <w:noProof/>
                <w:webHidden/>
              </w:rPr>
              <w:fldChar w:fldCharType="end"/>
            </w:r>
          </w:hyperlink>
        </w:p>
        <w:p w14:paraId="32995C22" w14:textId="01846CB9" w:rsidR="006519AE" w:rsidRDefault="006519AE">
          <w:pPr>
            <w:pStyle w:val="TOC4"/>
            <w:tabs>
              <w:tab w:val="left" w:pos="1920"/>
              <w:tab w:val="right" w:leader="dot" w:pos="9016"/>
            </w:tabs>
            <w:rPr>
              <w:noProof/>
              <w:sz w:val="24"/>
            </w:rPr>
          </w:pPr>
          <w:hyperlink w:anchor="_Toc233624712" w:history="1">
            <w:r w:rsidRPr="00C7536A">
              <w:rPr>
                <w:rStyle w:val="Hyperlink"/>
                <w:noProof/>
              </w:rPr>
              <w:t>5.9.3.4.</w:t>
            </w:r>
            <w:r>
              <w:rPr>
                <w:noProof/>
                <w:sz w:val="24"/>
              </w:rPr>
              <w:tab/>
            </w:r>
            <w:r w:rsidRPr="00C7536A">
              <w:rPr>
                <w:rStyle w:val="Hyperlink"/>
                <w:noProof/>
              </w:rPr>
              <w:t>10 Day Double Climb</w:t>
            </w:r>
            <w:r>
              <w:rPr>
                <w:noProof/>
                <w:webHidden/>
              </w:rPr>
              <w:tab/>
            </w:r>
            <w:r>
              <w:rPr>
                <w:noProof/>
                <w:webHidden/>
              </w:rPr>
              <w:fldChar w:fldCharType="begin"/>
            </w:r>
            <w:r>
              <w:rPr>
                <w:noProof/>
                <w:webHidden/>
              </w:rPr>
              <w:instrText xml:space="preserve"> PAGEREF _Toc233624712 \h </w:instrText>
            </w:r>
            <w:r>
              <w:rPr>
                <w:noProof/>
                <w:webHidden/>
              </w:rPr>
            </w:r>
            <w:r>
              <w:rPr>
                <w:noProof/>
                <w:webHidden/>
              </w:rPr>
              <w:fldChar w:fldCharType="separate"/>
            </w:r>
            <w:r>
              <w:rPr>
                <w:noProof/>
                <w:webHidden/>
              </w:rPr>
              <w:t>28</w:t>
            </w:r>
            <w:r>
              <w:rPr>
                <w:noProof/>
                <w:webHidden/>
              </w:rPr>
              <w:fldChar w:fldCharType="end"/>
            </w:r>
          </w:hyperlink>
        </w:p>
        <w:p w14:paraId="4070459D" w14:textId="017C1449" w:rsidR="006519AE" w:rsidRDefault="006519AE">
          <w:pPr>
            <w:pStyle w:val="TOC4"/>
            <w:tabs>
              <w:tab w:val="left" w:pos="1920"/>
              <w:tab w:val="right" w:leader="dot" w:pos="9016"/>
            </w:tabs>
            <w:rPr>
              <w:noProof/>
              <w:sz w:val="24"/>
            </w:rPr>
          </w:pPr>
          <w:hyperlink w:anchor="_Toc233624713" w:history="1">
            <w:r w:rsidRPr="00C7536A">
              <w:rPr>
                <w:rStyle w:val="Hyperlink"/>
                <w:noProof/>
              </w:rPr>
              <w:t>5.9.3.5.</w:t>
            </w:r>
            <w:r>
              <w:rPr>
                <w:noProof/>
                <w:sz w:val="24"/>
              </w:rPr>
              <w:tab/>
            </w:r>
            <w:r w:rsidRPr="00C7536A">
              <w:rPr>
                <w:rStyle w:val="Hyperlink"/>
                <w:noProof/>
              </w:rPr>
              <w:t>RP5D Double Dip</w:t>
            </w:r>
            <w:r>
              <w:rPr>
                <w:noProof/>
                <w:webHidden/>
              </w:rPr>
              <w:tab/>
            </w:r>
            <w:r>
              <w:rPr>
                <w:noProof/>
                <w:webHidden/>
              </w:rPr>
              <w:fldChar w:fldCharType="begin"/>
            </w:r>
            <w:r>
              <w:rPr>
                <w:noProof/>
                <w:webHidden/>
              </w:rPr>
              <w:instrText xml:space="preserve"> PAGEREF _Toc233624713 \h </w:instrText>
            </w:r>
            <w:r>
              <w:rPr>
                <w:noProof/>
                <w:webHidden/>
              </w:rPr>
            </w:r>
            <w:r>
              <w:rPr>
                <w:noProof/>
                <w:webHidden/>
              </w:rPr>
              <w:fldChar w:fldCharType="separate"/>
            </w:r>
            <w:r>
              <w:rPr>
                <w:noProof/>
                <w:webHidden/>
              </w:rPr>
              <w:t>29</w:t>
            </w:r>
            <w:r>
              <w:rPr>
                <w:noProof/>
                <w:webHidden/>
              </w:rPr>
              <w:fldChar w:fldCharType="end"/>
            </w:r>
          </w:hyperlink>
        </w:p>
        <w:p w14:paraId="2E2B79E5" w14:textId="2702899D" w:rsidR="006519AE" w:rsidRDefault="006519AE">
          <w:pPr>
            <w:pStyle w:val="TOC4"/>
            <w:tabs>
              <w:tab w:val="left" w:pos="1920"/>
              <w:tab w:val="right" w:leader="dot" w:pos="9016"/>
            </w:tabs>
            <w:rPr>
              <w:noProof/>
              <w:sz w:val="24"/>
            </w:rPr>
          </w:pPr>
          <w:hyperlink w:anchor="_Toc233624714" w:history="1">
            <w:r w:rsidRPr="00C7536A">
              <w:rPr>
                <w:rStyle w:val="Hyperlink"/>
                <w:noProof/>
              </w:rPr>
              <w:t>5.9.3.6.</w:t>
            </w:r>
            <w:r>
              <w:rPr>
                <w:noProof/>
                <w:sz w:val="24"/>
              </w:rPr>
              <w:tab/>
            </w:r>
            <w:r w:rsidRPr="00C7536A">
              <w:rPr>
                <w:rStyle w:val="Hyperlink"/>
                <w:noProof/>
              </w:rPr>
              <w:t>RP5D Double Climb</w:t>
            </w:r>
            <w:r>
              <w:rPr>
                <w:noProof/>
                <w:webHidden/>
              </w:rPr>
              <w:tab/>
            </w:r>
            <w:r>
              <w:rPr>
                <w:noProof/>
                <w:webHidden/>
              </w:rPr>
              <w:fldChar w:fldCharType="begin"/>
            </w:r>
            <w:r>
              <w:rPr>
                <w:noProof/>
                <w:webHidden/>
              </w:rPr>
              <w:instrText xml:space="preserve"> PAGEREF _Toc233624714 \h </w:instrText>
            </w:r>
            <w:r>
              <w:rPr>
                <w:noProof/>
                <w:webHidden/>
              </w:rPr>
            </w:r>
            <w:r>
              <w:rPr>
                <w:noProof/>
                <w:webHidden/>
              </w:rPr>
              <w:fldChar w:fldCharType="separate"/>
            </w:r>
            <w:r>
              <w:rPr>
                <w:noProof/>
                <w:webHidden/>
              </w:rPr>
              <w:t>29</w:t>
            </w:r>
            <w:r>
              <w:rPr>
                <w:noProof/>
                <w:webHidden/>
              </w:rPr>
              <w:fldChar w:fldCharType="end"/>
            </w:r>
          </w:hyperlink>
        </w:p>
        <w:p w14:paraId="54F00235" w14:textId="105CB6F1" w:rsidR="006519AE" w:rsidRDefault="006519AE">
          <w:pPr>
            <w:pStyle w:val="TOC4"/>
            <w:tabs>
              <w:tab w:val="left" w:pos="1920"/>
              <w:tab w:val="right" w:leader="dot" w:pos="9016"/>
            </w:tabs>
            <w:rPr>
              <w:noProof/>
              <w:sz w:val="24"/>
            </w:rPr>
          </w:pPr>
          <w:hyperlink w:anchor="_Toc233624715" w:history="1">
            <w:r w:rsidRPr="00C7536A">
              <w:rPr>
                <w:rStyle w:val="Hyperlink"/>
                <w:noProof/>
              </w:rPr>
              <w:t>5.9.3.7.</w:t>
            </w:r>
            <w:r>
              <w:rPr>
                <w:noProof/>
                <w:sz w:val="24"/>
              </w:rPr>
              <w:tab/>
            </w:r>
            <w:r w:rsidRPr="00C7536A">
              <w:rPr>
                <w:rStyle w:val="Hyperlink"/>
                <w:noProof/>
              </w:rPr>
              <w:t>3 Week Window Double Dip</w:t>
            </w:r>
            <w:r>
              <w:rPr>
                <w:noProof/>
                <w:webHidden/>
              </w:rPr>
              <w:tab/>
            </w:r>
            <w:r>
              <w:rPr>
                <w:noProof/>
                <w:webHidden/>
              </w:rPr>
              <w:fldChar w:fldCharType="begin"/>
            </w:r>
            <w:r>
              <w:rPr>
                <w:noProof/>
                <w:webHidden/>
              </w:rPr>
              <w:instrText xml:space="preserve"> PAGEREF _Toc233624715 \h </w:instrText>
            </w:r>
            <w:r>
              <w:rPr>
                <w:noProof/>
                <w:webHidden/>
              </w:rPr>
            </w:r>
            <w:r>
              <w:rPr>
                <w:noProof/>
                <w:webHidden/>
              </w:rPr>
              <w:fldChar w:fldCharType="separate"/>
            </w:r>
            <w:r>
              <w:rPr>
                <w:noProof/>
                <w:webHidden/>
              </w:rPr>
              <w:t>29</w:t>
            </w:r>
            <w:r>
              <w:rPr>
                <w:noProof/>
                <w:webHidden/>
              </w:rPr>
              <w:fldChar w:fldCharType="end"/>
            </w:r>
          </w:hyperlink>
        </w:p>
        <w:p w14:paraId="1691980D" w14:textId="4E95B130" w:rsidR="006519AE" w:rsidRDefault="006519AE">
          <w:pPr>
            <w:pStyle w:val="TOC4"/>
            <w:tabs>
              <w:tab w:val="left" w:pos="1920"/>
              <w:tab w:val="right" w:leader="dot" w:pos="9016"/>
            </w:tabs>
            <w:rPr>
              <w:noProof/>
              <w:sz w:val="24"/>
            </w:rPr>
          </w:pPr>
          <w:hyperlink w:anchor="_Toc233624716" w:history="1">
            <w:r w:rsidRPr="00C7536A">
              <w:rPr>
                <w:rStyle w:val="Hyperlink"/>
                <w:noProof/>
              </w:rPr>
              <w:t>5.9.3.8.</w:t>
            </w:r>
            <w:r>
              <w:rPr>
                <w:noProof/>
                <w:sz w:val="24"/>
              </w:rPr>
              <w:tab/>
            </w:r>
            <w:r w:rsidRPr="00C7536A">
              <w:rPr>
                <w:rStyle w:val="Hyperlink"/>
                <w:noProof/>
              </w:rPr>
              <w:t>3 Week Window Double Climb</w:t>
            </w:r>
            <w:r>
              <w:rPr>
                <w:noProof/>
                <w:webHidden/>
              </w:rPr>
              <w:tab/>
            </w:r>
            <w:r>
              <w:rPr>
                <w:noProof/>
                <w:webHidden/>
              </w:rPr>
              <w:fldChar w:fldCharType="begin"/>
            </w:r>
            <w:r>
              <w:rPr>
                <w:noProof/>
                <w:webHidden/>
              </w:rPr>
              <w:instrText xml:space="preserve"> PAGEREF _Toc233624716 \h </w:instrText>
            </w:r>
            <w:r>
              <w:rPr>
                <w:noProof/>
                <w:webHidden/>
              </w:rPr>
            </w:r>
            <w:r>
              <w:rPr>
                <w:noProof/>
                <w:webHidden/>
              </w:rPr>
              <w:fldChar w:fldCharType="separate"/>
            </w:r>
            <w:r>
              <w:rPr>
                <w:noProof/>
                <w:webHidden/>
              </w:rPr>
              <w:t>29</w:t>
            </w:r>
            <w:r>
              <w:rPr>
                <w:noProof/>
                <w:webHidden/>
              </w:rPr>
              <w:fldChar w:fldCharType="end"/>
            </w:r>
          </w:hyperlink>
        </w:p>
        <w:p w14:paraId="6A82FAAB" w14:textId="2FCF1DA2" w:rsidR="006519AE" w:rsidRDefault="006519AE">
          <w:pPr>
            <w:pStyle w:val="TOC2"/>
            <w:tabs>
              <w:tab w:val="left" w:pos="960"/>
              <w:tab w:val="right" w:leader="dot" w:pos="9016"/>
            </w:tabs>
            <w:rPr>
              <w:rFonts w:eastAsiaTheme="minorEastAsia"/>
              <w:noProof/>
              <w:sz w:val="24"/>
              <w:szCs w:val="24"/>
              <w:lang w:eastAsia="en-GB"/>
            </w:rPr>
          </w:pPr>
          <w:hyperlink w:anchor="_Toc233624717" w:history="1">
            <w:r w:rsidRPr="00C7536A">
              <w:rPr>
                <w:rStyle w:val="Hyperlink"/>
                <w:noProof/>
              </w:rPr>
              <w:t>5.10.</w:t>
            </w:r>
            <w:r>
              <w:rPr>
                <w:rFonts w:eastAsiaTheme="minorEastAsia"/>
                <w:noProof/>
                <w:sz w:val="24"/>
                <w:szCs w:val="24"/>
                <w:lang w:eastAsia="en-GB"/>
              </w:rPr>
              <w:tab/>
            </w:r>
            <w:r w:rsidRPr="00C7536A">
              <w:rPr>
                <w:rStyle w:val="Hyperlink"/>
                <w:noProof/>
              </w:rPr>
              <w:t>Late Mins Analysis</w:t>
            </w:r>
            <w:r>
              <w:rPr>
                <w:noProof/>
                <w:webHidden/>
              </w:rPr>
              <w:tab/>
            </w:r>
            <w:r>
              <w:rPr>
                <w:noProof/>
                <w:webHidden/>
              </w:rPr>
              <w:fldChar w:fldCharType="begin"/>
            </w:r>
            <w:r>
              <w:rPr>
                <w:noProof/>
                <w:webHidden/>
              </w:rPr>
              <w:instrText xml:space="preserve"> PAGEREF _Toc233624717 \h </w:instrText>
            </w:r>
            <w:r>
              <w:rPr>
                <w:noProof/>
                <w:webHidden/>
              </w:rPr>
            </w:r>
            <w:r>
              <w:rPr>
                <w:noProof/>
                <w:webHidden/>
              </w:rPr>
              <w:fldChar w:fldCharType="separate"/>
            </w:r>
            <w:r>
              <w:rPr>
                <w:noProof/>
                <w:webHidden/>
              </w:rPr>
              <w:t>29</w:t>
            </w:r>
            <w:r>
              <w:rPr>
                <w:noProof/>
                <w:webHidden/>
              </w:rPr>
              <w:fldChar w:fldCharType="end"/>
            </w:r>
          </w:hyperlink>
        </w:p>
        <w:p w14:paraId="3DD76B0E" w14:textId="0C0F43A5" w:rsidR="006519AE" w:rsidRDefault="006519AE">
          <w:pPr>
            <w:pStyle w:val="TOC3"/>
            <w:tabs>
              <w:tab w:val="left" w:pos="1440"/>
              <w:tab w:val="right" w:leader="dot" w:pos="9016"/>
            </w:tabs>
            <w:rPr>
              <w:rFonts w:eastAsiaTheme="minorEastAsia"/>
              <w:noProof/>
              <w:sz w:val="24"/>
              <w:szCs w:val="24"/>
              <w:lang w:eastAsia="en-GB"/>
            </w:rPr>
          </w:pPr>
          <w:hyperlink w:anchor="_Toc233624718" w:history="1">
            <w:r w:rsidRPr="00C7536A">
              <w:rPr>
                <w:rStyle w:val="Hyperlink"/>
                <w:noProof/>
              </w:rPr>
              <w:t>5.10.1.</w:t>
            </w:r>
            <w:r>
              <w:rPr>
                <w:rFonts w:eastAsiaTheme="minorEastAsia"/>
                <w:noProof/>
                <w:sz w:val="24"/>
                <w:szCs w:val="24"/>
                <w:lang w:eastAsia="en-GB"/>
              </w:rPr>
              <w:tab/>
            </w:r>
            <w:r w:rsidRPr="00C7536A">
              <w:rPr>
                <w:rStyle w:val="Hyperlink"/>
                <w:noProof/>
              </w:rPr>
              <w:t>RC Late Mins</w:t>
            </w:r>
            <w:r>
              <w:rPr>
                <w:noProof/>
                <w:webHidden/>
              </w:rPr>
              <w:tab/>
            </w:r>
            <w:r>
              <w:rPr>
                <w:noProof/>
                <w:webHidden/>
              </w:rPr>
              <w:fldChar w:fldCharType="begin"/>
            </w:r>
            <w:r>
              <w:rPr>
                <w:noProof/>
                <w:webHidden/>
              </w:rPr>
              <w:instrText xml:space="preserve"> PAGEREF _Toc233624718 \h </w:instrText>
            </w:r>
            <w:r>
              <w:rPr>
                <w:noProof/>
                <w:webHidden/>
              </w:rPr>
            </w:r>
            <w:r>
              <w:rPr>
                <w:noProof/>
                <w:webHidden/>
              </w:rPr>
              <w:fldChar w:fldCharType="separate"/>
            </w:r>
            <w:r>
              <w:rPr>
                <w:noProof/>
                <w:webHidden/>
              </w:rPr>
              <w:t>29</w:t>
            </w:r>
            <w:r>
              <w:rPr>
                <w:noProof/>
                <w:webHidden/>
              </w:rPr>
              <w:fldChar w:fldCharType="end"/>
            </w:r>
          </w:hyperlink>
        </w:p>
        <w:p w14:paraId="0C32D85F" w14:textId="3FF4276E" w:rsidR="006519AE" w:rsidRDefault="006519AE">
          <w:pPr>
            <w:pStyle w:val="TOC4"/>
            <w:tabs>
              <w:tab w:val="left" w:pos="1920"/>
              <w:tab w:val="right" w:leader="dot" w:pos="9016"/>
            </w:tabs>
            <w:rPr>
              <w:noProof/>
              <w:sz w:val="24"/>
            </w:rPr>
          </w:pPr>
          <w:hyperlink w:anchor="_Toc233624719" w:history="1">
            <w:r w:rsidRPr="00C7536A">
              <w:rPr>
                <w:rStyle w:val="Hyperlink"/>
                <w:noProof/>
              </w:rPr>
              <w:t>5.10.1.1.</w:t>
            </w:r>
            <w:r>
              <w:rPr>
                <w:noProof/>
                <w:sz w:val="24"/>
              </w:rPr>
              <w:tab/>
            </w:r>
            <w:r w:rsidRPr="00C7536A">
              <w:rPr>
                <w:rStyle w:val="Hyperlink"/>
                <w:noProof/>
              </w:rPr>
              <w:t>Purpose</w:t>
            </w:r>
            <w:r>
              <w:rPr>
                <w:noProof/>
                <w:webHidden/>
              </w:rPr>
              <w:tab/>
            </w:r>
            <w:r>
              <w:rPr>
                <w:noProof/>
                <w:webHidden/>
              </w:rPr>
              <w:fldChar w:fldCharType="begin"/>
            </w:r>
            <w:r>
              <w:rPr>
                <w:noProof/>
                <w:webHidden/>
              </w:rPr>
              <w:instrText xml:space="preserve"> PAGEREF _Toc233624719 \h </w:instrText>
            </w:r>
            <w:r>
              <w:rPr>
                <w:noProof/>
                <w:webHidden/>
              </w:rPr>
            </w:r>
            <w:r>
              <w:rPr>
                <w:noProof/>
                <w:webHidden/>
              </w:rPr>
              <w:fldChar w:fldCharType="separate"/>
            </w:r>
            <w:r>
              <w:rPr>
                <w:noProof/>
                <w:webHidden/>
              </w:rPr>
              <w:t>29</w:t>
            </w:r>
            <w:r>
              <w:rPr>
                <w:noProof/>
                <w:webHidden/>
              </w:rPr>
              <w:fldChar w:fldCharType="end"/>
            </w:r>
          </w:hyperlink>
        </w:p>
        <w:p w14:paraId="15A377A6" w14:textId="6064E4D7" w:rsidR="006519AE" w:rsidRDefault="006519AE">
          <w:pPr>
            <w:pStyle w:val="TOC4"/>
            <w:tabs>
              <w:tab w:val="left" w:pos="1920"/>
              <w:tab w:val="right" w:leader="dot" w:pos="9016"/>
            </w:tabs>
            <w:rPr>
              <w:noProof/>
              <w:sz w:val="24"/>
            </w:rPr>
          </w:pPr>
          <w:hyperlink w:anchor="_Toc233624720" w:history="1">
            <w:r w:rsidRPr="00C7536A">
              <w:rPr>
                <w:rStyle w:val="Hyperlink"/>
                <w:noProof/>
              </w:rPr>
              <w:t>5.10.1.2.</w:t>
            </w:r>
            <w:r>
              <w:rPr>
                <w:noProof/>
                <w:sz w:val="24"/>
              </w:rPr>
              <w:tab/>
            </w:r>
            <w:r w:rsidRPr="00C7536A">
              <w:rPr>
                <w:rStyle w:val="Hyperlink"/>
                <w:noProof/>
              </w:rPr>
              <w:t>Definition</w:t>
            </w:r>
            <w:r>
              <w:rPr>
                <w:noProof/>
                <w:webHidden/>
              </w:rPr>
              <w:tab/>
            </w:r>
            <w:r>
              <w:rPr>
                <w:noProof/>
                <w:webHidden/>
              </w:rPr>
              <w:fldChar w:fldCharType="begin"/>
            </w:r>
            <w:r>
              <w:rPr>
                <w:noProof/>
                <w:webHidden/>
              </w:rPr>
              <w:instrText xml:space="preserve"> PAGEREF _Toc233624720 \h </w:instrText>
            </w:r>
            <w:r>
              <w:rPr>
                <w:noProof/>
                <w:webHidden/>
              </w:rPr>
            </w:r>
            <w:r>
              <w:rPr>
                <w:noProof/>
                <w:webHidden/>
              </w:rPr>
              <w:fldChar w:fldCharType="separate"/>
            </w:r>
            <w:r>
              <w:rPr>
                <w:noProof/>
                <w:webHidden/>
              </w:rPr>
              <w:t>29</w:t>
            </w:r>
            <w:r>
              <w:rPr>
                <w:noProof/>
                <w:webHidden/>
              </w:rPr>
              <w:fldChar w:fldCharType="end"/>
            </w:r>
          </w:hyperlink>
        </w:p>
        <w:p w14:paraId="3B31EB8E" w14:textId="75FCBFEA" w:rsidR="006519AE" w:rsidRDefault="006519AE">
          <w:pPr>
            <w:pStyle w:val="TOC4"/>
            <w:tabs>
              <w:tab w:val="left" w:pos="1920"/>
              <w:tab w:val="right" w:leader="dot" w:pos="9016"/>
            </w:tabs>
            <w:rPr>
              <w:noProof/>
              <w:sz w:val="24"/>
            </w:rPr>
          </w:pPr>
          <w:hyperlink w:anchor="_Toc233624721" w:history="1">
            <w:r w:rsidRPr="00C7536A">
              <w:rPr>
                <w:rStyle w:val="Hyperlink"/>
                <w:noProof/>
              </w:rPr>
              <w:t>5.10.1.3.</w:t>
            </w:r>
            <w:r>
              <w:rPr>
                <w:noProof/>
                <w:sz w:val="24"/>
              </w:rPr>
              <w:tab/>
            </w:r>
            <w:r w:rsidRPr="00C7536A">
              <w:rPr>
                <w:rStyle w:val="Hyperlink"/>
                <w:noProof/>
              </w:rPr>
              <w:t>Recommended Use</w:t>
            </w:r>
            <w:r>
              <w:rPr>
                <w:noProof/>
                <w:webHidden/>
              </w:rPr>
              <w:tab/>
            </w:r>
            <w:r>
              <w:rPr>
                <w:noProof/>
                <w:webHidden/>
              </w:rPr>
              <w:fldChar w:fldCharType="begin"/>
            </w:r>
            <w:r>
              <w:rPr>
                <w:noProof/>
                <w:webHidden/>
              </w:rPr>
              <w:instrText xml:space="preserve"> PAGEREF _Toc233624721 \h </w:instrText>
            </w:r>
            <w:r>
              <w:rPr>
                <w:noProof/>
                <w:webHidden/>
              </w:rPr>
            </w:r>
            <w:r>
              <w:rPr>
                <w:noProof/>
                <w:webHidden/>
              </w:rPr>
              <w:fldChar w:fldCharType="separate"/>
            </w:r>
            <w:r>
              <w:rPr>
                <w:noProof/>
                <w:webHidden/>
              </w:rPr>
              <w:t>29</w:t>
            </w:r>
            <w:r>
              <w:rPr>
                <w:noProof/>
                <w:webHidden/>
              </w:rPr>
              <w:fldChar w:fldCharType="end"/>
            </w:r>
          </w:hyperlink>
        </w:p>
        <w:p w14:paraId="05266EAC" w14:textId="5AC575F4" w:rsidR="006519AE" w:rsidRDefault="006519AE">
          <w:pPr>
            <w:pStyle w:val="TOC4"/>
            <w:tabs>
              <w:tab w:val="left" w:pos="1920"/>
              <w:tab w:val="right" w:leader="dot" w:pos="9016"/>
            </w:tabs>
            <w:rPr>
              <w:noProof/>
              <w:sz w:val="24"/>
            </w:rPr>
          </w:pPr>
          <w:hyperlink w:anchor="_Toc233624722" w:history="1">
            <w:r w:rsidRPr="00C7536A">
              <w:rPr>
                <w:rStyle w:val="Hyperlink"/>
                <w:noProof/>
              </w:rPr>
              <w:t>5.10.1.4.</w:t>
            </w:r>
            <w:r>
              <w:rPr>
                <w:noProof/>
                <w:sz w:val="24"/>
              </w:rPr>
              <w:tab/>
            </w:r>
            <w:r w:rsidRPr="00C7536A">
              <w:rPr>
                <w:rStyle w:val="Hyperlink"/>
                <w:noProof/>
              </w:rPr>
              <w:t>Strengths</w:t>
            </w:r>
            <w:r>
              <w:rPr>
                <w:noProof/>
                <w:webHidden/>
              </w:rPr>
              <w:tab/>
            </w:r>
            <w:r>
              <w:rPr>
                <w:noProof/>
                <w:webHidden/>
              </w:rPr>
              <w:fldChar w:fldCharType="begin"/>
            </w:r>
            <w:r>
              <w:rPr>
                <w:noProof/>
                <w:webHidden/>
              </w:rPr>
              <w:instrText xml:space="preserve"> PAGEREF _Toc233624722 \h </w:instrText>
            </w:r>
            <w:r>
              <w:rPr>
                <w:noProof/>
                <w:webHidden/>
              </w:rPr>
            </w:r>
            <w:r>
              <w:rPr>
                <w:noProof/>
                <w:webHidden/>
              </w:rPr>
              <w:fldChar w:fldCharType="separate"/>
            </w:r>
            <w:r>
              <w:rPr>
                <w:noProof/>
                <w:webHidden/>
              </w:rPr>
              <w:t>29</w:t>
            </w:r>
            <w:r>
              <w:rPr>
                <w:noProof/>
                <w:webHidden/>
              </w:rPr>
              <w:fldChar w:fldCharType="end"/>
            </w:r>
          </w:hyperlink>
        </w:p>
        <w:p w14:paraId="2E7065EC" w14:textId="2A4C92F1" w:rsidR="006519AE" w:rsidRDefault="006519AE">
          <w:pPr>
            <w:pStyle w:val="TOC4"/>
            <w:tabs>
              <w:tab w:val="left" w:pos="1920"/>
              <w:tab w:val="right" w:leader="dot" w:pos="9016"/>
            </w:tabs>
            <w:rPr>
              <w:noProof/>
              <w:sz w:val="24"/>
            </w:rPr>
          </w:pPr>
          <w:hyperlink w:anchor="_Toc233624723" w:history="1">
            <w:r w:rsidRPr="00C7536A">
              <w:rPr>
                <w:rStyle w:val="Hyperlink"/>
                <w:noProof/>
              </w:rPr>
              <w:t>5.10.1.5.</w:t>
            </w:r>
            <w:r>
              <w:rPr>
                <w:noProof/>
                <w:sz w:val="24"/>
              </w:rPr>
              <w:tab/>
            </w:r>
            <w:r w:rsidRPr="00C7536A">
              <w:rPr>
                <w:rStyle w:val="Hyperlink"/>
                <w:noProof/>
              </w:rPr>
              <w:t>Limitations</w:t>
            </w:r>
            <w:r>
              <w:rPr>
                <w:noProof/>
                <w:webHidden/>
              </w:rPr>
              <w:tab/>
            </w:r>
            <w:r>
              <w:rPr>
                <w:noProof/>
                <w:webHidden/>
              </w:rPr>
              <w:fldChar w:fldCharType="begin"/>
            </w:r>
            <w:r>
              <w:rPr>
                <w:noProof/>
                <w:webHidden/>
              </w:rPr>
              <w:instrText xml:space="preserve"> PAGEREF _Toc233624723 \h </w:instrText>
            </w:r>
            <w:r>
              <w:rPr>
                <w:noProof/>
                <w:webHidden/>
              </w:rPr>
            </w:r>
            <w:r>
              <w:rPr>
                <w:noProof/>
                <w:webHidden/>
              </w:rPr>
              <w:fldChar w:fldCharType="separate"/>
            </w:r>
            <w:r>
              <w:rPr>
                <w:noProof/>
                <w:webHidden/>
              </w:rPr>
              <w:t>29</w:t>
            </w:r>
            <w:r>
              <w:rPr>
                <w:noProof/>
                <w:webHidden/>
              </w:rPr>
              <w:fldChar w:fldCharType="end"/>
            </w:r>
          </w:hyperlink>
        </w:p>
        <w:p w14:paraId="2902D35F" w14:textId="6A9B0077" w:rsidR="006519AE" w:rsidRDefault="006519AE">
          <w:pPr>
            <w:pStyle w:val="TOC4"/>
            <w:tabs>
              <w:tab w:val="left" w:pos="1920"/>
              <w:tab w:val="right" w:leader="dot" w:pos="9016"/>
            </w:tabs>
            <w:rPr>
              <w:noProof/>
              <w:sz w:val="24"/>
            </w:rPr>
          </w:pPr>
          <w:hyperlink w:anchor="_Toc233624724" w:history="1">
            <w:r w:rsidRPr="00C7536A">
              <w:rPr>
                <w:rStyle w:val="Hyperlink"/>
                <w:noProof/>
              </w:rPr>
              <w:t>5.10.1.6.</w:t>
            </w:r>
            <w:r>
              <w:rPr>
                <w:noProof/>
                <w:sz w:val="24"/>
              </w:rPr>
              <w:tab/>
            </w:r>
            <w:r w:rsidRPr="00C7536A">
              <w:rPr>
                <w:rStyle w:val="Hyperlink"/>
                <w:noProof/>
              </w:rPr>
              <w:t>Not Recommended For</w:t>
            </w:r>
            <w:r>
              <w:rPr>
                <w:noProof/>
                <w:webHidden/>
              </w:rPr>
              <w:tab/>
            </w:r>
            <w:r>
              <w:rPr>
                <w:noProof/>
                <w:webHidden/>
              </w:rPr>
              <w:fldChar w:fldCharType="begin"/>
            </w:r>
            <w:r>
              <w:rPr>
                <w:noProof/>
                <w:webHidden/>
              </w:rPr>
              <w:instrText xml:space="preserve"> PAGEREF _Toc233624724 \h </w:instrText>
            </w:r>
            <w:r>
              <w:rPr>
                <w:noProof/>
                <w:webHidden/>
              </w:rPr>
            </w:r>
            <w:r>
              <w:rPr>
                <w:noProof/>
                <w:webHidden/>
              </w:rPr>
              <w:fldChar w:fldCharType="separate"/>
            </w:r>
            <w:r>
              <w:rPr>
                <w:noProof/>
                <w:webHidden/>
              </w:rPr>
              <w:t>30</w:t>
            </w:r>
            <w:r>
              <w:rPr>
                <w:noProof/>
                <w:webHidden/>
              </w:rPr>
              <w:fldChar w:fldCharType="end"/>
            </w:r>
          </w:hyperlink>
        </w:p>
        <w:p w14:paraId="6C73A5AC" w14:textId="2A9960E5" w:rsidR="006519AE" w:rsidRDefault="006519AE">
          <w:pPr>
            <w:pStyle w:val="TOC3"/>
            <w:tabs>
              <w:tab w:val="left" w:pos="1440"/>
              <w:tab w:val="right" w:leader="dot" w:pos="9016"/>
            </w:tabs>
            <w:rPr>
              <w:rFonts w:eastAsiaTheme="minorEastAsia"/>
              <w:noProof/>
              <w:sz w:val="24"/>
              <w:szCs w:val="24"/>
              <w:lang w:eastAsia="en-GB"/>
            </w:rPr>
          </w:pPr>
          <w:hyperlink w:anchor="_Toc233624725" w:history="1">
            <w:r w:rsidRPr="00C7536A">
              <w:rPr>
                <w:rStyle w:val="Hyperlink"/>
                <w:noProof/>
              </w:rPr>
              <w:t>5.10.2.</w:t>
            </w:r>
            <w:r>
              <w:rPr>
                <w:rFonts w:eastAsiaTheme="minorEastAsia"/>
                <w:noProof/>
                <w:sz w:val="24"/>
                <w:szCs w:val="24"/>
                <w:lang w:eastAsia="en-GB"/>
              </w:rPr>
              <w:tab/>
            </w:r>
            <w:r w:rsidRPr="00C7536A">
              <w:rPr>
                <w:rStyle w:val="Hyperlink"/>
                <w:noProof/>
              </w:rPr>
              <w:t>RC Avg Late Mins Per Late Mark</w:t>
            </w:r>
            <w:r>
              <w:rPr>
                <w:noProof/>
                <w:webHidden/>
              </w:rPr>
              <w:tab/>
            </w:r>
            <w:r>
              <w:rPr>
                <w:noProof/>
                <w:webHidden/>
              </w:rPr>
              <w:fldChar w:fldCharType="begin"/>
            </w:r>
            <w:r>
              <w:rPr>
                <w:noProof/>
                <w:webHidden/>
              </w:rPr>
              <w:instrText xml:space="preserve"> PAGEREF _Toc233624725 \h </w:instrText>
            </w:r>
            <w:r>
              <w:rPr>
                <w:noProof/>
                <w:webHidden/>
              </w:rPr>
            </w:r>
            <w:r>
              <w:rPr>
                <w:noProof/>
                <w:webHidden/>
              </w:rPr>
              <w:fldChar w:fldCharType="separate"/>
            </w:r>
            <w:r>
              <w:rPr>
                <w:noProof/>
                <w:webHidden/>
              </w:rPr>
              <w:t>30</w:t>
            </w:r>
            <w:r>
              <w:rPr>
                <w:noProof/>
                <w:webHidden/>
              </w:rPr>
              <w:fldChar w:fldCharType="end"/>
            </w:r>
          </w:hyperlink>
        </w:p>
        <w:p w14:paraId="2BA7A03C" w14:textId="49214C1D" w:rsidR="006519AE" w:rsidRDefault="006519AE">
          <w:pPr>
            <w:pStyle w:val="TOC4"/>
            <w:tabs>
              <w:tab w:val="left" w:pos="1920"/>
              <w:tab w:val="right" w:leader="dot" w:pos="9016"/>
            </w:tabs>
            <w:rPr>
              <w:noProof/>
              <w:sz w:val="24"/>
            </w:rPr>
          </w:pPr>
          <w:hyperlink w:anchor="_Toc233624726" w:history="1">
            <w:r w:rsidRPr="00C7536A">
              <w:rPr>
                <w:rStyle w:val="Hyperlink"/>
                <w:noProof/>
              </w:rPr>
              <w:t>5.10.2.1.</w:t>
            </w:r>
            <w:r>
              <w:rPr>
                <w:noProof/>
                <w:sz w:val="24"/>
              </w:rPr>
              <w:tab/>
            </w:r>
            <w:r w:rsidRPr="00C7536A">
              <w:rPr>
                <w:rStyle w:val="Hyperlink"/>
                <w:noProof/>
              </w:rPr>
              <w:t>Purpose</w:t>
            </w:r>
            <w:r>
              <w:rPr>
                <w:noProof/>
                <w:webHidden/>
              </w:rPr>
              <w:tab/>
            </w:r>
            <w:r>
              <w:rPr>
                <w:noProof/>
                <w:webHidden/>
              </w:rPr>
              <w:fldChar w:fldCharType="begin"/>
            </w:r>
            <w:r>
              <w:rPr>
                <w:noProof/>
                <w:webHidden/>
              </w:rPr>
              <w:instrText xml:space="preserve"> PAGEREF _Toc233624726 \h </w:instrText>
            </w:r>
            <w:r>
              <w:rPr>
                <w:noProof/>
                <w:webHidden/>
              </w:rPr>
            </w:r>
            <w:r>
              <w:rPr>
                <w:noProof/>
                <w:webHidden/>
              </w:rPr>
              <w:fldChar w:fldCharType="separate"/>
            </w:r>
            <w:r>
              <w:rPr>
                <w:noProof/>
                <w:webHidden/>
              </w:rPr>
              <w:t>30</w:t>
            </w:r>
            <w:r>
              <w:rPr>
                <w:noProof/>
                <w:webHidden/>
              </w:rPr>
              <w:fldChar w:fldCharType="end"/>
            </w:r>
          </w:hyperlink>
        </w:p>
        <w:p w14:paraId="58BAF53D" w14:textId="327A0560" w:rsidR="006519AE" w:rsidRDefault="006519AE">
          <w:pPr>
            <w:pStyle w:val="TOC4"/>
            <w:tabs>
              <w:tab w:val="left" w:pos="1920"/>
              <w:tab w:val="right" w:leader="dot" w:pos="9016"/>
            </w:tabs>
            <w:rPr>
              <w:noProof/>
              <w:sz w:val="24"/>
            </w:rPr>
          </w:pPr>
          <w:hyperlink w:anchor="_Toc233624727" w:history="1">
            <w:r w:rsidRPr="00C7536A">
              <w:rPr>
                <w:rStyle w:val="Hyperlink"/>
                <w:noProof/>
              </w:rPr>
              <w:t>5.10.2.2.</w:t>
            </w:r>
            <w:r>
              <w:rPr>
                <w:noProof/>
                <w:sz w:val="24"/>
              </w:rPr>
              <w:tab/>
            </w:r>
            <w:r w:rsidRPr="00C7536A">
              <w:rPr>
                <w:rStyle w:val="Hyperlink"/>
                <w:noProof/>
              </w:rPr>
              <w:t>Definition</w:t>
            </w:r>
            <w:r>
              <w:rPr>
                <w:noProof/>
                <w:webHidden/>
              </w:rPr>
              <w:tab/>
            </w:r>
            <w:r>
              <w:rPr>
                <w:noProof/>
                <w:webHidden/>
              </w:rPr>
              <w:fldChar w:fldCharType="begin"/>
            </w:r>
            <w:r>
              <w:rPr>
                <w:noProof/>
                <w:webHidden/>
              </w:rPr>
              <w:instrText xml:space="preserve"> PAGEREF _Toc233624727 \h </w:instrText>
            </w:r>
            <w:r>
              <w:rPr>
                <w:noProof/>
                <w:webHidden/>
              </w:rPr>
            </w:r>
            <w:r>
              <w:rPr>
                <w:noProof/>
                <w:webHidden/>
              </w:rPr>
              <w:fldChar w:fldCharType="separate"/>
            </w:r>
            <w:r>
              <w:rPr>
                <w:noProof/>
                <w:webHidden/>
              </w:rPr>
              <w:t>30</w:t>
            </w:r>
            <w:r>
              <w:rPr>
                <w:noProof/>
                <w:webHidden/>
              </w:rPr>
              <w:fldChar w:fldCharType="end"/>
            </w:r>
          </w:hyperlink>
        </w:p>
        <w:p w14:paraId="175EFE07" w14:textId="6FADCB95" w:rsidR="006519AE" w:rsidRDefault="006519AE">
          <w:pPr>
            <w:pStyle w:val="TOC4"/>
            <w:tabs>
              <w:tab w:val="left" w:pos="1920"/>
              <w:tab w:val="right" w:leader="dot" w:pos="9016"/>
            </w:tabs>
            <w:rPr>
              <w:noProof/>
              <w:sz w:val="24"/>
            </w:rPr>
          </w:pPr>
          <w:hyperlink w:anchor="_Toc233624728" w:history="1">
            <w:r w:rsidRPr="00C7536A">
              <w:rPr>
                <w:rStyle w:val="Hyperlink"/>
                <w:noProof/>
              </w:rPr>
              <w:t>5.10.2.3.</w:t>
            </w:r>
            <w:r>
              <w:rPr>
                <w:noProof/>
                <w:sz w:val="24"/>
              </w:rPr>
              <w:tab/>
            </w:r>
            <w:r w:rsidRPr="00C7536A">
              <w:rPr>
                <w:rStyle w:val="Hyperlink"/>
                <w:noProof/>
              </w:rPr>
              <w:t>Recommended Use</w:t>
            </w:r>
            <w:r>
              <w:rPr>
                <w:noProof/>
                <w:webHidden/>
              </w:rPr>
              <w:tab/>
            </w:r>
            <w:r>
              <w:rPr>
                <w:noProof/>
                <w:webHidden/>
              </w:rPr>
              <w:fldChar w:fldCharType="begin"/>
            </w:r>
            <w:r>
              <w:rPr>
                <w:noProof/>
                <w:webHidden/>
              </w:rPr>
              <w:instrText xml:space="preserve"> PAGEREF _Toc233624728 \h </w:instrText>
            </w:r>
            <w:r>
              <w:rPr>
                <w:noProof/>
                <w:webHidden/>
              </w:rPr>
            </w:r>
            <w:r>
              <w:rPr>
                <w:noProof/>
                <w:webHidden/>
              </w:rPr>
              <w:fldChar w:fldCharType="separate"/>
            </w:r>
            <w:r>
              <w:rPr>
                <w:noProof/>
                <w:webHidden/>
              </w:rPr>
              <w:t>30</w:t>
            </w:r>
            <w:r>
              <w:rPr>
                <w:noProof/>
                <w:webHidden/>
              </w:rPr>
              <w:fldChar w:fldCharType="end"/>
            </w:r>
          </w:hyperlink>
        </w:p>
        <w:p w14:paraId="3244165B" w14:textId="2880F837" w:rsidR="006519AE" w:rsidRDefault="006519AE">
          <w:pPr>
            <w:pStyle w:val="TOC4"/>
            <w:tabs>
              <w:tab w:val="left" w:pos="1920"/>
              <w:tab w:val="right" w:leader="dot" w:pos="9016"/>
            </w:tabs>
            <w:rPr>
              <w:noProof/>
              <w:sz w:val="24"/>
            </w:rPr>
          </w:pPr>
          <w:hyperlink w:anchor="_Toc233624729" w:history="1">
            <w:r w:rsidRPr="00C7536A">
              <w:rPr>
                <w:rStyle w:val="Hyperlink"/>
                <w:noProof/>
              </w:rPr>
              <w:t>5.10.2.4.</w:t>
            </w:r>
            <w:r>
              <w:rPr>
                <w:noProof/>
                <w:sz w:val="24"/>
              </w:rPr>
              <w:tab/>
            </w:r>
            <w:r w:rsidRPr="00C7536A">
              <w:rPr>
                <w:rStyle w:val="Hyperlink"/>
                <w:noProof/>
              </w:rPr>
              <w:t>Strengths</w:t>
            </w:r>
            <w:r>
              <w:rPr>
                <w:noProof/>
                <w:webHidden/>
              </w:rPr>
              <w:tab/>
            </w:r>
            <w:r>
              <w:rPr>
                <w:noProof/>
                <w:webHidden/>
              </w:rPr>
              <w:fldChar w:fldCharType="begin"/>
            </w:r>
            <w:r>
              <w:rPr>
                <w:noProof/>
                <w:webHidden/>
              </w:rPr>
              <w:instrText xml:space="preserve"> PAGEREF _Toc233624729 \h </w:instrText>
            </w:r>
            <w:r>
              <w:rPr>
                <w:noProof/>
                <w:webHidden/>
              </w:rPr>
            </w:r>
            <w:r>
              <w:rPr>
                <w:noProof/>
                <w:webHidden/>
              </w:rPr>
              <w:fldChar w:fldCharType="separate"/>
            </w:r>
            <w:r>
              <w:rPr>
                <w:noProof/>
                <w:webHidden/>
              </w:rPr>
              <w:t>30</w:t>
            </w:r>
            <w:r>
              <w:rPr>
                <w:noProof/>
                <w:webHidden/>
              </w:rPr>
              <w:fldChar w:fldCharType="end"/>
            </w:r>
          </w:hyperlink>
        </w:p>
        <w:p w14:paraId="791A634B" w14:textId="1BB209F8" w:rsidR="006519AE" w:rsidRDefault="006519AE">
          <w:pPr>
            <w:pStyle w:val="TOC4"/>
            <w:tabs>
              <w:tab w:val="left" w:pos="1920"/>
              <w:tab w:val="right" w:leader="dot" w:pos="9016"/>
            </w:tabs>
            <w:rPr>
              <w:noProof/>
              <w:sz w:val="24"/>
            </w:rPr>
          </w:pPr>
          <w:hyperlink w:anchor="_Toc233624730" w:history="1">
            <w:r w:rsidRPr="00C7536A">
              <w:rPr>
                <w:rStyle w:val="Hyperlink"/>
                <w:noProof/>
              </w:rPr>
              <w:t>5.10.2.5.</w:t>
            </w:r>
            <w:r>
              <w:rPr>
                <w:noProof/>
                <w:sz w:val="24"/>
              </w:rPr>
              <w:tab/>
            </w:r>
            <w:r w:rsidRPr="00C7536A">
              <w:rPr>
                <w:rStyle w:val="Hyperlink"/>
                <w:noProof/>
              </w:rPr>
              <w:t>Limitations</w:t>
            </w:r>
            <w:r>
              <w:rPr>
                <w:noProof/>
                <w:webHidden/>
              </w:rPr>
              <w:tab/>
            </w:r>
            <w:r>
              <w:rPr>
                <w:noProof/>
                <w:webHidden/>
              </w:rPr>
              <w:fldChar w:fldCharType="begin"/>
            </w:r>
            <w:r>
              <w:rPr>
                <w:noProof/>
                <w:webHidden/>
              </w:rPr>
              <w:instrText xml:space="preserve"> PAGEREF _Toc233624730 \h </w:instrText>
            </w:r>
            <w:r>
              <w:rPr>
                <w:noProof/>
                <w:webHidden/>
              </w:rPr>
            </w:r>
            <w:r>
              <w:rPr>
                <w:noProof/>
                <w:webHidden/>
              </w:rPr>
              <w:fldChar w:fldCharType="separate"/>
            </w:r>
            <w:r>
              <w:rPr>
                <w:noProof/>
                <w:webHidden/>
              </w:rPr>
              <w:t>30</w:t>
            </w:r>
            <w:r>
              <w:rPr>
                <w:noProof/>
                <w:webHidden/>
              </w:rPr>
              <w:fldChar w:fldCharType="end"/>
            </w:r>
          </w:hyperlink>
        </w:p>
        <w:p w14:paraId="046023F8" w14:textId="4BA3F3E1" w:rsidR="006519AE" w:rsidRDefault="006519AE">
          <w:pPr>
            <w:pStyle w:val="TOC4"/>
            <w:tabs>
              <w:tab w:val="left" w:pos="1920"/>
              <w:tab w:val="right" w:leader="dot" w:pos="9016"/>
            </w:tabs>
            <w:rPr>
              <w:noProof/>
              <w:sz w:val="24"/>
            </w:rPr>
          </w:pPr>
          <w:hyperlink w:anchor="_Toc233624731" w:history="1">
            <w:r w:rsidRPr="00C7536A">
              <w:rPr>
                <w:rStyle w:val="Hyperlink"/>
                <w:noProof/>
              </w:rPr>
              <w:t>5.10.2.6.</w:t>
            </w:r>
            <w:r>
              <w:rPr>
                <w:noProof/>
                <w:sz w:val="24"/>
              </w:rPr>
              <w:tab/>
            </w:r>
            <w:r w:rsidRPr="00C7536A">
              <w:rPr>
                <w:rStyle w:val="Hyperlink"/>
                <w:noProof/>
              </w:rPr>
              <w:t>Not Recommended For</w:t>
            </w:r>
            <w:r>
              <w:rPr>
                <w:noProof/>
                <w:webHidden/>
              </w:rPr>
              <w:tab/>
            </w:r>
            <w:r>
              <w:rPr>
                <w:noProof/>
                <w:webHidden/>
              </w:rPr>
              <w:fldChar w:fldCharType="begin"/>
            </w:r>
            <w:r>
              <w:rPr>
                <w:noProof/>
                <w:webHidden/>
              </w:rPr>
              <w:instrText xml:space="preserve"> PAGEREF _Toc233624731 \h </w:instrText>
            </w:r>
            <w:r>
              <w:rPr>
                <w:noProof/>
                <w:webHidden/>
              </w:rPr>
            </w:r>
            <w:r>
              <w:rPr>
                <w:noProof/>
                <w:webHidden/>
              </w:rPr>
              <w:fldChar w:fldCharType="separate"/>
            </w:r>
            <w:r>
              <w:rPr>
                <w:noProof/>
                <w:webHidden/>
              </w:rPr>
              <w:t>30</w:t>
            </w:r>
            <w:r>
              <w:rPr>
                <w:noProof/>
                <w:webHidden/>
              </w:rPr>
              <w:fldChar w:fldCharType="end"/>
            </w:r>
          </w:hyperlink>
        </w:p>
        <w:p w14:paraId="77508DF9" w14:textId="21CB1F63" w:rsidR="006519AE" w:rsidRDefault="006519AE">
          <w:pPr>
            <w:pStyle w:val="TOC4"/>
            <w:tabs>
              <w:tab w:val="left" w:pos="1920"/>
              <w:tab w:val="right" w:leader="dot" w:pos="9016"/>
            </w:tabs>
            <w:rPr>
              <w:noProof/>
              <w:sz w:val="24"/>
            </w:rPr>
          </w:pPr>
          <w:hyperlink w:anchor="_Toc233624732" w:history="1">
            <w:r w:rsidRPr="00C7536A">
              <w:rPr>
                <w:rStyle w:val="Hyperlink"/>
                <w:noProof/>
              </w:rPr>
              <w:t>5.10.2.7.</w:t>
            </w:r>
            <w:r>
              <w:rPr>
                <w:noProof/>
                <w:sz w:val="24"/>
              </w:rPr>
              <w:tab/>
            </w:r>
            <w:r w:rsidRPr="00C7536A">
              <w:rPr>
                <w:rStyle w:val="Hyperlink"/>
                <w:noProof/>
              </w:rPr>
              <w:t>Recommended Reporting Controls</w:t>
            </w:r>
            <w:r>
              <w:rPr>
                <w:noProof/>
                <w:webHidden/>
              </w:rPr>
              <w:tab/>
            </w:r>
            <w:r>
              <w:rPr>
                <w:noProof/>
                <w:webHidden/>
              </w:rPr>
              <w:fldChar w:fldCharType="begin"/>
            </w:r>
            <w:r>
              <w:rPr>
                <w:noProof/>
                <w:webHidden/>
              </w:rPr>
              <w:instrText xml:space="preserve"> PAGEREF _Toc233624732 \h </w:instrText>
            </w:r>
            <w:r>
              <w:rPr>
                <w:noProof/>
                <w:webHidden/>
              </w:rPr>
            </w:r>
            <w:r>
              <w:rPr>
                <w:noProof/>
                <w:webHidden/>
              </w:rPr>
              <w:fldChar w:fldCharType="separate"/>
            </w:r>
            <w:r>
              <w:rPr>
                <w:noProof/>
                <w:webHidden/>
              </w:rPr>
              <w:t>31</w:t>
            </w:r>
            <w:r>
              <w:rPr>
                <w:noProof/>
                <w:webHidden/>
              </w:rPr>
              <w:fldChar w:fldCharType="end"/>
            </w:r>
          </w:hyperlink>
        </w:p>
        <w:p w14:paraId="68638217" w14:textId="29DE5C35" w:rsidR="006519AE" w:rsidRDefault="006519AE">
          <w:pPr>
            <w:pStyle w:val="TOC3"/>
            <w:tabs>
              <w:tab w:val="left" w:pos="1440"/>
              <w:tab w:val="right" w:leader="dot" w:pos="9016"/>
            </w:tabs>
            <w:rPr>
              <w:rFonts w:eastAsiaTheme="minorEastAsia"/>
              <w:noProof/>
              <w:sz w:val="24"/>
              <w:szCs w:val="24"/>
              <w:lang w:eastAsia="en-GB"/>
            </w:rPr>
          </w:pPr>
          <w:hyperlink w:anchor="_Toc233624733" w:history="1">
            <w:r w:rsidRPr="00C7536A">
              <w:rPr>
                <w:rStyle w:val="Hyperlink"/>
                <w:noProof/>
                <w:lang w:eastAsia="en-GB"/>
              </w:rPr>
              <w:t>5.10.3.</w:t>
            </w:r>
            <w:r>
              <w:rPr>
                <w:rFonts w:eastAsiaTheme="minorEastAsia"/>
                <w:noProof/>
                <w:sz w:val="24"/>
                <w:szCs w:val="24"/>
                <w:lang w:eastAsia="en-GB"/>
              </w:rPr>
              <w:tab/>
            </w:r>
            <w:r w:rsidRPr="00C7536A">
              <w:rPr>
                <w:rStyle w:val="Hyperlink"/>
                <w:noProof/>
                <w:lang w:eastAsia="en-GB"/>
              </w:rPr>
              <w:t>RC Avg Late Mins per student-day (Present Attendance Only)</w:t>
            </w:r>
            <w:r>
              <w:rPr>
                <w:noProof/>
                <w:webHidden/>
              </w:rPr>
              <w:tab/>
            </w:r>
            <w:r>
              <w:rPr>
                <w:noProof/>
                <w:webHidden/>
              </w:rPr>
              <w:fldChar w:fldCharType="begin"/>
            </w:r>
            <w:r>
              <w:rPr>
                <w:noProof/>
                <w:webHidden/>
              </w:rPr>
              <w:instrText xml:space="preserve"> PAGEREF _Toc233624733 \h </w:instrText>
            </w:r>
            <w:r>
              <w:rPr>
                <w:noProof/>
                <w:webHidden/>
              </w:rPr>
            </w:r>
            <w:r>
              <w:rPr>
                <w:noProof/>
                <w:webHidden/>
              </w:rPr>
              <w:fldChar w:fldCharType="separate"/>
            </w:r>
            <w:r>
              <w:rPr>
                <w:noProof/>
                <w:webHidden/>
              </w:rPr>
              <w:t>31</w:t>
            </w:r>
            <w:r>
              <w:rPr>
                <w:noProof/>
                <w:webHidden/>
              </w:rPr>
              <w:fldChar w:fldCharType="end"/>
            </w:r>
          </w:hyperlink>
        </w:p>
        <w:p w14:paraId="4C829747" w14:textId="32B8C29F" w:rsidR="006519AE" w:rsidRDefault="006519AE">
          <w:pPr>
            <w:pStyle w:val="TOC4"/>
            <w:tabs>
              <w:tab w:val="left" w:pos="1920"/>
              <w:tab w:val="right" w:leader="dot" w:pos="9016"/>
            </w:tabs>
            <w:rPr>
              <w:noProof/>
              <w:sz w:val="24"/>
            </w:rPr>
          </w:pPr>
          <w:hyperlink w:anchor="_Toc233624734" w:history="1">
            <w:r w:rsidRPr="00C7536A">
              <w:rPr>
                <w:rStyle w:val="Hyperlink"/>
                <w:noProof/>
              </w:rPr>
              <w:t>5.10.3.1.</w:t>
            </w:r>
            <w:r>
              <w:rPr>
                <w:noProof/>
                <w:sz w:val="24"/>
              </w:rPr>
              <w:tab/>
            </w:r>
            <w:r w:rsidRPr="00C7536A">
              <w:rPr>
                <w:rStyle w:val="Hyperlink"/>
                <w:noProof/>
              </w:rPr>
              <w:t>Purpose</w:t>
            </w:r>
            <w:r>
              <w:rPr>
                <w:noProof/>
                <w:webHidden/>
              </w:rPr>
              <w:tab/>
            </w:r>
            <w:r>
              <w:rPr>
                <w:noProof/>
                <w:webHidden/>
              </w:rPr>
              <w:fldChar w:fldCharType="begin"/>
            </w:r>
            <w:r>
              <w:rPr>
                <w:noProof/>
                <w:webHidden/>
              </w:rPr>
              <w:instrText xml:space="preserve"> PAGEREF _Toc233624734 \h </w:instrText>
            </w:r>
            <w:r>
              <w:rPr>
                <w:noProof/>
                <w:webHidden/>
              </w:rPr>
            </w:r>
            <w:r>
              <w:rPr>
                <w:noProof/>
                <w:webHidden/>
              </w:rPr>
              <w:fldChar w:fldCharType="separate"/>
            </w:r>
            <w:r>
              <w:rPr>
                <w:noProof/>
                <w:webHidden/>
              </w:rPr>
              <w:t>31</w:t>
            </w:r>
            <w:r>
              <w:rPr>
                <w:noProof/>
                <w:webHidden/>
              </w:rPr>
              <w:fldChar w:fldCharType="end"/>
            </w:r>
          </w:hyperlink>
        </w:p>
        <w:p w14:paraId="48F26059" w14:textId="5D36413E" w:rsidR="006519AE" w:rsidRDefault="006519AE">
          <w:pPr>
            <w:pStyle w:val="TOC4"/>
            <w:tabs>
              <w:tab w:val="left" w:pos="1920"/>
              <w:tab w:val="right" w:leader="dot" w:pos="9016"/>
            </w:tabs>
            <w:rPr>
              <w:noProof/>
              <w:sz w:val="24"/>
            </w:rPr>
          </w:pPr>
          <w:hyperlink w:anchor="_Toc233624735" w:history="1">
            <w:r w:rsidRPr="00C7536A">
              <w:rPr>
                <w:rStyle w:val="Hyperlink"/>
                <w:noProof/>
              </w:rPr>
              <w:t>5.10.3.2.</w:t>
            </w:r>
            <w:r>
              <w:rPr>
                <w:noProof/>
                <w:sz w:val="24"/>
              </w:rPr>
              <w:tab/>
            </w:r>
            <w:r w:rsidRPr="00C7536A">
              <w:rPr>
                <w:rStyle w:val="Hyperlink"/>
                <w:noProof/>
              </w:rPr>
              <w:t>Definition</w:t>
            </w:r>
            <w:r>
              <w:rPr>
                <w:noProof/>
                <w:webHidden/>
              </w:rPr>
              <w:tab/>
            </w:r>
            <w:r>
              <w:rPr>
                <w:noProof/>
                <w:webHidden/>
              </w:rPr>
              <w:fldChar w:fldCharType="begin"/>
            </w:r>
            <w:r>
              <w:rPr>
                <w:noProof/>
                <w:webHidden/>
              </w:rPr>
              <w:instrText xml:space="preserve"> PAGEREF _Toc233624735 \h </w:instrText>
            </w:r>
            <w:r>
              <w:rPr>
                <w:noProof/>
                <w:webHidden/>
              </w:rPr>
            </w:r>
            <w:r>
              <w:rPr>
                <w:noProof/>
                <w:webHidden/>
              </w:rPr>
              <w:fldChar w:fldCharType="separate"/>
            </w:r>
            <w:r>
              <w:rPr>
                <w:noProof/>
                <w:webHidden/>
              </w:rPr>
              <w:t>31</w:t>
            </w:r>
            <w:r>
              <w:rPr>
                <w:noProof/>
                <w:webHidden/>
              </w:rPr>
              <w:fldChar w:fldCharType="end"/>
            </w:r>
          </w:hyperlink>
        </w:p>
        <w:p w14:paraId="15672335" w14:textId="7A47451B" w:rsidR="006519AE" w:rsidRDefault="006519AE">
          <w:pPr>
            <w:pStyle w:val="TOC4"/>
            <w:tabs>
              <w:tab w:val="left" w:pos="1920"/>
              <w:tab w:val="right" w:leader="dot" w:pos="9016"/>
            </w:tabs>
            <w:rPr>
              <w:noProof/>
              <w:sz w:val="24"/>
            </w:rPr>
          </w:pPr>
          <w:hyperlink w:anchor="_Toc233624736" w:history="1">
            <w:r w:rsidRPr="00C7536A">
              <w:rPr>
                <w:rStyle w:val="Hyperlink"/>
                <w:noProof/>
              </w:rPr>
              <w:t>5.10.3.3.</w:t>
            </w:r>
            <w:r>
              <w:rPr>
                <w:noProof/>
                <w:sz w:val="24"/>
              </w:rPr>
              <w:tab/>
            </w:r>
            <w:r w:rsidRPr="00C7536A">
              <w:rPr>
                <w:rStyle w:val="Hyperlink"/>
                <w:noProof/>
              </w:rPr>
              <w:t>Recommended Use</w:t>
            </w:r>
            <w:r>
              <w:rPr>
                <w:noProof/>
                <w:webHidden/>
              </w:rPr>
              <w:tab/>
            </w:r>
            <w:r>
              <w:rPr>
                <w:noProof/>
                <w:webHidden/>
              </w:rPr>
              <w:fldChar w:fldCharType="begin"/>
            </w:r>
            <w:r>
              <w:rPr>
                <w:noProof/>
                <w:webHidden/>
              </w:rPr>
              <w:instrText xml:space="preserve"> PAGEREF _Toc233624736 \h </w:instrText>
            </w:r>
            <w:r>
              <w:rPr>
                <w:noProof/>
                <w:webHidden/>
              </w:rPr>
            </w:r>
            <w:r>
              <w:rPr>
                <w:noProof/>
                <w:webHidden/>
              </w:rPr>
              <w:fldChar w:fldCharType="separate"/>
            </w:r>
            <w:r>
              <w:rPr>
                <w:noProof/>
                <w:webHidden/>
              </w:rPr>
              <w:t>31</w:t>
            </w:r>
            <w:r>
              <w:rPr>
                <w:noProof/>
                <w:webHidden/>
              </w:rPr>
              <w:fldChar w:fldCharType="end"/>
            </w:r>
          </w:hyperlink>
        </w:p>
        <w:p w14:paraId="30BE58CF" w14:textId="128B123D" w:rsidR="006519AE" w:rsidRDefault="006519AE">
          <w:pPr>
            <w:pStyle w:val="TOC4"/>
            <w:tabs>
              <w:tab w:val="left" w:pos="1920"/>
              <w:tab w:val="right" w:leader="dot" w:pos="9016"/>
            </w:tabs>
            <w:rPr>
              <w:noProof/>
              <w:sz w:val="24"/>
            </w:rPr>
          </w:pPr>
          <w:hyperlink w:anchor="_Toc233624737" w:history="1">
            <w:r w:rsidRPr="00C7536A">
              <w:rPr>
                <w:rStyle w:val="Hyperlink"/>
                <w:noProof/>
              </w:rPr>
              <w:t>5.10.3.4.</w:t>
            </w:r>
            <w:r>
              <w:rPr>
                <w:noProof/>
                <w:sz w:val="24"/>
              </w:rPr>
              <w:tab/>
            </w:r>
            <w:r w:rsidRPr="00C7536A">
              <w:rPr>
                <w:rStyle w:val="Hyperlink"/>
                <w:noProof/>
              </w:rPr>
              <w:t>Strengths</w:t>
            </w:r>
            <w:r>
              <w:rPr>
                <w:noProof/>
                <w:webHidden/>
              </w:rPr>
              <w:tab/>
            </w:r>
            <w:r>
              <w:rPr>
                <w:noProof/>
                <w:webHidden/>
              </w:rPr>
              <w:fldChar w:fldCharType="begin"/>
            </w:r>
            <w:r>
              <w:rPr>
                <w:noProof/>
                <w:webHidden/>
              </w:rPr>
              <w:instrText xml:space="preserve"> PAGEREF _Toc233624737 \h </w:instrText>
            </w:r>
            <w:r>
              <w:rPr>
                <w:noProof/>
                <w:webHidden/>
              </w:rPr>
            </w:r>
            <w:r>
              <w:rPr>
                <w:noProof/>
                <w:webHidden/>
              </w:rPr>
              <w:fldChar w:fldCharType="separate"/>
            </w:r>
            <w:r>
              <w:rPr>
                <w:noProof/>
                <w:webHidden/>
              </w:rPr>
              <w:t>31</w:t>
            </w:r>
            <w:r>
              <w:rPr>
                <w:noProof/>
                <w:webHidden/>
              </w:rPr>
              <w:fldChar w:fldCharType="end"/>
            </w:r>
          </w:hyperlink>
        </w:p>
        <w:p w14:paraId="1161CBA7" w14:textId="5873E7A7" w:rsidR="006519AE" w:rsidRDefault="006519AE">
          <w:pPr>
            <w:pStyle w:val="TOC4"/>
            <w:tabs>
              <w:tab w:val="left" w:pos="1920"/>
              <w:tab w:val="right" w:leader="dot" w:pos="9016"/>
            </w:tabs>
            <w:rPr>
              <w:noProof/>
              <w:sz w:val="24"/>
            </w:rPr>
          </w:pPr>
          <w:hyperlink w:anchor="_Toc233624738" w:history="1">
            <w:r w:rsidRPr="00C7536A">
              <w:rPr>
                <w:rStyle w:val="Hyperlink"/>
                <w:noProof/>
              </w:rPr>
              <w:t>5.10.3.5.</w:t>
            </w:r>
            <w:r>
              <w:rPr>
                <w:noProof/>
                <w:sz w:val="24"/>
              </w:rPr>
              <w:tab/>
            </w:r>
            <w:r w:rsidRPr="00C7536A">
              <w:rPr>
                <w:rStyle w:val="Hyperlink"/>
                <w:noProof/>
              </w:rPr>
              <w:t>Limitations</w:t>
            </w:r>
            <w:r>
              <w:rPr>
                <w:noProof/>
                <w:webHidden/>
              </w:rPr>
              <w:tab/>
            </w:r>
            <w:r>
              <w:rPr>
                <w:noProof/>
                <w:webHidden/>
              </w:rPr>
              <w:fldChar w:fldCharType="begin"/>
            </w:r>
            <w:r>
              <w:rPr>
                <w:noProof/>
                <w:webHidden/>
              </w:rPr>
              <w:instrText xml:space="preserve"> PAGEREF _Toc233624738 \h </w:instrText>
            </w:r>
            <w:r>
              <w:rPr>
                <w:noProof/>
                <w:webHidden/>
              </w:rPr>
            </w:r>
            <w:r>
              <w:rPr>
                <w:noProof/>
                <w:webHidden/>
              </w:rPr>
              <w:fldChar w:fldCharType="separate"/>
            </w:r>
            <w:r>
              <w:rPr>
                <w:noProof/>
                <w:webHidden/>
              </w:rPr>
              <w:t>32</w:t>
            </w:r>
            <w:r>
              <w:rPr>
                <w:noProof/>
                <w:webHidden/>
              </w:rPr>
              <w:fldChar w:fldCharType="end"/>
            </w:r>
          </w:hyperlink>
        </w:p>
        <w:p w14:paraId="6FCE7FF6" w14:textId="7914D933" w:rsidR="006519AE" w:rsidRDefault="006519AE">
          <w:pPr>
            <w:pStyle w:val="TOC4"/>
            <w:tabs>
              <w:tab w:val="left" w:pos="1920"/>
              <w:tab w:val="right" w:leader="dot" w:pos="9016"/>
            </w:tabs>
            <w:rPr>
              <w:noProof/>
              <w:sz w:val="24"/>
            </w:rPr>
          </w:pPr>
          <w:hyperlink w:anchor="_Toc233624739" w:history="1">
            <w:r w:rsidRPr="00C7536A">
              <w:rPr>
                <w:rStyle w:val="Hyperlink"/>
                <w:noProof/>
              </w:rPr>
              <w:t>5.10.3.6.</w:t>
            </w:r>
            <w:r>
              <w:rPr>
                <w:noProof/>
                <w:sz w:val="24"/>
              </w:rPr>
              <w:tab/>
            </w:r>
            <w:r w:rsidRPr="00C7536A">
              <w:rPr>
                <w:rStyle w:val="Hyperlink"/>
                <w:noProof/>
              </w:rPr>
              <w:t>Not Recommended For</w:t>
            </w:r>
            <w:r>
              <w:rPr>
                <w:noProof/>
                <w:webHidden/>
              </w:rPr>
              <w:tab/>
            </w:r>
            <w:r>
              <w:rPr>
                <w:noProof/>
                <w:webHidden/>
              </w:rPr>
              <w:fldChar w:fldCharType="begin"/>
            </w:r>
            <w:r>
              <w:rPr>
                <w:noProof/>
                <w:webHidden/>
              </w:rPr>
              <w:instrText xml:space="preserve"> PAGEREF _Toc233624739 \h </w:instrText>
            </w:r>
            <w:r>
              <w:rPr>
                <w:noProof/>
                <w:webHidden/>
              </w:rPr>
            </w:r>
            <w:r>
              <w:rPr>
                <w:noProof/>
                <w:webHidden/>
              </w:rPr>
              <w:fldChar w:fldCharType="separate"/>
            </w:r>
            <w:r>
              <w:rPr>
                <w:noProof/>
                <w:webHidden/>
              </w:rPr>
              <w:t>32</w:t>
            </w:r>
            <w:r>
              <w:rPr>
                <w:noProof/>
                <w:webHidden/>
              </w:rPr>
              <w:fldChar w:fldCharType="end"/>
            </w:r>
          </w:hyperlink>
        </w:p>
        <w:p w14:paraId="600FE658" w14:textId="5DE75470" w:rsidR="006519AE" w:rsidRDefault="006519AE">
          <w:pPr>
            <w:pStyle w:val="TOC4"/>
            <w:tabs>
              <w:tab w:val="left" w:pos="1920"/>
              <w:tab w:val="right" w:leader="dot" w:pos="9016"/>
            </w:tabs>
            <w:rPr>
              <w:noProof/>
              <w:sz w:val="24"/>
            </w:rPr>
          </w:pPr>
          <w:hyperlink w:anchor="_Toc233624740" w:history="1">
            <w:r w:rsidRPr="00C7536A">
              <w:rPr>
                <w:rStyle w:val="Hyperlink"/>
                <w:noProof/>
              </w:rPr>
              <w:t>5.10.3.7.</w:t>
            </w:r>
            <w:r>
              <w:rPr>
                <w:noProof/>
                <w:sz w:val="24"/>
              </w:rPr>
              <w:tab/>
            </w:r>
            <w:r w:rsidRPr="00C7536A">
              <w:rPr>
                <w:rStyle w:val="Hyperlink"/>
                <w:noProof/>
              </w:rPr>
              <w:t>Recommended Reporting Controls</w:t>
            </w:r>
            <w:r>
              <w:rPr>
                <w:noProof/>
                <w:webHidden/>
              </w:rPr>
              <w:tab/>
            </w:r>
            <w:r>
              <w:rPr>
                <w:noProof/>
                <w:webHidden/>
              </w:rPr>
              <w:fldChar w:fldCharType="begin"/>
            </w:r>
            <w:r>
              <w:rPr>
                <w:noProof/>
                <w:webHidden/>
              </w:rPr>
              <w:instrText xml:space="preserve"> PAGEREF _Toc233624740 \h </w:instrText>
            </w:r>
            <w:r>
              <w:rPr>
                <w:noProof/>
                <w:webHidden/>
              </w:rPr>
            </w:r>
            <w:r>
              <w:rPr>
                <w:noProof/>
                <w:webHidden/>
              </w:rPr>
              <w:fldChar w:fldCharType="separate"/>
            </w:r>
            <w:r>
              <w:rPr>
                <w:noProof/>
                <w:webHidden/>
              </w:rPr>
              <w:t>32</w:t>
            </w:r>
            <w:r>
              <w:rPr>
                <w:noProof/>
                <w:webHidden/>
              </w:rPr>
              <w:fldChar w:fldCharType="end"/>
            </w:r>
          </w:hyperlink>
        </w:p>
        <w:p w14:paraId="5D04A00C" w14:textId="0E1F51FB" w:rsidR="006519AE" w:rsidRDefault="006519AE">
          <w:pPr>
            <w:pStyle w:val="TOC3"/>
            <w:tabs>
              <w:tab w:val="left" w:pos="1440"/>
              <w:tab w:val="right" w:leader="dot" w:pos="9016"/>
            </w:tabs>
            <w:rPr>
              <w:rFonts w:eastAsiaTheme="minorEastAsia"/>
              <w:noProof/>
              <w:sz w:val="24"/>
              <w:szCs w:val="24"/>
              <w:lang w:eastAsia="en-GB"/>
            </w:rPr>
          </w:pPr>
          <w:hyperlink w:anchor="_Toc233624741" w:history="1">
            <w:r w:rsidRPr="00C7536A">
              <w:rPr>
                <w:rStyle w:val="Hyperlink"/>
                <w:noProof/>
              </w:rPr>
              <w:t>5.10.4.</w:t>
            </w:r>
            <w:r>
              <w:rPr>
                <w:rFonts w:eastAsiaTheme="minorEastAsia"/>
                <w:noProof/>
                <w:sz w:val="24"/>
                <w:szCs w:val="24"/>
                <w:lang w:eastAsia="en-GB"/>
              </w:rPr>
              <w:tab/>
            </w:r>
            <w:r w:rsidRPr="00C7536A">
              <w:rPr>
                <w:rStyle w:val="Hyperlink"/>
                <w:noProof/>
              </w:rPr>
              <w:t>Late Minute KPIs</w:t>
            </w:r>
            <w:r>
              <w:rPr>
                <w:noProof/>
                <w:webHidden/>
              </w:rPr>
              <w:tab/>
            </w:r>
            <w:r>
              <w:rPr>
                <w:noProof/>
                <w:webHidden/>
              </w:rPr>
              <w:fldChar w:fldCharType="begin"/>
            </w:r>
            <w:r>
              <w:rPr>
                <w:noProof/>
                <w:webHidden/>
              </w:rPr>
              <w:instrText xml:space="preserve"> PAGEREF _Toc233624741 \h </w:instrText>
            </w:r>
            <w:r>
              <w:rPr>
                <w:noProof/>
                <w:webHidden/>
              </w:rPr>
            </w:r>
            <w:r>
              <w:rPr>
                <w:noProof/>
                <w:webHidden/>
              </w:rPr>
              <w:fldChar w:fldCharType="separate"/>
            </w:r>
            <w:r>
              <w:rPr>
                <w:noProof/>
                <w:webHidden/>
              </w:rPr>
              <w:t>32</w:t>
            </w:r>
            <w:r>
              <w:rPr>
                <w:noProof/>
                <w:webHidden/>
              </w:rPr>
              <w:fldChar w:fldCharType="end"/>
            </w:r>
          </w:hyperlink>
        </w:p>
        <w:p w14:paraId="157CE3A6" w14:textId="198E241C" w:rsidR="006519AE" w:rsidRDefault="006519AE">
          <w:pPr>
            <w:pStyle w:val="TOC4"/>
            <w:tabs>
              <w:tab w:val="left" w:pos="1920"/>
              <w:tab w:val="right" w:leader="dot" w:pos="9016"/>
            </w:tabs>
            <w:rPr>
              <w:noProof/>
              <w:sz w:val="24"/>
            </w:rPr>
          </w:pPr>
          <w:hyperlink w:anchor="_Toc233624742" w:history="1">
            <w:r w:rsidRPr="00C7536A">
              <w:rPr>
                <w:rStyle w:val="Hyperlink"/>
                <w:noProof/>
              </w:rPr>
              <w:t>5.10.4.1.</w:t>
            </w:r>
            <w:r>
              <w:rPr>
                <w:noProof/>
                <w:sz w:val="24"/>
              </w:rPr>
              <w:tab/>
            </w:r>
            <w:r w:rsidRPr="00C7536A">
              <w:rPr>
                <w:rStyle w:val="Hyperlink"/>
                <w:noProof/>
              </w:rPr>
              <w:t>RC Avg Late Mins Per Late Mark =</w:t>
            </w:r>
            <w:r>
              <w:rPr>
                <w:noProof/>
                <w:webHidden/>
              </w:rPr>
              <w:tab/>
            </w:r>
            <w:r>
              <w:rPr>
                <w:noProof/>
                <w:webHidden/>
              </w:rPr>
              <w:fldChar w:fldCharType="begin"/>
            </w:r>
            <w:r>
              <w:rPr>
                <w:noProof/>
                <w:webHidden/>
              </w:rPr>
              <w:instrText xml:space="preserve"> PAGEREF _Toc233624742 \h </w:instrText>
            </w:r>
            <w:r>
              <w:rPr>
                <w:noProof/>
                <w:webHidden/>
              </w:rPr>
            </w:r>
            <w:r>
              <w:rPr>
                <w:noProof/>
                <w:webHidden/>
              </w:rPr>
              <w:fldChar w:fldCharType="separate"/>
            </w:r>
            <w:r>
              <w:rPr>
                <w:noProof/>
                <w:webHidden/>
              </w:rPr>
              <w:t>32</w:t>
            </w:r>
            <w:r>
              <w:rPr>
                <w:noProof/>
                <w:webHidden/>
              </w:rPr>
              <w:fldChar w:fldCharType="end"/>
            </w:r>
          </w:hyperlink>
        </w:p>
        <w:p w14:paraId="7336115F" w14:textId="53941783" w:rsidR="006519AE" w:rsidRDefault="006519AE">
          <w:pPr>
            <w:pStyle w:val="TOC4"/>
            <w:tabs>
              <w:tab w:val="left" w:pos="1920"/>
              <w:tab w:val="right" w:leader="dot" w:pos="9016"/>
            </w:tabs>
            <w:rPr>
              <w:noProof/>
              <w:sz w:val="24"/>
            </w:rPr>
          </w:pPr>
          <w:hyperlink w:anchor="_Toc233624743" w:history="1">
            <w:r w:rsidRPr="00C7536A">
              <w:rPr>
                <w:rStyle w:val="Hyperlink"/>
                <w:noProof/>
              </w:rPr>
              <w:t>5.10.4.2.</w:t>
            </w:r>
            <w:r>
              <w:rPr>
                <w:noProof/>
                <w:sz w:val="24"/>
              </w:rPr>
              <w:tab/>
            </w:r>
            <w:r w:rsidRPr="00C7536A">
              <w:rPr>
                <w:rStyle w:val="Hyperlink"/>
                <w:noProof/>
              </w:rPr>
              <w:t>RC Avg Late Mins per student-day (Present Attendance Only)</w:t>
            </w:r>
            <w:r>
              <w:rPr>
                <w:noProof/>
                <w:webHidden/>
              </w:rPr>
              <w:tab/>
            </w:r>
            <w:r>
              <w:rPr>
                <w:noProof/>
                <w:webHidden/>
              </w:rPr>
              <w:fldChar w:fldCharType="begin"/>
            </w:r>
            <w:r>
              <w:rPr>
                <w:noProof/>
                <w:webHidden/>
              </w:rPr>
              <w:instrText xml:space="preserve"> PAGEREF _Toc233624743 \h </w:instrText>
            </w:r>
            <w:r>
              <w:rPr>
                <w:noProof/>
                <w:webHidden/>
              </w:rPr>
            </w:r>
            <w:r>
              <w:rPr>
                <w:noProof/>
                <w:webHidden/>
              </w:rPr>
              <w:fldChar w:fldCharType="separate"/>
            </w:r>
            <w:r>
              <w:rPr>
                <w:noProof/>
                <w:webHidden/>
              </w:rPr>
              <w:t>32</w:t>
            </w:r>
            <w:r>
              <w:rPr>
                <w:noProof/>
                <w:webHidden/>
              </w:rPr>
              <w:fldChar w:fldCharType="end"/>
            </w:r>
          </w:hyperlink>
        </w:p>
        <w:p w14:paraId="7C4560F2" w14:textId="68AEA620" w:rsidR="006519AE" w:rsidRDefault="006519AE">
          <w:pPr>
            <w:pStyle w:val="TOC4"/>
            <w:tabs>
              <w:tab w:val="left" w:pos="1920"/>
              <w:tab w:val="right" w:leader="dot" w:pos="9016"/>
            </w:tabs>
            <w:rPr>
              <w:noProof/>
              <w:sz w:val="24"/>
            </w:rPr>
          </w:pPr>
          <w:hyperlink w:anchor="_Toc233624744" w:history="1">
            <w:r w:rsidRPr="00C7536A">
              <w:rPr>
                <w:rStyle w:val="Hyperlink"/>
                <w:noProof/>
              </w:rPr>
              <w:t>5.10.4.3.</w:t>
            </w:r>
            <w:r>
              <w:rPr>
                <w:noProof/>
                <w:sz w:val="24"/>
              </w:rPr>
              <w:tab/>
            </w:r>
            <w:r w:rsidRPr="00C7536A">
              <w:rPr>
                <w:rStyle w:val="Hyperlink"/>
                <w:noProof/>
              </w:rPr>
              <w:t>RC Selected Late Mins Analysis 3 Week Window Trend Label</w:t>
            </w:r>
            <w:r>
              <w:rPr>
                <w:noProof/>
                <w:webHidden/>
              </w:rPr>
              <w:tab/>
            </w:r>
            <w:r>
              <w:rPr>
                <w:noProof/>
                <w:webHidden/>
              </w:rPr>
              <w:fldChar w:fldCharType="begin"/>
            </w:r>
            <w:r>
              <w:rPr>
                <w:noProof/>
                <w:webHidden/>
              </w:rPr>
              <w:instrText xml:space="preserve"> PAGEREF _Toc233624744 \h </w:instrText>
            </w:r>
            <w:r>
              <w:rPr>
                <w:noProof/>
                <w:webHidden/>
              </w:rPr>
            </w:r>
            <w:r>
              <w:rPr>
                <w:noProof/>
                <w:webHidden/>
              </w:rPr>
              <w:fldChar w:fldCharType="separate"/>
            </w:r>
            <w:r>
              <w:rPr>
                <w:noProof/>
                <w:webHidden/>
              </w:rPr>
              <w:t>32</w:t>
            </w:r>
            <w:r>
              <w:rPr>
                <w:noProof/>
                <w:webHidden/>
              </w:rPr>
              <w:fldChar w:fldCharType="end"/>
            </w:r>
          </w:hyperlink>
        </w:p>
        <w:p w14:paraId="0CA51270" w14:textId="0F82368E" w:rsidR="006519AE" w:rsidRDefault="006519AE">
          <w:pPr>
            <w:pStyle w:val="TOC4"/>
            <w:tabs>
              <w:tab w:val="left" w:pos="1920"/>
              <w:tab w:val="right" w:leader="dot" w:pos="9016"/>
            </w:tabs>
            <w:rPr>
              <w:noProof/>
              <w:sz w:val="24"/>
            </w:rPr>
          </w:pPr>
          <w:hyperlink w:anchor="_Toc233624745" w:history="1">
            <w:r w:rsidRPr="00C7536A">
              <w:rPr>
                <w:rStyle w:val="Hyperlink"/>
                <w:noProof/>
              </w:rPr>
              <w:t>5.10.4.4.</w:t>
            </w:r>
            <w:r>
              <w:rPr>
                <w:noProof/>
                <w:sz w:val="24"/>
              </w:rPr>
              <w:tab/>
            </w:r>
            <w:r w:rsidRPr="00C7536A">
              <w:rPr>
                <w:rStyle w:val="Hyperlink"/>
                <w:noProof/>
              </w:rPr>
              <w:t>RC Selected Late Mins Analysis Ranking (ASC)</w:t>
            </w:r>
            <w:r>
              <w:rPr>
                <w:noProof/>
                <w:webHidden/>
              </w:rPr>
              <w:tab/>
            </w:r>
            <w:r>
              <w:rPr>
                <w:noProof/>
                <w:webHidden/>
              </w:rPr>
              <w:fldChar w:fldCharType="begin"/>
            </w:r>
            <w:r>
              <w:rPr>
                <w:noProof/>
                <w:webHidden/>
              </w:rPr>
              <w:instrText xml:space="preserve"> PAGEREF _Toc233624745 \h </w:instrText>
            </w:r>
            <w:r>
              <w:rPr>
                <w:noProof/>
                <w:webHidden/>
              </w:rPr>
            </w:r>
            <w:r>
              <w:rPr>
                <w:noProof/>
                <w:webHidden/>
              </w:rPr>
              <w:fldChar w:fldCharType="separate"/>
            </w:r>
            <w:r>
              <w:rPr>
                <w:noProof/>
                <w:webHidden/>
              </w:rPr>
              <w:t>32</w:t>
            </w:r>
            <w:r>
              <w:rPr>
                <w:noProof/>
                <w:webHidden/>
              </w:rPr>
              <w:fldChar w:fldCharType="end"/>
            </w:r>
          </w:hyperlink>
        </w:p>
        <w:p w14:paraId="33C1032B" w14:textId="1AD50BB6" w:rsidR="006519AE" w:rsidRDefault="006519AE">
          <w:pPr>
            <w:pStyle w:val="TOC4"/>
            <w:tabs>
              <w:tab w:val="left" w:pos="1920"/>
              <w:tab w:val="right" w:leader="dot" w:pos="9016"/>
            </w:tabs>
            <w:rPr>
              <w:noProof/>
              <w:sz w:val="24"/>
            </w:rPr>
          </w:pPr>
          <w:hyperlink w:anchor="_Toc233624746" w:history="1">
            <w:r w:rsidRPr="00C7536A">
              <w:rPr>
                <w:rStyle w:val="Hyperlink"/>
                <w:noProof/>
              </w:rPr>
              <w:t>5.10.4.5.</w:t>
            </w:r>
            <w:r>
              <w:rPr>
                <w:noProof/>
                <w:sz w:val="24"/>
              </w:rPr>
              <w:tab/>
            </w:r>
            <w:r w:rsidRPr="00C7536A">
              <w:rPr>
                <w:rStyle w:val="Hyperlink"/>
                <w:noProof/>
              </w:rPr>
              <w:t>RC Selected Late Mins Analysis RPD5 Trend Label</w:t>
            </w:r>
            <w:r>
              <w:rPr>
                <w:noProof/>
                <w:webHidden/>
              </w:rPr>
              <w:tab/>
            </w:r>
            <w:r>
              <w:rPr>
                <w:noProof/>
                <w:webHidden/>
              </w:rPr>
              <w:fldChar w:fldCharType="begin"/>
            </w:r>
            <w:r>
              <w:rPr>
                <w:noProof/>
                <w:webHidden/>
              </w:rPr>
              <w:instrText xml:space="preserve"> PAGEREF _Toc233624746 \h </w:instrText>
            </w:r>
            <w:r>
              <w:rPr>
                <w:noProof/>
                <w:webHidden/>
              </w:rPr>
            </w:r>
            <w:r>
              <w:rPr>
                <w:noProof/>
                <w:webHidden/>
              </w:rPr>
              <w:fldChar w:fldCharType="separate"/>
            </w:r>
            <w:r>
              <w:rPr>
                <w:noProof/>
                <w:webHidden/>
              </w:rPr>
              <w:t>32</w:t>
            </w:r>
            <w:r>
              <w:rPr>
                <w:noProof/>
                <w:webHidden/>
              </w:rPr>
              <w:fldChar w:fldCharType="end"/>
            </w:r>
          </w:hyperlink>
        </w:p>
        <w:p w14:paraId="0EA3501B" w14:textId="78FD9A20" w:rsidR="006519AE" w:rsidRDefault="006519AE">
          <w:pPr>
            <w:pStyle w:val="TOC4"/>
            <w:tabs>
              <w:tab w:val="left" w:pos="1920"/>
              <w:tab w:val="right" w:leader="dot" w:pos="9016"/>
            </w:tabs>
            <w:rPr>
              <w:noProof/>
              <w:sz w:val="24"/>
            </w:rPr>
          </w:pPr>
          <w:hyperlink w:anchor="_Toc233624747" w:history="1">
            <w:r w:rsidRPr="00C7536A">
              <w:rPr>
                <w:rStyle w:val="Hyperlink"/>
                <w:noProof/>
              </w:rPr>
              <w:t>5.10.4.6.</w:t>
            </w:r>
            <w:r>
              <w:rPr>
                <w:noProof/>
                <w:sz w:val="24"/>
              </w:rPr>
              <w:tab/>
            </w:r>
            <w:r w:rsidRPr="00C7536A">
              <w:rPr>
                <w:rStyle w:val="Hyperlink"/>
                <w:noProof/>
              </w:rPr>
              <w:t>RC Selected Late Mins AnalysisTen Day Trend Label</w:t>
            </w:r>
            <w:r>
              <w:rPr>
                <w:noProof/>
                <w:webHidden/>
              </w:rPr>
              <w:tab/>
            </w:r>
            <w:r>
              <w:rPr>
                <w:noProof/>
                <w:webHidden/>
              </w:rPr>
              <w:fldChar w:fldCharType="begin"/>
            </w:r>
            <w:r>
              <w:rPr>
                <w:noProof/>
                <w:webHidden/>
              </w:rPr>
              <w:instrText xml:space="preserve"> PAGEREF _Toc233624747 \h </w:instrText>
            </w:r>
            <w:r>
              <w:rPr>
                <w:noProof/>
                <w:webHidden/>
              </w:rPr>
            </w:r>
            <w:r>
              <w:rPr>
                <w:noProof/>
                <w:webHidden/>
              </w:rPr>
              <w:fldChar w:fldCharType="separate"/>
            </w:r>
            <w:r>
              <w:rPr>
                <w:noProof/>
                <w:webHidden/>
              </w:rPr>
              <w:t>33</w:t>
            </w:r>
            <w:r>
              <w:rPr>
                <w:noProof/>
                <w:webHidden/>
              </w:rPr>
              <w:fldChar w:fldCharType="end"/>
            </w:r>
          </w:hyperlink>
        </w:p>
        <w:p w14:paraId="2A44DA3A" w14:textId="3513BA13" w:rsidR="006519AE" w:rsidRDefault="006519AE">
          <w:pPr>
            <w:pStyle w:val="TOC4"/>
            <w:tabs>
              <w:tab w:val="left" w:pos="1920"/>
              <w:tab w:val="right" w:leader="dot" w:pos="9016"/>
            </w:tabs>
            <w:rPr>
              <w:noProof/>
              <w:sz w:val="24"/>
            </w:rPr>
          </w:pPr>
          <w:hyperlink w:anchor="_Toc233624748" w:history="1">
            <w:r w:rsidRPr="00C7536A">
              <w:rPr>
                <w:rStyle w:val="Hyperlink"/>
                <w:noProof/>
              </w:rPr>
              <w:t>5.10.4.7.</w:t>
            </w:r>
            <w:r>
              <w:rPr>
                <w:noProof/>
                <w:sz w:val="24"/>
              </w:rPr>
              <w:tab/>
            </w:r>
            <w:r w:rsidRPr="00C7536A">
              <w:rPr>
                <w:rStyle w:val="Hyperlink"/>
                <w:noProof/>
              </w:rPr>
              <w:t>RC Selected Late Mins Anlysis Ranking (DESC)</w:t>
            </w:r>
            <w:r>
              <w:rPr>
                <w:noProof/>
                <w:webHidden/>
              </w:rPr>
              <w:tab/>
            </w:r>
            <w:r>
              <w:rPr>
                <w:noProof/>
                <w:webHidden/>
              </w:rPr>
              <w:fldChar w:fldCharType="begin"/>
            </w:r>
            <w:r>
              <w:rPr>
                <w:noProof/>
                <w:webHidden/>
              </w:rPr>
              <w:instrText xml:space="preserve"> PAGEREF _Toc233624748 \h </w:instrText>
            </w:r>
            <w:r>
              <w:rPr>
                <w:noProof/>
                <w:webHidden/>
              </w:rPr>
            </w:r>
            <w:r>
              <w:rPr>
                <w:noProof/>
                <w:webHidden/>
              </w:rPr>
              <w:fldChar w:fldCharType="separate"/>
            </w:r>
            <w:r>
              <w:rPr>
                <w:noProof/>
                <w:webHidden/>
              </w:rPr>
              <w:t>33</w:t>
            </w:r>
            <w:r>
              <w:rPr>
                <w:noProof/>
                <w:webHidden/>
              </w:rPr>
              <w:fldChar w:fldCharType="end"/>
            </w:r>
          </w:hyperlink>
        </w:p>
        <w:p w14:paraId="2E74A250" w14:textId="43E4C38E" w:rsidR="006519AE" w:rsidRDefault="006519AE">
          <w:pPr>
            <w:pStyle w:val="TOC2"/>
            <w:tabs>
              <w:tab w:val="left" w:pos="960"/>
              <w:tab w:val="right" w:leader="dot" w:pos="9016"/>
            </w:tabs>
            <w:rPr>
              <w:rFonts w:eastAsiaTheme="minorEastAsia"/>
              <w:noProof/>
              <w:sz w:val="24"/>
              <w:szCs w:val="24"/>
              <w:lang w:eastAsia="en-GB"/>
            </w:rPr>
          </w:pPr>
          <w:hyperlink w:anchor="_Toc233624749" w:history="1">
            <w:r w:rsidRPr="00C7536A">
              <w:rPr>
                <w:rStyle w:val="Hyperlink"/>
                <w:noProof/>
              </w:rPr>
              <w:t>5.11.</w:t>
            </w:r>
            <w:r>
              <w:rPr>
                <w:rFonts w:eastAsiaTheme="minorEastAsia"/>
                <w:noProof/>
                <w:sz w:val="24"/>
                <w:szCs w:val="24"/>
                <w:lang w:eastAsia="en-GB"/>
              </w:rPr>
              <w:tab/>
            </w:r>
            <w:r w:rsidRPr="00C7536A">
              <w:rPr>
                <w:rStyle w:val="Hyperlink"/>
                <w:noProof/>
              </w:rPr>
              <w:t>Marks Analysis</w:t>
            </w:r>
            <w:r>
              <w:rPr>
                <w:noProof/>
                <w:webHidden/>
              </w:rPr>
              <w:tab/>
            </w:r>
            <w:r>
              <w:rPr>
                <w:noProof/>
                <w:webHidden/>
              </w:rPr>
              <w:fldChar w:fldCharType="begin"/>
            </w:r>
            <w:r>
              <w:rPr>
                <w:noProof/>
                <w:webHidden/>
              </w:rPr>
              <w:instrText xml:space="preserve"> PAGEREF _Toc233624749 \h </w:instrText>
            </w:r>
            <w:r>
              <w:rPr>
                <w:noProof/>
                <w:webHidden/>
              </w:rPr>
            </w:r>
            <w:r>
              <w:rPr>
                <w:noProof/>
                <w:webHidden/>
              </w:rPr>
              <w:fldChar w:fldCharType="separate"/>
            </w:r>
            <w:r>
              <w:rPr>
                <w:noProof/>
                <w:webHidden/>
              </w:rPr>
              <w:t>33</w:t>
            </w:r>
            <w:r>
              <w:rPr>
                <w:noProof/>
                <w:webHidden/>
              </w:rPr>
              <w:fldChar w:fldCharType="end"/>
            </w:r>
          </w:hyperlink>
        </w:p>
        <w:p w14:paraId="4B83963A" w14:textId="34B5B986" w:rsidR="006519AE" w:rsidRDefault="006519AE">
          <w:pPr>
            <w:pStyle w:val="TOC3"/>
            <w:tabs>
              <w:tab w:val="left" w:pos="1440"/>
              <w:tab w:val="right" w:leader="dot" w:pos="9016"/>
            </w:tabs>
            <w:rPr>
              <w:rFonts w:eastAsiaTheme="minorEastAsia"/>
              <w:noProof/>
              <w:sz w:val="24"/>
              <w:szCs w:val="24"/>
              <w:lang w:eastAsia="en-GB"/>
            </w:rPr>
          </w:pPr>
          <w:hyperlink w:anchor="_Toc233624750" w:history="1">
            <w:r w:rsidRPr="00C7536A">
              <w:rPr>
                <w:rStyle w:val="Hyperlink"/>
                <w:noProof/>
              </w:rPr>
              <w:t>5.11.1.</w:t>
            </w:r>
            <w:r>
              <w:rPr>
                <w:rFonts w:eastAsiaTheme="minorEastAsia"/>
                <w:noProof/>
                <w:sz w:val="24"/>
                <w:szCs w:val="24"/>
                <w:lang w:eastAsia="en-GB"/>
              </w:rPr>
              <w:tab/>
            </w:r>
            <w:r w:rsidRPr="00C7536A">
              <w:rPr>
                <w:rStyle w:val="Hyperlink"/>
                <w:noProof/>
              </w:rPr>
              <w:t>RC Marks (Row Count)</w:t>
            </w:r>
            <w:r>
              <w:rPr>
                <w:noProof/>
                <w:webHidden/>
              </w:rPr>
              <w:tab/>
            </w:r>
            <w:r>
              <w:rPr>
                <w:noProof/>
                <w:webHidden/>
              </w:rPr>
              <w:fldChar w:fldCharType="begin"/>
            </w:r>
            <w:r>
              <w:rPr>
                <w:noProof/>
                <w:webHidden/>
              </w:rPr>
              <w:instrText xml:space="preserve"> PAGEREF _Toc233624750 \h </w:instrText>
            </w:r>
            <w:r>
              <w:rPr>
                <w:noProof/>
                <w:webHidden/>
              </w:rPr>
            </w:r>
            <w:r>
              <w:rPr>
                <w:noProof/>
                <w:webHidden/>
              </w:rPr>
              <w:fldChar w:fldCharType="separate"/>
            </w:r>
            <w:r>
              <w:rPr>
                <w:noProof/>
                <w:webHidden/>
              </w:rPr>
              <w:t>33</w:t>
            </w:r>
            <w:r>
              <w:rPr>
                <w:noProof/>
                <w:webHidden/>
              </w:rPr>
              <w:fldChar w:fldCharType="end"/>
            </w:r>
          </w:hyperlink>
        </w:p>
        <w:p w14:paraId="12270DA2" w14:textId="6B80A491" w:rsidR="006519AE" w:rsidRDefault="006519AE">
          <w:pPr>
            <w:pStyle w:val="TOC4"/>
            <w:tabs>
              <w:tab w:val="left" w:pos="1920"/>
              <w:tab w:val="right" w:leader="dot" w:pos="9016"/>
            </w:tabs>
            <w:rPr>
              <w:noProof/>
              <w:sz w:val="24"/>
            </w:rPr>
          </w:pPr>
          <w:hyperlink w:anchor="_Toc233624751" w:history="1">
            <w:r w:rsidRPr="00C7536A">
              <w:rPr>
                <w:rStyle w:val="Hyperlink"/>
                <w:noProof/>
              </w:rPr>
              <w:t>5.11.1.1.</w:t>
            </w:r>
            <w:r>
              <w:rPr>
                <w:noProof/>
                <w:sz w:val="24"/>
              </w:rPr>
              <w:tab/>
            </w:r>
            <w:r w:rsidRPr="00C7536A">
              <w:rPr>
                <w:rStyle w:val="Hyperlink"/>
                <w:noProof/>
              </w:rPr>
              <w:t>Purpose</w:t>
            </w:r>
            <w:r>
              <w:rPr>
                <w:noProof/>
                <w:webHidden/>
              </w:rPr>
              <w:tab/>
            </w:r>
            <w:r>
              <w:rPr>
                <w:noProof/>
                <w:webHidden/>
              </w:rPr>
              <w:fldChar w:fldCharType="begin"/>
            </w:r>
            <w:r>
              <w:rPr>
                <w:noProof/>
                <w:webHidden/>
              </w:rPr>
              <w:instrText xml:space="preserve"> PAGEREF _Toc233624751 \h </w:instrText>
            </w:r>
            <w:r>
              <w:rPr>
                <w:noProof/>
                <w:webHidden/>
              </w:rPr>
            </w:r>
            <w:r>
              <w:rPr>
                <w:noProof/>
                <w:webHidden/>
              </w:rPr>
              <w:fldChar w:fldCharType="separate"/>
            </w:r>
            <w:r>
              <w:rPr>
                <w:noProof/>
                <w:webHidden/>
              </w:rPr>
              <w:t>33</w:t>
            </w:r>
            <w:r>
              <w:rPr>
                <w:noProof/>
                <w:webHidden/>
              </w:rPr>
              <w:fldChar w:fldCharType="end"/>
            </w:r>
          </w:hyperlink>
        </w:p>
        <w:p w14:paraId="7F42BC2A" w14:textId="5746EFE8" w:rsidR="006519AE" w:rsidRDefault="006519AE">
          <w:pPr>
            <w:pStyle w:val="TOC4"/>
            <w:tabs>
              <w:tab w:val="left" w:pos="1920"/>
              <w:tab w:val="right" w:leader="dot" w:pos="9016"/>
            </w:tabs>
            <w:rPr>
              <w:noProof/>
              <w:sz w:val="24"/>
            </w:rPr>
          </w:pPr>
          <w:hyperlink w:anchor="_Toc233624752" w:history="1">
            <w:r w:rsidRPr="00C7536A">
              <w:rPr>
                <w:rStyle w:val="Hyperlink"/>
                <w:noProof/>
              </w:rPr>
              <w:t>5.11.1.2.</w:t>
            </w:r>
            <w:r>
              <w:rPr>
                <w:noProof/>
                <w:sz w:val="24"/>
              </w:rPr>
              <w:tab/>
            </w:r>
            <w:r w:rsidRPr="00C7536A">
              <w:rPr>
                <w:rStyle w:val="Hyperlink"/>
                <w:noProof/>
              </w:rPr>
              <w:t>Definition</w:t>
            </w:r>
            <w:r>
              <w:rPr>
                <w:noProof/>
                <w:webHidden/>
              </w:rPr>
              <w:tab/>
            </w:r>
            <w:r>
              <w:rPr>
                <w:noProof/>
                <w:webHidden/>
              </w:rPr>
              <w:fldChar w:fldCharType="begin"/>
            </w:r>
            <w:r>
              <w:rPr>
                <w:noProof/>
                <w:webHidden/>
              </w:rPr>
              <w:instrText xml:space="preserve"> PAGEREF _Toc233624752 \h </w:instrText>
            </w:r>
            <w:r>
              <w:rPr>
                <w:noProof/>
                <w:webHidden/>
              </w:rPr>
            </w:r>
            <w:r>
              <w:rPr>
                <w:noProof/>
                <w:webHidden/>
              </w:rPr>
              <w:fldChar w:fldCharType="separate"/>
            </w:r>
            <w:r>
              <w:rPr>
                <w:noProof/>
                <w:webHidden/>
              </w:rPr>
              <w:t>33</w:t>
            </w:r>
            <w:r>
              <w:rPr>
                <w:noProof/>
                <w:webHidden/>
              </w:rPr>
              <w:fldChar w:fldCharType="end"/>
            </w:r>
          </w:hyperlink>
        </w:p>
        <w:p w14:paraId="3E399FED" w14:textId="448611F5" w:rsidR="006519AE" w:rsidRDefault="006519AE">
          <w:pPr>
            <w:pStyle w:val="TOC4"/>
            <w:tabs>
              <w:tab w:val="left" w:pos="1920"/>
              <w:tab w:val="right" w:leader="dot" w:pos="9016"/>
            </w:tabs>
            <w:rPr>
              <w:noProof/>
              <w:sz w:val="24"/>
            </w:rPr>
          </w:pPr>
          <w:hyperlink w:anchor="_Toc233624753" w:history="1">
            <w:r w:rsidRPr="00C7536A">
              <w:rPr>
                <w:rStyle w:val="Hyperlink"/>
                <w:noProof/>
              </w:rPr>
              <w:t>5.11.1.3.</w:t>
            </w:r>
            <w:r>
              <w:rPr>
                <w:noProof/>
                <w:sz w:val="24"/>
              </w:rPr>
              <w:tab/>
            </w:r>
            <w:r w:rsidRPr="00C7536A">
              <w:rPr>
                <w:rStyle w:val="Hyperlink"/>
                <w:noProof/>
              </w:rPr>
              <w:t>Recommended Use</w:t>
            </w:r>
            <w:r>
              <w:rPr>
                <w:noProof/>
                <w:webHidden/>
              </w:rPr>
              <w:tab/>
            </w:r>
            <w:r>
              <w:rPr>
                <w:noProof/>
                <w:webHidden/>
              </w:rPr>
              <w:fldChar w:fldCharType="begin"/>
            </w:r>
            <w:r>
              <w:rPr>
                <w:noProof/>
                <w:webHidden/>
              </w:rPr>
              <w:instrText xml:space="preserve"> PAGEREF _Toc233624753 \h </w:instrText>
            </w:r>
            <w:r>
              <w:rPr>
                <w:noProof/>
                <w:webHidden/>
              </w:rPr>
            </w:r>
            <w:r>
              <w:rPr>
                <w:noProof/>
                <w:webHidden/>
              </w:rPr>
              <w:fldChar w:fldCharType="separate"/>
            </w:r>
            <w:r>
              <w:rPr>
                <w:noProof/>
                <w:webHidden/>
              </w:rPr>
              <w:t>33</w:t>
            </w:r>
            <w:r>
              <w:rPr>
                <w:noProof/>
                <w:webHidden/>
              </w:rPr>
              <w:fldChar w:fldCharType="end"/>
            </w:r>
          </w:hyperlink>
        </w:p>
        <w:p w14:paraId="43B92CED" w14:textId="4EB23564" w:rsidR="006519AE" w:rsidRDefault="006519AE">
          <w:pPr>
            <w:pStyle w:val="TOC4"/>
            <w:tabs>
              <w:tab w:val="left" w:pos="1920"/>
              <w:tab w:val="right" w:leader="dot" w:pos="9016"/>
            </w:tabs>
            <w:rPr>
              <w:noProof/>
              <w:sz w:val="24"/>
            </w:rPr>
          </w:pPr>
          <w:hyperlink w:anchor="_Toc233624754" w:history="1">
            <w:r w:rsidRPr="00C7536A">
              <w:rPr>
                <w:rStyle w:val="Hyperlink"/>
                <w:noProof/>
              </w:rPr>
              <w:t>5.11.1.4.</w:t>
            </w:r>
            <w:r>
              <w:rPr>
                <w:noProof/>
                <w:sz w:val="24"/>
              </w:rPr>
              <w:tab/>
            </w:r>
            <w:r w:rsidRPr="00C7536A">
              <w:rPr>
                <w:rStyle w:val="Hyperlink"/>
                <w:noProof/>
              </w:rPr>
              <w:t>Strengths</w:t>
            </w:r>
            <w:r>
              <w:rPr>
                <w:noProof/>
                <w:webHidden/>
              </w:rPr>
              <w:tab/>
            </w:r>
            <w:r>
              <w:rPr>
                <w:noProof/>
                <w:webHidden/>
              </w:rPr>
              <w:fldChar w:fldCharType="begin"/>
            </w:r>
            <w:r>
              <w:rPr>
                <w:noProof/>
                <w:webHidden/>
              </w:rPr>
              <w:instrText xml:space="preserve"> PAGEREF _Toc233624754 \h </w:instrText>
            </w:r>
            <w:r>
              <w:rPr>
                <w:noProof/>
                <w:webHidden/>
              </w:rPr>
            </w:r>
            <w:r>
              <w:rPr>
                <w:noProof/>
                <w:webHidden/>
              </w:rPr>
              <w:fldChar w:fldCharType="separate"/>
            </w:r>
            <w:r>
              <w:rPr>
                <w:noProof/>
                <w:webHidden/>
              </w:rPr>
              <w:t>33</w:t>
            </w:r>
            <w:r>
              <w:rPr>
                <w:noProof/>
                <w:webHidden/>
              </w:rPr>
              <w:fldChar w:fldCharType="end"/>
            </w:r>
          </w:hyperlink>
        </w:p>
        <w:p w14:paraId="31FD542B" w14:textId="7B45C6B2" w:rsidR="006519AE" w:rsidRDefault="006519AE">
          <w:pPr>
            <w:pStyle w:val="TOC4"/>
            <w:tabs>
              <w:tab w:val="left" w:pos="1920"/>
              <w:tab w:val="right" w:leader="dot" w:pos="9016"/>
            </w:tabs>
            <w:rPr>
              <w:noProof/>
              <w:sz w:val="24"/>
            </w:rPr>
          </w:pPr>
          <w:hyperlink w:anchor="_Toc233624755" w:history="1">
            <w:r w:rsidRPr="00C7536A">
              <w:rPr>
                <w:rStyle w:val="Hyperlink"/>
                <w:noProof/>
              </w:rPr>
              <w:t>5.11.1.5.</w:t>
            </w:r>
            <w:r>
              <w:rPr>
                <w:noProof/>
                <w:sz w:val="24"/>
              </w:rPr>
              <w:tab/>
            </w:r>
            <w:r w:rsidRPr="00C7536A">
              <w:rPr>
                <w:rStyle w:val="Hyperlink"/>
                <w:noProof/>
              </w:rPr>
              <w:t>Limitations</w:t>
            </w:r>
            <w:r>
              <w:rPr>
                <w:noProof/>
                <w:webHidden/>
              </w:rPr>
              <w:tab/>
            </w:r>
            <w:r>
              <w:rPr>
                <w:noProof/>
                <w:webHidden/>
              </w:rPr>
              <w:fldChar w:fldCharType="begin"/>
            </w:r>
            <w:r>
              <w:rPr>
                <w:noProof/>
                <w:webHidden/>
              </w:rPr>
              <w:instrText xml:space="preserve"> PAGEREF _Toc233624755 \h </w:instrText>
            </w:r>
            <w:r>
              <w:rPr>
                <w:noProof/>
                <w:webHidden/>
              </w:rPr>
            </w:r>
            <w:r>
              <w:rPr>
                <w:noProof/>
                <w:webHidden/>
              </w:rPr>
              <w:fldChar w:fldCharType="separate"/>
            </w:r>
            <w:r>
              <w:rPr>
                <w:noProof/>
                <w:webHidden/>
              </w:rPr>
              <w:t>33</w:t>
            </w:r>
            <w:r>
              <w:rPr>
                <w:noProof/>
                <w:webHidden/>
              </w:rPr>
              <w:fldChar w:fldCharType="end"/>
            </w:r>
          </w:hyperlink>
        </w:p>
        <w:p w14:paraId="5E92C7D1" w14:textId="62EAEA42" w:rsidR="006519AE" w:rsidRDefault="006519AE">
          <w:pPr>
            <w:pStyle w:val="TOC4"/>
            <w:tabs>
              <w:tab w:val="left" w:pos="1920"/>
              <w:tab w:val="right" w:leader="dot" w:pos="9016"/>
            </w:tabs>
            <w:rPr>
              <w:noProof/>
              <w:sz w:val="24"/>
            </w:rPr>
          </w:pPr>
          <w:hyperlink w:anchor="_Toc233624756" w:history="1">
            <w:r w:rsidRPr="00C7536A">
              <w:rPr>
                <w:rStyle w:val="Hyperlink"/>
                <w:noProof/>
              </w:rPr>
              <w:t>5.11.1.6.</w:t>
            </w:r>
            <w:r>
              <w:rPr>
                <w:noProof/>
                <w:sz w:val="24"/>
              </w:rPr>
              <w:tab/>
            </w:r>
            <w:r w:rsidRPr="00C7536A">
              <w:rPr>
                <w:rStyle w:val="Hyperlink"/>
                <w:noProof/>
              </w:rPr>
              <w:t>Not Recommended For</w:t>
            </w:r>
            <w:r>
              <w:rPr>
                <w:noProof/>
                <w:webHidden/>
              </w:rPr>
              <w:tab/>
            </w:r>
            <w:r>
              <w:rPr>
                <w:noProof/>
                <w:webHidden/>
              </w:rPr>
              <w:fldChar w:fldCharType="begin"/>
            </w:r>
            <w:r>
              <w:rPr>
                <w:noProof/>
                <w:webHidden/>
              </w:rPr>
              <w:instrText xml:space="preserve"> PAGEREF _Toc233624756 \h </w:instrText>
            </w:r>
            <w:r>
              <w:rPr>
                <w:noProof/>
                <w:webHidden/>
              </w:rPr>
            </w:r>
            <w:r>
              <w:rPr>
                <w:noProof/>
                <w:webHidden/>
              </w:rPr>
              <w:fldChar w:fldCharType="separate"/>
            </w:r>
            <w:r>
              <w:rPr>
                <w:noProof/>
                <w:webHidden/>
              </w:rPr>
              <w:t>34</w:t>
            </w:r>
            <w:r>
              <w:rPr>
                <w:noProof/>
                <w:webHidden/>
              </w:rPr>
              <w:fldChar w:fldCharType="end"/>
            </w:r>
          </w:hyperlink>
        </w:p>
        <w:p w14:paraId="400880BB" w14:textId="0522FEE6" w:rsidR="006519AE" w:rsidRDefault="006519AE">
          <w:pPr>
            <w:pStyle w:val="TOC4"/>
            <w:tabs>
              <w:tab w:val="left" w:pos="1920"/>
              <w:tab w:val="right" w:leader="dot" w:pos="9016"/>
            </w:tabs>
            <w:rPr>
              <w:noProof/>
              <w:sz w:val="24"/>
            </w:rPr>
          </w:pPr>
          <w:hyperlink w:anchor="_Toc233624757" w:history="1">
            <w:r w:rsidRPr="00C7536A">
              <w:rPr>
                <w:rStyle w:val="Hyperlink"/>
                <w:noProof/>
              </w:rPr>
              <w:t>5.11.1.7.</w:t>
            </w:r>
            <w:r>
              <w:rPr>
                <w:noProof/>
                <w:sz w:val="24"/>
              </w:rPr>
              <w:tab/>
            </w:r>
            <w:r w:rsidRPr="00C7536A">
              <w:rPr>
                <w:rStyle w:val="Hyperlink"/>
                <w:noProof/>
              </w:rPr>
              <w:t>Recommended Reporting Controls</w:t>
            </w:r>
            <w:r>
              <w:rPr>
                <w:noProof/>
                <w:webHidden/>
              </w:rPr>
              <w:tab/>
            </w:r>
            <w:r>
              <w:rPr>
                <w:noProof/>
                <w:webHidden/>
              </w:rPr>
              <w:fldChar w:fldCharType="begin"/>
            </w:r>
            <w:r>
              <w:rPr>
                <w:noProof/>
                <w:webHidden/>
              </w:rPr>
              <w:instrText xml:space="preserve"> PAGEREF _Toc233624757 \h </w:instrText>
            </w:r>
            <w:r>
              <w:rPr>
                <w:noProof/>
                <w:webHidden/>
              </w:rPr>
            </w:r>
            <w:r>
              <w:rPr>
                <w:noProof/>
                <w:webHidden/>
              </w:rPr>
              <w:fldChar w:fldCharType="separate"/>
            </w:r>
            <w:r>
              <w:rPr>
                <w:noProof/>
                <w:webHidden/>
              </w:rPr>
              <w:t>34</w:t>
            </w:r>
            <w:r>
              <w:rPr>
                <w:noProof/>
                <w:webHidden/>
              </w:rPr>
              <w:fldChar w:fldCharType="end"/>
            </w:r>
          </w:hyperlink>
        </w:p>
        <w:p w14:paraId="213F5DAD" w14:textId="5BA070EE" w:rsidR="006519AE" w:rsidRDefault="006519AE">
          <w:pPr>
            <w:pStyle w:val="TOC3"/>
            <w:tabs>
              <w:tab w:val="left" w:pos="1440"/>
              <w:tab w:val="right" w:leader="dot" w:pos="9016"/>
            </w:tabs>
            <w:rPr>
              <w:rFonts w:eastAsiaTheme="minorEastAsia"/>
              <w:noProof/>
              <w:sz w:val="24"/>
              <w:szCs w:val="24"/>
              <w:lang w:eastAsia="en-GB"/>
            </w:rPr>
          </w:pPr>
          <w:hyperlink w:anchor="_Toc233624758" w:history="1">
            <w:r w:rsidRPr="00C7536A">
              <w:rPr>
                <w:rStyle w:val="Hyperlink"/>
                <w:noProof/>
              </w:rPr>
              <w:t>5.11.2.</w:t>
            </w:r>
            <w:r>
              <w:rPr>
                <w:rFonts w:eastAsiaTheme="minorEastAsia"/>
                <w:noProof/>
                <w:sz w:val="24"/>
                <w:szCs w:val="24"/>
                <w:lang w:eastAsia="en-GB"/>
              </w:rPr>
              <w:tab/>
            </w:r>
            <w:r w:rsidRPr="00C7536A">
              <w:rPr>
                <w:rStyle w:val="Hyperlink"/>
                <w:noProof/>
              </w:rPr>
              <w:t>Avg Marks per student-day (Present Attendance Only)</w:t>
            </w:r>
            <w:r>
              <w:rPr>
                <w:noProof/>
                <w:webHidden/>
              </w:rPr>
              <w:tab/>
            </w:r>
            <w:r>
              <w:rPr>
                <w:noProof/>
                <w:webHidden/>
              </w:rPr>
              <w:fldChar w:fldCharType="begin"/>
            </w:r>
            <w:r>
              <w:rPr>
                <w:noProof/>
                <w:webHidden/>
              </w:rPr>
              <w:instrText xml:space="preserve"> PAGEREF _Toc233624758 \h </w:instrText>
            </w:r>
            <w:r>
              <w:rPr>
                <w:noProof/>
                <w:webHidden/>
              </w:rPr>
            </w:r>
            <w:r>
              <w:rPr>
                <w:noProof/>
                <w:webHidden/>
              </w:rPr>
              <w:fldChar w:fldCharType="separate"/>
            </w:r>
            <w:r>
              <w:rPr>
                <w:noProof/>
                <w:webHidden/>
              </w:rPr>
              <w:t>34</w:t>
            </w:r>
            <w:r>
              <w:rPr>
                <w:noProof/>
                <w:webHidden/>
              </w:rPr>
              <w:fldChar w:fldCharType="end"/>
            </w:r>
          </w:hyperlink>
        </w:p>
        <w:p w14:paraId="16F9843A" w14:textId="259041C6" w:rsidR="006519AE" w:rsidRDefault="006519AE">
          <w:pPr>
            <w:pStyle w:val="TOC4"/>
            <w:tabs>
              <w:tab w:val="left" w:pos="1920"/>
              <w:tab w:val="right" w:leader="dot" w:pos="9016"/>
            </w:tabs>
            <w:rPr>
              <w:noProof/>
              <w:sz w:val="24"/>
            </w:rPr>
          </w:pPr>
          <w:hyperlink w:anchor="_Toc233624759" w:history="1">
            <w:r w:rsidRPr="00C7536A">
              <w:rPr>
                <w:rStyle w:val="Hyperlink"/>
                <w:noProof/>
              </w:rPr>
              <w:t>5.11.2.1.</w:t>
            </w:r>
            <w:r>
              <w:rPr>
                <w:noProof/>
                <w:sz w:val="24"/>
              </w:rPr>
              <w:tab/>
            </w:r>
            <w:r w:rsidRPr="00C7536A">
              <w:rPr>
                <w:rStyle w:val="Hyperlink"/>
                <w:noProof/>
              </w:rPr>
              <w:t>Purpose</w:t>
            </w:r>
            <w:r>
              <w:rPr>
                <w:noProof/>
                <w:webHidden/>
              </w:rPr>
              <w:tab/>
            </w:r>
            <w:r>
              <w:rPr>
                <w:noProof/>
                <w:webHidden/>
              </w:rPr>
              <w:fldChar w:fldCharType="begin"/>
            </w:r>
            <w:r>
              <w:rPr>
                <w:noProof/>
                <w:webHidden/>
              </w:rPr>
              <w:instrText xml:space="preserve"> PAGEREF _Toc233624759 \h </w:instrText>
            </w:r>
            <w:r>
              <w:rPr>
                <w:noProof/>
                <w:webHidden/>
              </w:rPr>
            </w:r>
            <w:r>
              <w:rPr>
                <w:noProof/>
                <w:webHidden/>
              </w:rPr>
              <w:fldChar w:fldCharType="separate"/>
            </w:r>
            <w:r>
              <w:rPr>
                <w:noProof/>
                <w:webHidden/>
              </w:rPr>
              <w:t>34</w:t>
            </w:r>
            <w:r>
              <w:rPr>
                <w:noProof/>
                <w:webHidden/>
              </w:rPr>
              <w:fldChar w:fldCharType="end"/>
            </w:r>
          </w:hyperlink>
        </w:p>
        <w:p w14:paraId="7D525865" w14:textId="41DAC7F1" w:rsidR="006519AE" w:rsidRDefault="006519AE">
          <w:pPr>
            <w:pStyle w:val="TOC4"/>
            <w:tabs>
              <w:tab w:val="left" w:pos="1920"/>
              <w:tab w:val="right" w:leader="dot" w:pos="9016"/>
            </w:tabs>
            <w:rPr>
              <w:noProof/>
              <w:sz w:val="24"/>
            </w:rPr>
          </w:pPr>
          <w:hyperlink w:anchor="_Toc233624760" w:history="1">
            <w:r w:rsidRPr="00C7536A">
              <w:rPr>
                <w:rStyle w:val="Hyperlink"/>
                <w:noProof/>
              </w:rPr>
              <w:t>5.11.2.2.</w:t>
            </w:r>
            <w:r>
              <w:rPr>
                <w:noProof/>
                <w:sz w:val="24"/>
              </w:rPr>
              <w:tab/>
            </w:r>
            <w:r w:rsidRPr="00C7536A">
              <w:rPr>
                <w:rStyle w:val="Hyperlink"/>
                <w:noProof/>
              </w:rPr>
              <w:t>Definition</w:t>
            </w:r>
            <w:r>
              <w:rPr>
                <w:noProof/>
                <w:webHidden/>
              </w:rPr>
              <w:tab/>
            </w:r>
            <w:r>
              <w:rPr>
                <w:noProof/>
                <w:webHidden/>
              </w:rPr>
              <w:fldChar w:fldCharType="begin"/>
            </w:r>
            <w:r>
              <w:rPr>
                <w:noProof/>
                <w:webHidden/>
              </w:rPr>
              <w:instrText xml:space="preserve"> PAGEREF _Toc233624760 \h </w:instrText>
            </w:r>
            <w:r>
              <w:rPr>
                <w:noProof/>
                <w:webHidden/>
              </w:rPr>
            </w:r>
            <w:r>
              <w:rPr>
                <w:noProof/>
                <w:webHidden/>
              </w:rPr>
              <w:fldChar w:fldCharType="separate"/>
            </w:r>
            <w:r>
              <w:rPr>
                <w:noProof/>
                <w:webHidden/>
              </w:rPr>
              <w:t>34</w:t>
            </w:r>
            <w:r>
              <w:rPr>
                <w:noProof/>
                <w:webHidden/>
              </w:rPr>
              <w:fldChar w:fldCharType="end"/>
            </w:r>
          </w:hyperlink>
        </w:p>
        <w:p w14:paraId="5B1604CA" w14:textId="75B64BAD" w:rsidR="006519AE" w:rsidRDefault="006519AE">
          <w:pPr>
            <w:pStyle w:val="TOC4"/>
            <w:tabs>
              <w:tab w:val="left" w:pos="1920"/>
              <w:tab w:val="right" w:leader="dot" w:pos="9016"/>
            </w:tabs>
            <w:rPr>
              <w:noProof/>
              <w:sz w:val="24"/>
            </w:rPr>
          </w:pPr>
          <w:hyperlink w:anchor="_Toc233624761" w:history="1">
            <w:r w:rsidRPr="00C7536A">
              <w:rPr>
                <w:rStyle w:val="Hyperlink"/>
                <w:noProof/>
              </w:rPr>
              <w:t>5.11.2.3.</w:t>
            </w:r>
            <w:r>
              <w:rPr>
                <w:noProof/>
                <w:sz w:val="24"/>
              </w:rPr>
              <w:tab/>
            </w:r>
            <w:r w:rsidRPr="00C7536A">
              <w:rPr>
                <w:rStyle w:val="Hyperlink"/>
                <w:noProof/>
              </w:rPr>
              <w:t>Recommended Use</w:t>
            </w:r>
            <w:r>
              <w:rPr>
                <w:noProof/>
                <w:webHidden/>
              </w:rPr>
              <w:tab/>
            </w:r>
            <w:r>
              <w:rPr>
                <w:noProof/>
                <w:webHidden/>
              </w:rPr>
              <w:fldChar w:fldCharType="begin"/>
            </w:r>
            <w:r>
              <w:rPr>
                <w:noProof/>
                <w:webHidden/>
              </w:rPr>
              <w:instrText xml:space="preserve"> PAGEREF _Toc233624761 \h </w:instrText>
            </w:r>
            <w:r>
              <w:rPr>
                <w:noProof/>
                <w:webHidden/>
              </w:rPr>
            </w:r>
            <w:r>
              <w:rPr>
                <w:noProof/>
                <w:webHidden/>
              </w:rPr>
              <w:fldChar w:fldCharType="separate"/>
            </w:r>
            <w:r>
              <w:rPr>
                <w:noProof/>
                <w:webHidden/>
              </w:rPr>
              <w:t>34</w:t>
            </w:r>
            <w:r>
              <w:rPr>
                <w:noProof/>
                <w:webHidden/>
              </w:rPr>
              <w:fldChar w:fldCharType="end"/>
            </w:r>
          </w:hyperlink>
        </w:p>
        <w:p w14:paraId="76C29B03" w14:textId="32CA4F80" w:rsidR="006519AE" w:rsidRDefault="006519AE">
          <w:pPr>
            <w:pStyle w:val="TOC4"/>
            <w:tabs>
              <w:tab w:val="left" w:pos="1920"/>
              <w:tab w:val="right" w:leader="dot" w:pos="9016"/>
            </w:tabs>
            <w:rPr>
              <w:noProof/>
              <w:sz w:val="24"/>
            </w:rPr>
          </w:pPr>
          <w:hyperlink w:anchor="_Toc233624762" w:history="1">
            <w:r w:rsidRPr="00C7536A">
              <w:rPr>
                <w:rStyle w:val="Hyperlink"/>
                <w:noProof/>
              </w:rPr>
              <w:t>5.11.2.4.</w:t>
            </w:r>
            <w:r>
              <w:rPr>
                <w:noProof/>
                <w:sz w:val="24"/>
              </w:rPr>
              <w:tab/>
            </w:r>
            <w:r w:rsidRPr="00C7536A">
              <w:rPr>
                <w:rStyle w:val="Hyperlink"/>
                <w:noProof/>
              </w:rPr>
              <w:t>Strengths</w:t>
            </w:r>
            <w:r>
              <w:rPr>
                <w:noProof/>
                <w:webHidden/>
              </w:rPr>
              <w:tab/>
            </w:r>
            <w:r>
              <w:rPr>
                <w:noProof/>
                <w:webHidden/>
              </w:rPr>
              <w:fldChar w:fldCharType="begin"/>
            </w:r>
            <w:r>
              <w:rPr>
                <w:noProof/>
                <w:webHidden/>
              </w:rPr>
              <w:instrText xml:space="preserve"> PAGEREF _Toc233624762 \h </w:instrText>
            </w:r>
            <w:r>
              <w:rPr>
                <w:noProof/>
                <w:webHidden/>
              </w:rPr>
            </w:r>
            <w:r>
              <w:rPr>
                <w:noProof/>
                <w:webHidden/>
              </w:rPr>
              <w:fldChar w:fldCharType="separate"/>
            </w:r>
            <w:r>
              <w:rPr>
                <w:noProof/>
                <w:webHidden/>
              </w:rPr>
              <w:t>35</w:t>
            </w:r>
            <w:r>
              <w:rPr>
                <w:noProof/>
                <w:webHidden/>
              </w:rPr>
              <w:fldChar w:fldCharType="end"/>
            </w:r>
          </w:hyperlink>
        </w:p>
        <w:p w14:paraId="22C1B5EE" w14:textId="623DAB20" w:rsidR="006519AE" w:rsidRDefault="006519AE">
          <w:pPr>
            <w:pStyle w:val="TOC4"/>
            <w:tabs>
              <w:tab w:val="left" w:pos="1920"/>
              <w:tab w:val="right" w:leader="dot" w:pos="9016"/>
            </w:tabs>
            <w:rPr>
              <w:noProof/>
              <w:sz w:val="24"/>
            </w:rPr>
          </w:pPr>
          <w:hyperlink w:anchor="_Toc233624763" w:history="1">
            <w:r w:rsidRPr="00C7536A">
              <w:rPr>
                <w:rStyle w:val="Hyperlink"/>
                <w:noProof/>
              </w:rPr>
              <w:t>5.11.2.5.</w:t>
            </w:r>
            <w:r>
              <w:rPr>
                <w:noProof/>
                <w:sz w:val="24"/>
              </w:rPr>
              <w:tab/>
            </w:r>
            <w:r w:rsidRPr="00C7536A">
              <w:rPr>
                <w:rStyle w:val="Hyperlink"/>
                <w:noProof/>
              </w:rPr>
              <w:t>Limitations</w:t>
            </w:r>
            <w:r>
              <w:rPr>
                <w:noProof/>
                <w:webHidden/>
              </w:rPr>
              <w:tab/>
            </w:r>
            <w:r>
              <w:rPr>
                <w:noProof/>
                <w:webHidden/>
              </w:rPr>
              <w:fldChar w:fldCharType="begin"/>
            </w:r>
            <w:r>
              <w:rPr>
                <w:noProof/>
                <w:webHidden/>
              </w:rPr>
              <w:instrText xml:space="preserve"> PAGEREF _Toc233624763 \h </w:instrText>
            </w:r>
            <w:r>
              <w:rPr>
                <w:noProof/>
                <w:webHidden/>
              </w:rPr>
            </w:r>
            <w:r>
              <w:rPr>
                <w:noProof/>
                <w:webHidden/>
              </w:rPr>
              <w:fldChar w:fldCharType="separate"/>
            </w:r>
            <w:r>
              <w:rPr>
                <w:noProof/>
                <w:webHidden/>
              </w:rPr>
              <w:t>35</w:t>
            </w:r>
            <w:r>
              <w:rPr>
                <w:noProof/>
                <w:webHidden/>
              </w:rPr>
              <w:fldChar w:fldCharType="end"/>
            </w:r>
          </w:hyperlink>
        </w:p>
        <w:p w14:paraId="7C6D3E67" w14:textId="4F4248CC" w:rsidR="006519AE" w:rsidRDefault="006519AE">
          <w:pPr>
            <w:pStyle w:val="TOC4"/>
            <w:tabs>
              <w:tab w:val="left" w:pos="1920"/>
              <w:tab w:val="right" w:leader="dot" w:pos="9016"/>
            </w:tabs>
            <w:rPr>
              <w:noProof/>
              <w:sz w:val="24"/>
            </w:rPr>
          </w:pPr>
          <w:hyperlink w:anchor="_Toc233624764" w:history="1">
            <w:r w:rsidRPr="00C7536A">
              <w:rPr>
                <w:rStyle w:val="Hyperlink"/>
                <w:noProof/>
              </w:rPr>
              <w:t>5.11.2.6.</w:t>
            </w:r>
            <w:r>
              <w:rPr>
                <w:noProof/>
                <w:sz w:val="24"/>
              </w:rPr>
              <w:tab/>
            </w:r>
            <w:r w:rsidRPr="00C7536A">
              <w:rPr>
                <w:rStyle w:val="Hyperlink"/>
                <w:noProof/>
              </w:rPr>
              <w:t>Not Recommended For</w:t>
            </w:r>
            <w:r>
              <w:rPr>
                <w:noProof/>
                <w:webHidden/>
              </w:rPr>
              <w:tab/>
            </w:r>
            <w:r>
              <w:rPr>
                <w:noProof/>
                <w:webHidden/>
              </w:rPr>
              <w:fldChar w:fldCharType="begin"/>
            </w:r>
            <w:r>
              <w:rPr>
                <w:noProof/>
                <w:webHidden/>
              </w:rPr>
              <w:instrText xml:space="preserve"> PAGEREF _Toc233624764 \h </w:instrText>
            </w:r>
            <w:r>
              <w:rPr>
                <w:noProof/>
                <w:webHidden/>
              </w:rPr>
            </w:r>
            <w:r>
              <w:rPr>
                <w:noProof/>
                <w:webHidden/>
              </w:rPr>
              <w:fldChar w:fldCharType="separate"/>
            </w:r>
            <w:r>
              <w:rPr>
                <w:noProof/>
                <w:webHidden/>
              </w:rPr>
              <w:t>35</w:t>
            </w:r>
            <w:r>
              <w:rPr>
                <w:noProof/>
                <w:webHidden/>
              </w:rPr>
              <w:fldChar w:fldCharType="end"/>
            </w:r>
          </w:hyperlink>
        </w:p>
        <w:p w14:paraId="05FFF88C" w14:textId="4DC6A60D" w:rsidR="006519AE" w:rsidRDefault="006519AE">
          <w:pPr>
            <w:pStyle w:val="TOC4"/>
            <w:tabs>
              <w:tab w:val="left" w:pos="1920"/>
              <w:tab w:val="right" w:leader="dot" w:pos="9016"/>
            </w:tabs>
            <w:rPr>
              <w:noProof/>
              <w:sz w:val="24"/>
            </w:rPr>
          </w:pPr>
          <w:hyperlink w:anchor="_Toc233624765" w:history="1">
            <w:r w:rsidRPr="00C7536A">
              <w:rPr>
                <w:rStyle w:val="Hyperlink"/>
                <w:noProof/>
              </w:rPr>
              <w:t>5.11.2.7.</w:t>
            </w:r>
            <w:r>
              <w:rPr>
                <w:noProof/>
                <w:sz w:val="24"/>
              </w:rPr>
              <w:tab/>
            </w:r>
            <w:r w:rsidRPr="00C7536A">
              <w:rPr>
                <w:rStyle w:val="Hyperlink"/>
                <w:noProof/>
              </w:rPr>
              <w:t>Recommended Reporting Controls</w:t>
            </w:r>
            <w:r>
              <w:rPr>
                <w:noProof/>
                <w:webHidden/>
              </w:rPr>
              <w:tab/>
            </w:r>
            <w:r>
              <w:rPr>
                <w:noProof/>
                <w:webHidden/>
              </w:rPr>
              <w:fldChar w:fldCharType="begin"/>
            </w:r>
            <w:r>
              <w:rPr>
                <w:noProof/>
                <w:webHidden/>
              </w:rPr>
              <w:instrText xml:space="preserve"> PAGEREF _Toc233624765 \h </w:instrText>
            </w:r>
            <w:r>
              <w:rPr>
                <w:noProof/>
                <w:webHidden/>
              </w:rPr>
            </w:r>
            <w:r>
              <w:rPr>
                <w:noProof/>
                <w:webHidden/>
              </w:rPr>
              <w:fldChar w:fldCharType="separate"/>
            </w:r>
            <w:r>
              <w:rPr>
                <w:noProof/>
                <w:webHidden/>
              </w:rPr>
              <w:t>35</w:t>
            </w:r>
            <w:r>
              <w:rPr>
                <w:noProof/>
                <w:webHidden/>
              </w:rPr>
              <w:fldChar w:fldCharType="end"/>
            </w:r>
          </w:hyperlink>
        </w:p>
        <w:p w14:paraId="47EEC18A" w14:textId="3892727B" w:rsidR="006519AE" w:rsidRDefault="006519AE">
          <w:pPr>
            <w:pStyle w:val="TOC3"/>
            <w:tabs>
              <w:tab w:val="left" w:pos="1440"/>
              <w:tab w:val="right" w:leader="dot" w:pos="9016"/>
            </w:tabs>
            <w:rPr>
              <w:rFonts w:eastAsiaTheme="minorEastAsia"/>
              <w:noProof/>
              <w:sz w:val="24"/>
              <w:szCs w:val="24"/>
              <w:lang w:eastAsia="en-GB"/>
            </w:rPr>
          </w:pPr>
          <w:hyperlink w:anchor="_Toc233624766" w:history="1">
            <w:r w:rsidRPr="00C7536A">
              <w:rPr>
                <w:rStyle w:val="Hyperlink"/>
                <w:noProof/>
              </w:rPr>
              <w:t>5.11.3.</w:t>
            </w:r>
            <w:r>
              <w:rPr>
                <w:rFonts w:eastAsiaTheme="minorEastAsia"/>
                <w:noProof/>
                <w:sz w:val="24"/>
                <w:szCs w:val="24"/>
                <w:lang w:eastAsia="en-GB"/>
              </w:rPr>
              <w:tab/>
            </w:r>
            <w:r w:rsidRPr="00C7536A">
              <w:rPr>
                <w:rStyle w:val="Hyperlink"/>
                <w:noProof/>
              </w:rPr>
              <w:t>Marks as Percentage of Present Marks</w:t>
            </w:r>
            <w:r>
              <w:rPr>
                <w:noProof/>
                <w:webHidden/>
              </w:rPr>
              <w:tab/>
            </w:r>
            <w:r>
              <w:rPr>
                <w:noProof/>
                <w:webHidden/>
              </w:rPr>
              <w:fldChar w:fldCharType="begin"/>
            </w:r>
            <w:r>
              <w:rPr>
                <w:noProof/>
                <w:webHidden/>
              </w:rPr>
              <w:instrText xml:space="preserve"> PAGEREF _Toc233624766 \h </w:instrText>
            </w:r>
            <w:r>
              <w:rPr>
                <w:noProof/>
                <w:webHidden/>
              </w:rPr>
            </w:r>
            <w:r>
              <w:rPr>
                <w:noProof/>
                <w:webHidden/>
              </w:rPr>
              <w:fldChar w:fldCharType="separate"/>
            </w:r>
            <w:r>
              <w:rPr>
                <w:noProof/>
                <w:webHidden/>
              </w:rPr>
              <w:t>35</w:t>
            </w:r>
            <w:r>
              <w:rPr>
                <w:noProof/>
                <w:webHidden/>
              </w:rPr>
              <w:fldChar w:fldCharType="end"/>
            </w:r>
          </w:hyperlink>
        </w:p>
        <w:p w14:paraId="2D83AB31" w14:textId="30621B37" w:rsidR="006519AE" w:rsidRDefault="006519AE">
          <w:pPr>
            <w:pStyle w:val="TOC4"/>
            <w:tabs>
              <w:tab w:val="left" w:pos="1920"/>
              <w:tab w:val="right" w:leader="dot" w:pos="9016"/>
            </w:tabs>
            <w:rPr>
              <w:noProof/>
              <w:sz w:val="24"/>
            </w:rPr>
          </w:pPr>
          <w:hyperlink w:anchor="_Toc233624767" w:history="1">
            <w:r w:rsidRPr="00C7536A">
              <w:rPr>
                <w:rStyle w:val="Hyperlink"/>
                <w:noProof/>
              </w:rPr>
              <w:t>5.11.3.1.</w:t>
            </w:r>
            <w:r>
              <w:rPr>
                <w:noProof/>
                <w:sz w:val="24"/>
              </w:rPr>
              <w:tab/>
            </w:r>
            <w:r w:rsidRPr="00C7536A">
              <w:rPr>
                <w:rStyle w:val="Hyperlink"/>
                <w:noProof/>
              </w:rPr>
              <w:t>Purpose</w:t>
            </w:r>
            <w:r>
              <w:rPr>
                <w:noProof/>
                <w:webHidden/>
              </w:rPr>
              <w:tab/>
            </w:r>
            <w:r>
              <w:rPr>
                <w:noProof/>
                <w:webHidden/>
              </w:rPr>
              <w:fldChar w:fldCharType="begin"/>
            </w:r>
            <w:r>
              <w:rPr>
                <w:noProof/>
                <w:webHidden/>
              </w:rPr>
              <w:instrText xml:space="preserve"> PAGEREF _Toc233624767 \h </w:instrText>
            </w:r>
            <w:r>
              <w:rPr>
                <w:noProof/>
                <w:webHidden/>
              </w:rPr>
            </w:r>
            <w:r>
              <w:rPr>
                <w:noProof/>
                <w:webHidden/>
              </w:rPr>
              <w:fldChar w:fldCharType="separate"/>
            </w:r>
            <w:r>
              <w:rPr>
                <w:noProof/>
                <w:webHidden/>
              </w:rPr>
              <w:t>35</w:t>
            </w:r>
            <w:r>
              <w:rPr>
                <w:noProof/>
                <w:webHidden/>
              </w:rPr>
              <w:fldChar w:fldCharType="end"/>
            </w:r>
          </w:hyperlink>
        </w:p>
        <w:p w14:paraId="2F4B4B65" w14:textId="23471730" w:rsidR="006519AE" w:rsidRDefault="006519AE">
          <w:pPr>
            <w:pStyle w:val="TOC4"/>
            <w:tabs>
              <w:tab w:val="left" w:pos="1920"/>
              <w:tab w:val="right" w:leader="dot" w:pos="9016"/>
            </w:tabs>
            <w:rPr>
              <w:noProof/>
              <w:sz w:val="24"/>
            </w:rPr>
          </w:pPr>
          <w:hyperlink w:anchor="_Toc233624768" w:history="1">
            <w:r w:rsidRPr="00C7536A">
              <w:rPr>
                <w:rStyle w:val="Hyperlink"/>
                <w:noProof/>
              </w:rPr>
              <w:t>5.11.3.2.</w:t>
            </w:r>
            <w:r>
              <w:rPr>
                <w:noProof/>
                <w:sz w:val="24"/>
              </w:rPr>
              <w:tab/>
            </w:r>
            <w:r w:rsidRPr="00C7536A">
              <w:rPr>
                <w:rStyle w:val="Hyperlink"/>
                <w:noProof/>
              </w:rPr>
              <w:t>Definition</w:t>
            </w:r>
            <w:r>
              <w:rPr>
                <w:noProof/>
                <w:webHidden/>
              </w:rPr>
              <w:tab/>
            </w:r>
            <w:r>
              <w:rPr>
                <w:noProof/>
                <w:webHidden/>
              </w:rPr>
              <w:fldChar w:fldCharType="begin"/>
            </w:r>
            <w:r>
              <w:rPr>
                <w:noProof/>
                <w:webHidden/>
              </w:rPr>
              <w:instrText xml:space="preserve"> PAGEREF _Toc233624768 \h </w:instrText>
            </w:r>
            <w:r>
              <w:rPr>
                <w:noProof/>
                <w:webHidden/>
              </w:rPr>
            </w:r>
            <w:r>
              <w:rPr>
                <w:noProof/>
                <w:webHidden/>
              </w:rPr>
              <w:fldChar w:fldCharType="separate"/>
            </w:r>
            <w:r>
              <w:rPr>
                <w:noProof/>
                <w:webHidden/>
              </w:rPr>
              <w:t>35</w:t>
            </w:r>
            <w:r>
              <w:rPr>
                <w:noProof/>
                <w:webHidden/>
              </w:rPr>
              <w:fldChar w:fldCharType="end"/>
            </w:r>
          </w:hyperlink>
        </w:p>
        <w:p w14:paraId="76983E4D" w14:textId="3F07AEEB" w:rsidR="006519AE" w:rsidRDefault="006519AE">
          <w:pPr>
            <w:pStyle w:val="TOC4"/>
            <w:tabs>
              <w:tab w:val="left" w:pos="1920"/>
              <w:tab w:val="right" w:leader="dot" w:pos="9016"/>
            </w:tabs>
            <w:rPr>
              <w:noProof/>
              <w:sz w:val="24"/>
            </w:rPr>
          </w:pPr>
          <w:hyperlink w:anchor="_Toc233624769" w:history="1">
            <w:r w:rsidRPr="00C7536A">
              <w:rPr>
                <w:rStyle w:val="Hyperlink"/>
                <w:noProof/>
              </w:rPr>
              <w:t>5.11.3.3.</w:t>
            </w:r>
            <w:r>
              <w:rPr>
                <w:noProof/>
                <w:sz w:val="24"/>
              </w:rPr>
              <w:tab/>
            </w:r>
            <w:r w:rsidRPr="00C7536A">
              <w:rPr>
                <w:rStyle w:val="Hyperlink"/>
                <w:noProof/>
              </w:rPr>
              <w:t>Recommended Use</w:t>
            </w:r>
            <w:r>
              <w:rPr>
                <w:noProof/>
                <w:webHidden/>
              </w:rPr>
              <w:tab/>
            </w:r>
            <w:r>
              <w:rPr>
                <w:noProof/>
                <w:webHidden/>
              </w:rPr>
              <w:fldChar w:fldCharType="begin"/>
            </w:r>
            <w:r>
              <w:rPr>
                <w:noProof/>
                <w:webHidden/>
              </w:rPr>
              <w:instrText xml:space="preserve"> PAGEREF _Toc233624769 \h </w:instrText>
            </w:r>
            <w:r>
              <w:rPr>
                <w:noProof/>
                <w:webHidden/>
              </w:rPr>
            </w:r>
            <w:r>
              <w:rPr>
                <w:noProof/>
                <w:webHidden/>
              </w:rPr>
              <w:fldChar w:fldCharType="separate"/>
            </w:r>
            <w:r>
              <w:rPr>
                <w:noProof/>
                <w:webHidden/>
              </w:rPr>
              <w:t>35</w:t>
            </w:r>
            <w:r>
              <w:rPr>
                <w:noProof/>
                <w:webHidden/>
              </w:rPr>
              <w:fldChar w:fldCharType="end"/>
            </w:r>
          </w:hyperlink>
        </w:p>
        <w:p w14:paraId="499AFD4B" w14:textId="190D2E9A" w:rsidR="006519AE" w:rsidRDefault="006519AE">
          <w:pPr>
            <w:pStyle w:val="TOC4"/>
            <w:tabs>
              <w:tab w:val="left" w:pos="1920"/>
              <w:tab w:val="right" w:leader="dot" w:pos="9016"/>
            </w:tabs>
            <w:rPr>
              <w:noProof/>
              <w:sz w:val="24"/>
            </w:rPr>
          </w:pPr>
          <w:hyperlink w:anchor="_Toc233624770" w:history="1">
            <w:r w:rsidRPr="00C7536A">
              <w:rPr>
                <w:rStyle w:val="Hyperlink"/>
                <w:noProof/>
              </w:rPr>
              <w:t>5.11.3.4.</w:t>
            </w:r>
            <w:r>
              <w:rPr>
                <w:noProof/>
                <w:sz w:val="24"/>
              </w:rPr>
              <w:tab/>
            </w:r>
            <w:r w:rsidRPr="00C7536A">
              <w:rPr>
                <w:rStyle w:val="Hyperlink"/>
                <w:noProof/>
              </w:rPr>
              <w:t>Strengths</w:t>
            </w:r>
            <w:r>
              <w:rPr>
                <w:noProof/>
                <w:webHidden/>
              </w:rPr>
              <w:tab/>
            </w:r>
            <w:r>
              <w:rPr>
                <w:noProof/>
                <w:webHidden/>
              </w:rPr>
              <w:fldChar w:fldCharType="begin"/>
            </w:r>
            <w:r>
              <w:rPr>
                <w:noProof/>
                <w:webHidden/>
              </w:rPr>
              <w:instrText xml:space="preserve"> PAGEREF _Toc233624770 \h </w:instrText>
            </w:r>
            <w:r>
              <w:rPr>
                <w:noProof/>
                <w:webHidden/>
              </w:rPr>
            </w:r>
            <w:r>
              <w:rPr>
                <w:noProof/>
                <w:webHidden/>
              </w:rPr>
              <w:fldChar w:fldCharType="separate"/>
            </w:r>
            <w:r>
              <w:rPr>
                <w:noProof/>
                <w:webHidden/>
              </w:rPr>
              <w:t>36</w:t>
            </w:r>
            <w:r>
              <w:rPr>
                <w:noProof/>
                <w:webHidden/>
              </w:rPr>
              <w:fldChar w:fldCharType="end"/>
            </w:r>
          </w:hyperlink>
        </w:p>
        <w:p w14:paraId="59F400AF" w14:textId="00769895" w:rsidR="006519AE" w:rsidRDefault="006519AE">
          <w:pPr>
            <w:pStyle w:val="TOC4"/>
            <w:tabs>
              <w:tab w:val="left" w:pos="1920"/>
              <w:tab w:val="right" w:leader="dot" w:pos="9016"/>
            </w:tabs>
            <w:rPr>
              <w:noProof/>
              <w:sz w:val="24"/>
            </w:rPr>
          </w:pPr>
          <w:hyperlink w:anchor="_Toc233624771" w:history="1">
            <w:r w:rsidRPr="00C7536A">
              <w:rPr>
                <w:rStyle w:val="Hyperlink"/>
                <w:noProof/>
              </w:rPr>
              <w:t>5.11.3.5.</w:t>
            </w:r>
            <w:r>
              <w:rPr>
                <w:noProof/>
                <w:sz w:val="24"/>
              </w:rPr>
              <w:tab/>
            </w:r>
            <w:r w:rsidRPr="00C7536A">
              <w:rPr>
                <w:rStyle w:val="Hyperlink"/>
                <w:noProof/>
              </w:rPr>
              <w:t>Limitations</w:t>
            </w:r>
            <w:r>
              <w:rPr>
                <w:noProof/>
                <w:webHidden/>
              </w:rPr>
              <w:tab/>
            </w:r>
            <w:r>
              <w:rPr>
                <w:noProof/>
                <w:webHidden/>
              </w:rPr>
              <w:fldChar w:fldCharType="begin"/>
            </w:r>
            <w:r>
              <w:rPr>
                <w:noProof/>
                <w:webHidden/>
              </w:rPr>
              <w:instrText xml:space="preserve"> PAGEREF _Toc233624771 \h </w:instrText>
            </w:r>
            <w:r>
              <w:rPr>
                <w:noProof/>
                <w:webHidden/>
              </w:rPr>
            </w:r>
            <w:r>
              <w:rPr>
                <w:noProof/>
                <w:webHidden/>
              </w:rPr>
              <w:fldChar w:fldCharType="separate"/>
            </w:r>
            <w:r>
              <w:rPr>
                <w:noProof/>
                <w:webHidden/>
              </w:rPr>
              <w:t>36</w:t>
            </w:r>
            <w:r>
              <w:rPr>
                <w:noProof/>
                <w:webHidden/>
              </w:rPr>
              <w:fldChar w:fldCharType="end"/>
            </w:r>
          </w:hyperlink>
        </w:p>
        <w:p w14:paraId="00CB1CA2" w14:textId="7AE709E1" w:rsidR="006519AE" w:rsidRDefault="006519AE">
          <w:pPr>
            <w:pStyle w:val="TOC4"/>
            <w:tabs>
              <w:tab w:val="left" w:pos="1920"/>
              <w:tab w:val="right" w:leader="dot" w:pos="9016"/>
            </w:tabs>
            <w:rPr>
              <w:noProof/>
              <w:sz w:val="24"/>
            </w:rPr>
          </w:pPr>
          <w:hyperlink w:anchor="_Toc233624772" w:history="1">
            <w:r w:rsidRPr="00C7536A">
              <w:rPr>
                <w:rStyle w:val="Hyperlink"/>
                <w:noProof/>
              </w:rPr>
              <w:t>5.11.3.6.</w:t>
            </w:r>
            <w:r>
              <w:rPr>
                <w:noProof/>
                <w:sz w:val="24"/>
              </w:rPr>
              <w:tab/>
            </w:r>
            <w:r w:rsidRPr="00C7536A">
              <w:rPr>
                <w:rStyle w:val="Hyperlink"/>
                <w:noProof/>
              </w:rPr>
              <w:t>Not Recommended For</w:t>
            </w:r>
            <w:r>
              <w:rPr>
                <w:noProof/>
                <w:webHidden/>
              </w:rPr>
              <w:tab/>
            </w:r>
            <w:r>
              <w:rPr>
                <w:noProof/>
                <w:webHidden/>
              </w:rPr>
              <w:fldChar w:fldCharType="begin"/>
            </w:r>
            <w:r>
              <w:rPr>
                <w:noProof/>
                <w:webHidden/>
              </w:rPr>
              <w:instrText xml:space="preserve"> PAGEREF _Toc233624772 \h </w:instrText>
            </w:r>
            <w:r>
              <w:rPr>
                <w:noProof/>
                <w:webHidden/>
              </w:rPr>
            </w:r>
            <w:r>
              <w:rPr>
                <w:noProof/>
                <w:webHidden/>
              </w:rPr>
              <w:fldChar w:fldCharType="separate"/>
            </w:r>
            <w:r>
              <w:rPr>
                <w:noProof/>
                <w:webHidden/>
              </w:rPr>
              <w:t>36</w:t>
            </w:r>
            <w:r>
              <w:rPr>
                <w:noProof/>
                <w:webHidden/>
              </w:rPr>
              <w:fldChar w:fldCharType="end"/>
            </w:r>
          </w:hyperlink>
        </w:p>
        <w:p w14:paraId="0B162B47" w14:textId="303F33D1" w:rsidR="006519AE" w:rsidRDefault="006519AE">
          <w:pPr>
            <w:pStyle w:val="TOC4"/>
            <w:tabs>
              <w:tab w:val="left" w:pos="1920"/>
              <w:tab w:val="right" w:leader="dot" w:pos="9016"/>
            </w:tabs>
            <w:rPr>
              <w:noProof/>
              <w:sz w:val="24"/>
            </w:rPr>
          </w:pPr>
          <w:hyperlink w:anchor="_Toc233624773" w:history="1">
            <w:r w:rsidRPr="00C7536A">
              <w:rPr>
                <w:rStyle w:val="Hyperlink"/>
                <w:noProof/>
              </w:rPr>
              <w:t>5.11.3.7.</w:t>
            </w:r>
            <w:r>
              <w:rPr>
                <w:noProof/>
                <w:sz w:val="24"/>
              </w:rPr>
              <w:tab/>
            </w:r>
            <w:r w:rsidRPr="00C7536A">
              <w:rPr>
                <w:rStyle w:val="Hyperlink"/>
                <w:noProof/>
              </w:rPr>
              <w:t>Recommended Reporting Controls</w:t>
            </w:r>
            <w:r>
              <w:rPr>
                <w:noProof/>
                <w:webHidden/>
              </w:rPr>
              <w:tab/>
            </w:r>
            <w:r>
              <w:rPr>
                <w:noProof/>
                <w:webHidden/>
              </w:rPr>
              <w:fldChar w:fldCharType="begin"/>
            </w:r>
            <w:r>
              <w:rPr>
                <w:noProof/>
                <w:webHidden/>
              </w:rPr>
              <w:instrText xml:space="preserve"> PAGEREF _Toc233624773 \h </w:instrText>
            </w:r>
            <w:r>
              <w:rPr>
                <w:noProof/>
                <w:webHidden/>
              </w:rPr>
            </w:r>
            <w:r>
              <w:rPr>
                <w:noProof/>
                <w:webHidden/>
              </w:rPr>
              <w:fldChar w:fldCharType="separate"/>
            </w:r>
            <w:r>
              <w:rPr>
                <w:noProof/>
                <w:webHidden/>
              </w:rPr>
              <w:t>36</w:t>
            </w:r>
            <w:r>
              <w:rPr>
                <w:noProof/>
                <w:webHidden/>
              </w:rPr>
              <w:fldChar w:fldCharType="end"/>
            </w:r>
          </w:hyperlink>
        </w:p>
        <w:p w14:paraId="6C86EDA7" w14:textId="1DE111C5" w:rsidR="006519AE" w:rsidRDefault="006519AE">
          <w:pPr>
            <w:pStyle w:val="TOC3"/>
            <w:tabs>
              <w:tab w:val="left" w:pos="1440"/>
              <w:tab w:val="right" w:leader="dot" w:pos="9016"/>
            </w:tabs>
            <w:rPr>
              <w:rFonts w:eastAsiaTheme="minorEastAsia"/>
              <w:noProof/>
              <w:sz w:val="24"/>
              <w:szCs w:val="24"/>
              <w:lang w:eastAsia="en-GB"/>
            </w:rPr>
          </w:pPr>
          <w:hyperlink w:anchor="_Toc233624774" w:history="1">
            <w:r w:rsidRPr="00C7536A">
              <w:rPr>
                <w:rStyle w:val="Hyperlink"/>
                <w:noProof/>
              </w:rPr>
              <w:t>5.11.4.</w:t>
            </w:r>
            <w:r>
              <w:rPr>
                <w:rFonts w:eastAsiaTheme="minorEastAsia"/>
                <w:noProof/>
                <w:sz w:val="24"/>
                <w:szCs w:val="24"/>
                <w:lang w:eastAsia="en-GB"/>
              </w:rPr>
              <w:tab/>
            </w:r>
            <w:r w:rsidRPr="00C7536A">
              <w:rPr>
                <w:rStyle w:val="Hyperlink"/>
                <w:noProof/>
              </w:rPr>
              <w:t>Marks as a Percentage of Absent Marks</w:t>
            </w:r>
            <w:r>
              <w:rPr>
                <w:noProof/>
                <w:webHidden/>
              </w:rPr>
              <w:tab/>
            </w:r>
            <w:r>
              <w:rPr>
                <w:noProof/>
                <w:webHidden/>
              </w:rPr>
              <w:fldChar w:fldCharType="begin"/>
            </w:r>
            <w:r>
              <w:rPr>
                <w:noProof/>
                <w:webHidden/>
              </w:rPr>
              <w:instrText xml:space="preserve"> PAGEREF _Toc233624774 \h </w:instrText>
            </w:r>
            <w:r>
              <w:rPr>
                <w:noProof/>
                <w:webHidden/>
              </w:rPr>
            </w:r>
            <w:r>
              <w:rPr>
                <w:noProof/>
                <w:webHidden/>
              </w:rPr>
              <w:fldChar w:fldCharType="separate"/>
            </w:r>
            <w:r>
              <w:rPr>
                <w:noProof/>
                <w:webHidden/>
              </w:rPr>
              <w:t>36</w:t>
            </w:r>
            <w:r>
              <w:rPr>
                <w:noProof/>
                <w:webHidden/>
              </w:rPr>
              <w:fldChar w:fldCharType="end"/>
            </w:r>
          </w:hyperlink>
        </w:p>
        <w:p w14:paraId="0F58011E" w14:textId="0C21658B" w:rsidR="006519AE" w:rsidRDefault="006519AE">
          <w:pPr>
            <w:pStyle w:val="TOC4"/>
            <w:tabs>
              <w:tab w:val="left" w:pos="1920"/>
              <w:tab w:val="right" w:leader="dot" w:pos="9016"/>
            </w:tabs>
            <w:rPr>
              <w:noProof/>
              <w:sz w:val="24"/>
            </w:rPr>
          </w:pPr>
          <w:hyperlink w:anchor="_Toc233624775" w:history="1">
            <w:r w:rsidRPr="00C7536A">
              <w:rPr>
                <w:rStyle w:val="Hyperlink"/>
                <w:noProof/>
              </w:rPr>
              <w:t>5.11.4.1.</w:t>
            </w:r>
            <w:r>
              <w:rPr>
                <w:noProof/>
                <w:sz w:val="24"/>
              </w:rPr>
              <w:tab/>
            </w:r>
            <w:r w:rsidRPr="00C7536A">
              <w:rPr>
                <w:rStyle w:val="Hyperlink"/>
                <w:noProof/>
              </w:rPr>
              <w:t>Purpose</w:t>
            </w:r>
            <w:r>
              <w:rPr>
                <w:noProof/>
                <w:webHidden/>
              </w:rPr>
              <w:tab/>
            </w:r>
            <w:r>
              <w:rPr>
                <w:noProof/>
                <w:webHidden/>
              </w:rPr>
              <w:fldChar w:fldCharType="begin"/>
            </w:r>
            <w:r>
              <w:rPr>
                <w:noProof/>
                <w:webHidden/>
              </w:rPr>
              <w:instrText xml:space="preserve"> PAGEREF _Toc233624775 \h </w:instrText>
            </w:r>
            <w:r>
              <w:rPr>
                <w:noProof/>
                <w:webHidden/>
              </w:rPr>
            </w:r>
            <w:r>
              <w:rPr>
                <w:noProof/>
                <w:webHidden/>
              </w:rPr>
              <w:fldChar w:fldCharType="separate"/>
            </w:r>
            <w:r>
              <w:rPr>
                <w:noProof/>
                <w:webHidden/>
              </w:rPr>
              <w:t>36</w:t>
            </w:r>
            <w:r>
              <w:rPr>
                <w:noProof/>
                <w:webHidden/>
              </w:rPr>
              <w:fldChar w:fldCharType="end"/>
            </w:r>
          </w:hyperlink>
        </w:p>
        <w:p w14:paraId="3E2F84E2" w14:textId="78842204" w:rsidR="006519AE" w:rsidRDefault="006519AE">
          <w:pPr>
            <w:pStyle w:val="TOC4"/>
            <w:tabs>
              <w:tab w:val="left" w:pos="1920"/>
              <w:tab w:val="right" w:leader="dot" w:pos="9016"/>
            </w:tabs>
            <w:rPr>
              <w:noProof/>
              <w:sz w:val="24"/>
            </w:rPr>
          </w:pPr>
          <w:hyperlink w:anchor="_Toc233624776" w:history="1">
            <w:r w:rsidRPr="00C7536A">
              <w:rPr>
                <w:rStyle w:val="Hyperlink"/>
                <w:noProof/>
              </w:rPr>
              <w:t>5.11.4.2.</w:t>
            </w:r>
            <w:r>
              <w:rPr>
                <w:noProof/>
                <w:sz w:val="24"/>
              </w:rPr>
              <w:tab/>
            </w:r>
            <w:r w:rsidRPr="00C7536A">
              <w:rPr>
                <w:rStyle w:val="Hyperlink"/>
                <w:noProof/>
              </w:rPr>
              <w:t>Definition</w:t>
            </w:r>
            <w:r>
              <w:rPr>
                <w:noProof/>
                <w:webHidden/>
              </w:rPr>
              <w:tab/>
            </w:r>
            <w:r>
              <w:rPr>
                <w:noProof/>
                <w:webHidden/>
              </w:rPr>
              <w:fldChar w:fldCharType="begin"/>
            </w:r>
            <w:r>
              <w:rPr>
                <w:noProof/>
                <w:webHidden/>
              </w:rPr>
              <w:instrText xml:space="preserve"> PAGEREF _Toc233624776 \h </w:instrText>
            </w:r>
            <w:r>
              <w:rPr>
                <w:noProof/>
                <w:webHidden/>
              </w:rPr>
            </w:r>
            <w:r>
              <w:rPr>
                <w:noProof/>
                <w:webHidden/>
              </w:rPr>
              <w:fldChar w:fldCharType="separate"/>
            </w:r>
            <w:r>
              <w:rPr>
                <w:noProof/>
                <w:webHidden/>
              </w:rPr>
              <w:t>36</w:t>
            </w:r>
            <w:r>
              <w:rPr>
                <w:noProof/>
                <w:webHidden/>
              </w:rPr>
              <w:fldChar w:fldCharType="end"/>
            </w:r>
          </w:hyperlink>
        </w:p>
        <w:p w14:paraId="4009B9A7" w14:textId="7C04A409" w:rsidR="006519AE" w:rsidRDefault="006519AE">
          <w:pPr>
            <w:pStyle w:val="TOC4"/>
            <w:tabs>
              <w:tab w:val="left" w:pos="1920"/>
              <w:tab w:val="right" w:leader="dot" w:pos="9016"/>
            </w:tabs>
            <w:rPr>
              <w:noProof/>
              <w:sz w:val="24"/>
            </w:rPr>
          </w:pPr>
          <w:hyperlink w:anchor="_Toc233624777" w:history="1">
            <w:r w:rsidRPr="00C7536A">
              <w:rPr>
                <w:rStyle w:val="Hyperlink"/>
                <w:noProof/>
              </w:rPr>
              <w:t>5.11.4.3.</w:t>
            </w:r>
            <w:r>
              <w:rPr>
                <w:noProof/>
                <w:sz w:val="24"/>
              </w:rPr>
              <w:tab/>
            </w:r>
            <w:r w:rsidRPr="00C7536A">
              <w:rPr>
                <w:rStyle w:val="Hyperlink"/>
                <w:noProof/>
              </w:rPr>
              <w:t>Recommended Use</w:t>
            </w:r>
            <w:r>
              <w:rPr>
                <w:noProof/>
                <w:webHidden/>
              </w:rPr>
              <w:tab/>
            </w:r>
            <w:r>
              <w:rPr>
                <w:noProof/>
                <w:webHidden/>
              </w:rPr>
              <w:fldChar w:fldCharType="begin"/>
            </w:r>
            <w:r>
              <w:rPr>
                <w:noProof/>
                <w:webHidden/>
              </w:rPr>
              <w:instrText xml:space="preserve"> PAGEREF _Toc233624777 \h </w:instrText>
            </w:r>
            <w:r>
              <w:rPr>
                <w:noProof/>
                <w:webHidden/>
              </w:rPr>
            </w:r>
            <w:r>
              <w:rPr>
                <w:noProof/>
                <w:webHidden/>
              </w:rPr>
              <w:fldChar w:fldCharType="separate"/>
            </w:r>
            <w:r>
              <w:rPr>
                <w:noProof/>
                <w:webHidden/>
              </w:rPr>
              <w:t>36</w:t>
            </w:r>
            <w:r>
              <w:rPr>
                <w:noProof/>
                <w:webHidden/>
              </w:rPr>
              <w:fldChar w:fldCharType="end"/>
            </w:r>
          </w:hyperlink>
        </w:p>
        <w:p w14:paraId="5024168E" w14:textId="3B07661D" w:rsidR="006519AE" w:rsidRDefault="006519AE">
          <w:pPr>
            <w:pStyle w:val="TOC4"/>
            <w:tabs>
              <w:tab w:val="left" w:pos="1920"/>
              <w:tab w:val="right" w:leader="dot" w:pos="9016"/>
            </w:tabs>
            <w:rPr>
              <w:noProof/>
              <w:sz w:val="24"/>
            </w:rPr>
          </w:pPr>
          <w:hyperlink w:anchor="_Toc233624778" w:history="1">
            <w:r w:rsidRPr="00C7536A">
              <w:rPr>
                <w:rStyle w:val="Hyperlink"/>
                <w:noProof/>
              </w:rPr>
              <w:t>5.11.4.4.</w:t>
            </w:r>
            <w:r>
              <w:rPr>
                <w:noProof/>
                <w:sz w:val="24"/>
              </w:rPr>
              <w:tab/>
            </w:r>
            <w:r w:rsidRPr="00C7536A">
              <w:rPr>
                <w:rStyle w:val="Hyperlink"/>
                <w:noProof/>
              </w:rPr>
              <w:t>Strengths</w:t>
            </w:r>
            <w:r>
              <w:rPr>
                <w:noProof/>
                <w:webHidden/>
              </w:rPr>
              <w:tab/>
            </w:r>
            <w:r>
              <w:rPr>
                <w:noProof/>
                <w:webHidden/>
              </w:rPr>
              <w:fldChar w:fldCharType="begin"/>
            </w:r>
            <w:r>
              <w:rPr>
                <w:noProof/>
                <w:webHidden/>
              </w:rPr>
              <w:instrText xml:space="preserve"> PAGEREF _Toc233624778 \h </w:instrText>
            </w:r>
            <w:r>
              <w:rPr>
                <w:noProof/>
                <w:webHidden/>
              </w:rPr>
            </w:r>
            <w:r>
              <w:rPr>
                <w:noProof/>
                <w:webHidden/>
              </w:rPr>
              <w:fldChar w:fldCharType="separate"/>
            </w:r>
            <w:r>
              <w:rPr>
                <w:noProof/>
                <w:webHidden/>
              </w:rPr>
              <w:t>36</w:t>
            </w:r>
            <w:r>
              <w:rPr>
                <w:noProof/>
                <w:webHidden/>
              </w:rPr>
              <w:fldChar w:fldCharType="end"/>
            </w:r>
          </w:hyperlink>
        </w:p>
        <w:p w14:paraId="13822C17" w14:textId="6445B2AE" w:rsidR="006519AE" w:rsidRDefault="006519AE">
          <w:pPr>
            <w:pStyle w:val="TOC4"/>
            <w:tabs>
              <w:tab w:val="left" w:pos="1920"/>
              <w:tab w:val="right" w:leader="dot" w:pos="9016"/>
            </w:tabs>
            <w:rPr>
              <w:noProof/>
              <w:sz w:val="24"/>
            </w:rPr>
          </w:pPr>
          <w:hyperlink w:anchor="_Toc233624779" w:history="1">
            <w:r w:rsidRPr="00C7536A">
              <w:rPr>
                <w:rStyle w:val="Hyperlink"/>
                <w:noProof/>
              </w:rPr>
              <w:t>5.11.4.5.</w:t>
            </w:r>
            <w:r>
              <w:rPr>
                <w:noProof/>
                <w:sz w:val="24"/>
              </w:rPr>
              <w:tab/>
            </w:r>
            <w:r w:rsidRPr="00C7536A">
              <w:rPr>
                <w:rStyle w:val="Hyperlink"/>
                <w:noProof/>
              </w:rPr>
              <w:t>Limitations</w:t>
            </w:r>
            <w:r>
              <w:rPr>
                <w:noProof/>
                <w:webHidden/>
              </w:rPr>
              <w:tab/>
            </w:r>
            <w:r>
              <w:rPr>
                <w:noProof/>
                <w:webHidden/>
              </w:rPr>
              <w:fldChar w:fldCharType="begin"/>
            </w:r>
            <w:r>
              <w:rPr>
                <w:noProof/>
                <w:webHidden/>
              </w:rPr>
              <w:instrText xml:space="preserve"> PAGEREF _Toc233624779 \h </w:instrText>
            </w:r>
            <w:r>
              <w:rPr>
                <w:noProof/>
                <w:webHidden/>
              </w:rPr>
            </w:r>
            <w:r>
              <w:rPr>
                <w:noProof/>
                <w:webHidden/>
              </w:rPr>
              <w:fldChar w:fldCharType="separate"/>
            </w:r>
            <w:r>
              <w:rPr>
                <w:noProof/>
                <w:webHidden/>
              </w:rPr>
              <w:t>37</w:t>
            </w:r>
            <w:r>
              <w:rPr>
                <w:noProof/>
                <w:webHidden/>
              </w:rPr>
              <w:fldChar w:fldCharType="end"/>
            </w:r>
          </w:hyperlink>
        </w:p>
        <w:p w14:paraId="03E2346B" w14:textId="3C9D7E3B" w:rsidR="006519AE" w:rsidRDefault="006519AE">
          <w:pPr>
            <w:pStyle w:val="TOC4"/>
            <w:tabs>
              <w:tab w:val="left" w:pos="1920"/>
              <w:tab w:val="right" w:leader="dot" w:pos="9016"/>
            </w:tabs>
            <w:rPr>
              <w:noProof/>
              <w:sz w:val="24"/>
            </w:rPr>
          </w:pPr>
          <w:hyperlink w:anchor="_Toc233624780" w:history="1">
            <w:r w:rsidRPr="00C7536A">
              <w:rPr>
                <w:rStyle w:val="Hyperlink"/>
                <w:noProof/>
              </w:rPr>
              <w:t>5.11.4.6.</w:t>
            </w:r>
            <w:r>
              <w:rPr>
                <w:noProof/>
                <w:sz w:val="24"/>
              </w:rPr>
              <w:tab/>
            </w:r>
            <w:r w:rsidRPr="00C7536A">
              <w:rPr>
                <w:rStyle w:val="Hyperlink"/>
                <w:noProof/>
              </w:rPr>
              <w:t>Not Recommended For</w:t>
            </w:r>
            <w:r>
              <w:rPr>
                <w:noProof/>
                <w:webHidden/>
              </w:rPr>
              <w:tab/>
            </w:r>
            <w:r>
              <w:rPr>
                <w:noProof/>
                <w:webHidden/>
              </w:rPr>
              <w:fldChar w:fldCharType="begin"/>
            </w:r>
            <w:r>
              <w:rPr>
                <w:noProof/>
                <w:webHidden/>
              </w:rPr>
              <w:instrText xml:space="preserve"> PAGEREF _Toc233624780 \h </w:instrText>
            </w:r>
            <w:r>
              <w:rPr>
                <w:noProof/>
                <w:webHidden/>
              </w:rPr>
            </w:r>
            <w:r>
              <w:rPr>
                <w:noProof/>
                <w:webHidden/>
              </w:rPr>
              <w:fldChar w:fldCharType="separate"/>
            </w:r>
            <w:r>
              <w:rPr>
                <w:noProof/>
                <w:webHidden/>
              </w:rPr>
              <w:t>37</w:t>
            </w:r>
            <w:r>
              <w:rPr>
                <w:noProof/>
                <w:webHidden/>
              </w:rPr>
              <w:fldChar w:fldCharType="end"/>
            </w:r>
          </w:hyperlink>
        </w:p>
        <w:p w14:paraId="180199FB" w14:textId="0A0C28AF" w:rsidR="006519AE" w:rsidRDefault="006519AE">
          <w:pPr>
            <w:pStyle w:val="TOC4"/>
            <w:tabs>
              <w:tab w:val="left" w:pos="1920"/>
              <w:tab w:val="right" w:leader="dot" w:pos="9016"/>
            </w:tabs>
            <w:rPr>
              <w:noProof/>
              <w:sz w:val="24"/>
            </w:rPr>
          </w:pPr>
          <w:hyperlink w:anchor="_Toc233624781" w:history="1">
            <w:r w:rsidRPr="00C7536A">
              <w:rPr>
                <w:rStyle w:val="Hyperlink"/>
                <w:noProof/>
              </w:rPr>
              <w:t>5.11.4.7.</w:t>
            </w:r>
            <w:r>
              <w:rPr>
                <w:noProof/>
                <w:sz w:val="24"/>
              </w:rPr>
              <w:tab/>
            </w:r>
            <w:r w:rsidRPr="00C7536A">
              <w:rPr>
                <w:rStyle w:val="Hyperlink"/>
                <w:noProof/>
              </w:rPr>
              <w:t>Recommended Reporting Controls</w:t>
            </w:r>
            <w:r>
              <w:rPr>
                <w:noProof/>
                <w:webHidden/>
              </w:rPr>
              <w:tab/>
            </w:r>
            <w:r>
              <w:rPr>
                <w:noProof/>
                <w:webHidden/>
              </w:rPr>
              <w:fldChar w:fldCharType="begin"/>
            </w:r>
            <w:r>
              <w:rPr>
                <w:noProof/>
                <w:webHidden/>
              </w:rPr>
              <w:instrText xml:space="preserve"> PAGEREF _Toc233624781 \h </w:instrText>
            </w:r>
            <w:r>
              <w:rPr>
                <w:noProof/>
                <w:webHidden/>
              </w:rPr>
            </w:r>
            <w:r>
              <w:rPr>
                <w:noProof/>
                <w:webHidden/>
              </w:rPr>
              <w:fldChar w:fldCharType="separate"/>
            </w:r>
            <w:r>
              <w:rPr>
                <w:noProof/>
                <w:webHidden/>
              </w:rPr>
              <w:t>37</w:t>
            </w:r>
            <w:r>
              <w:rPr>
                <w:noProof/>
                <w:webHidden/>
              </w:rPr>
              <w:fldChar w:fldCharType="end"/>
            </w:r>
          </w:hyperlink>
        </w:p>
        <w:p w14:paraId="107CF300" w14:textId="7357BDB2" w:rsidR="006519AE" w:rsidRDefault="006519AE">
          <w:pPr>
            <w:pStyle w:val="TOC3"/>
            <w:tabs>
              <w:tab w:val="left" w:pos="1440"/>
              <w:tab w:val="right" w:leader="dot" w:pos="9016"/>
            </w:tabs>
            <w:rPr>
              <w:rFonts w:eastAsiaTheme="minorEastAsia"/>
              <w:noProof/>
              <w:sz w:val="24"/>
              <w:szCs w:val="24"/>
              <w:lang w:eastAsia="en-GB"/>
            </w:rPr>
          </w:pPr>
          <w:hyperlink w:anchor="_Toc233624782" w:history="1">
            <w:r w:rsidRPr="00C7536A">
              <w:rPr>
                <w:rStyle w:val="Hyperlink"/>
                <w:noProof/>
              </w:rPr>
              <w:t>5.11.5.</w:t>
            </w:r>
            <w:r>
              <w:rPr>
                <w:rFonts w:eastAsiaTheme="minorEastAsia"/>
                <w:noProof/>
                <w:sz w:val="24"/>
                <w:szCs w:val="24"/>
                <w:lang w:eastAsia="en-GB"/>
              </w:rPr>
              <w:tab/>
            </w:r>
            <w:r w:rsidRPr="00C7536A">
              <w:rPr>
                <w:rStyle w:val="Hyperlink"/>
                <w:noProof/>
              </w:rPr>
              <w:t>Marks as Percentage of Possible Marks</w:t>
            </w:r>
            <w:r>
              <w:rPr>
                <w:noProof/>
                <w:webHidden/>
              </w:rPr>
              <w:tab/>
            </w:r>
            <w:r>
              <w:rPr>
                <w:noProof/>
                <w:webHidden/>
              </w:rPr>
              <w:fldChar w:fldCharType="begin"/>
            </w:r>
            <w:r>
              <w:rPr>
                <w:noProof/>
                <w:webHidden/>
              </w:rPr>
              <w:instrText xml:space="preserve"> PAGEREF _Toc233624782 \h </w:instrText>
            </w:r>
            <w:r>
              <w:rPr>
                <w:noProof/>
                <w:webHidden/>
              </w:rPr>
            </w:r>
            <w:r>
              <w:rPr>
                <w:noProof/>
                <w:webHidden/>
              </w:rPr>
              <w:fldChar w:fldCharType="separate"/>
            </w:r>
            <w:r>
              <w:rPr>
                <w:noProof/>
                <w:webHidden/>
              </w:rPr>
              <w:t>37</w:t>
            </w:r>
            <w:r>
              <w:rPr>
                <w:noProof/>
                <w:webHidden/>
              </w:rPr>
              <w:fldChar w:fldCharType="end"/>
            </w:r>
          </w:hyperlink>
        </w:p>
        <w:p w14:paraId="2482FF0C" w14:textId="35932709" w:rsidR="006519AE" w:rsidRDefault="006519AE">
          <w:pPr>
            <w:pStyle w:val="TOC4"/>
            <w:tabs>
              <w:tab w:val="left" w:pos="1920"/>
              <w:tab w:val="right" w:leader="dot" w:pos="9016"/>
            </w:tabs>
            <w:rPr>
              <w:noProof/>
              <w:sz w:val="24"/>
            </w:rPr>
          </w:pPr>
          <w:hyperlink w:anchor="_Toc233624783" w:history="1">
            <w:r w:rsidRPr="00C7536A">
              <w:rPr>
                <w:rStyle w:val="Hyperlink"/>
                <w:noProof/>
              </w:rPr>
              <w:t>5.11.5.1.</w:t>
            </w:r>
            <w:r>
              <w:rPr>
                <w:noProof/>
                <w:sz w:val="24"/>
              </w:rPr>
              <w:tab/>
            </w:r>
            <w:r w:rsidRPr="00C7536A">
              <w:rPr>
                <w:rStyle w:val="Hyperlink"/>
                <w:noProof/>
              </w:rPr>
              <w:t>Purpose</w:t>
            </w:r>
            <w:r>
              <w:rPr>
                <w:noProof/>
                <w:webHidden/>
              </w:rPr>
              <w:tab/>
            </w:r>
            <w:r>
              <w:rPr>
                <w:noProof/>
                <w:webHidden/>
              </w:rPr>
              <w:fldChar w:fldCharType="begin"/>
            </w:r>
            <w:r>
              <w:rPr>
                <w:noProof/>
                <w:webHidden/>
              </w:rPr>
              <w:instrText xml:space="preserve"> PAGEREF _Toc233624783 \h </w:instrText>
            </w:r>
            <w:r>
              <w:rPr>
                <w:noProof/>
                <w:webHidden/>
              </w:rPr>
            </w:r>
            <w:r>
              <w:rPr>
                <w:noProof/>
                <w:webHidden/>
              </w:rPr>
              <w:fldChar w:fldCharType="separate"/>
            </w:r>
            <w:r>
              <w:rPr>
                <w:noProof/>
                <w:webHidden/>
              </w:rPr>
              <w:t>37</w:t>
            </w:r>
            <w:r>
              <w:rPr>
                <w:noProof/>
                <w:webHidden/>
              </w:rPr>
              <w:fldChar w:fldCharType="end"/>
            </w:r>
          </w:hyperlink>
        </w:p>
        <w:p w14:paraId="507F441A" w14:textId="57095663" w:rsidR="006519AE" w:rsidRDefault="006519AE">
          <w:pPr>
            <w:pStyle w:val="TOC4"/>
            <w:tabs>
              <w:tab w:val="left" w:pos="1920"/>
              <w:tab w:val="right" w:leader="dot" w:pos="9016"/>
            </w:tabs>
            <w:rPr>
              <w:noProof/>
              <w:sz w:val="24"/>
            </w:rPr>
          </w:pPr>
          <w:hyperlink w:anchor="_Toc233624784" w:history="1">
            <w:r w:rsidRPr="00C7536A">
              <w:rPr>
                <w:rStyle w:val="Hyperlink"/>
                <w:noProof/>
              </w:rPr>
              <w:t>5.11.5.2.</w:t>
            </w:r>
            <w:r>
              <w:rPr>
                <w:noProof/>
                <w:sz w:val="24"/>
              </w:rPr>
              <w:tab/>
            </w:r>
            <w:r w:rsidRPr="00C7536A">
              <w:rPr>
                <w:rStyle w:val="Hyperlink"/>
                <w:noProof/>
              </w:rPr>
              <w:t>Definition</w:t>
            </w:r>
            <w:r>
              <w:rPr>
                <w:noProof/>
                <w:webHidden/>
              </w:rPr>
              <w:tab/>
            </w:r>
            <w:r>
              <w:rPr>
                <w:noProof/>
                <w:webHidden/>
              </w:rPr>
              <w:fldChar w:fldCharType="begin"/>
            </w:r>
            <w:r>
              <w:rPr>
                <w:noProof/>
                <w:webHidden/>
              </w:rPr>
              <w:instrText xml:space="preserve"> PAGEREF _Toc233624784 \h </w:instrText>
            </w:r>
            <w:r>
              <w:rPr>
                <w:noProof/>
                <w:webHidden/>
              </w:rPr>
            </w:r>
            <w:r>
              <w:rPr>
                <w:noProof/>
                <w:webHidden/>
              </w:rPr>
              <w:fldChar w:fldCharType="separate"/>
            </w:r>
            <w:r>
              <w:rPr>
                <w:noProof/>
                <w:webHidden/>
              </w:rPr>
              <w:t>37</w:t>
            </w:r>
            <w:r>
              <w:rPr>
                <w:noProof/>
                <w:webHidden/>
              </w:rPr>
              <w:fldChar w:fldCharType="end"/>
            </w:r>
          </w:hyperlink>
        </w:p>
        <w:p w14:paraId="3D6483FE" w14:textId="775F8E7A" w:rsidR="006519AE" w:rsidRDefault="006519AE">
          <w:pPr>
            <w:pStyle w:val="TOC4"/>
            <w:tabs>
              <w:tab w:val="left" w:pos="1920"/>
              <w:tab w:val="right" w:leader="dot" w:pos="9016"/>
            </w:tabs>
            <w:rPr>
              <w:noProof/>
              <w:sz w:val="24"/>
            </w:rPr>
          </w:pPr>
          <w:hyperlink w:anchor="_Toc233624785" w:history="1">
            <w:r w:rsidRPr="00C7536A">
              <w:rPr>
                <w:rStyle w:val="Hyperlink"/>
                <w:noProof/>
              </w:rPr>
              <w:t>5.11.5.3.</w:t>
            </w:r>
            <w:r>
              <w:rPr>
                <w:noProof/>
                <w:sz w:val="24"/>
              </w:rPr>
              <w:tab/>
            </w:r>
            <w:r w:rsidRPr="00C7536A">
              <w:rPr>
                <w:rStyle w:val="Hyperlink"/>
                <w:noProof/>
              </w:rPr>
              <w:t>Recommended Use</w:t>
            </w:r>
            <w:r>
              <w:rPr>
                <w:noProof/>
                <w:webHidden/>
              </w:rPr>
              <w:tab/>
            </w:r>
            <w:r>
              <w:rPr>
                <w:noProof/>
                <w:webHidden/>
              </w:rPr>
              <w:fldChar w:fldCharType="begin"/>
            </w:r>
            <w:r>
              <w:rPr>
                <w:noProof/>
                <w:webHidden/>
              </w:rPr>
              <w:instrText xml:space="preserve"> PAGEREF _Toc233624785 \h </w:instrText>
            </w:r>
            <w:r>
              <w:rPr>
                <w:noProof/>
                <w:webHidden/>
              </w:rPr>
            </w:r>
            <w:r>
              <w:rPr>
                <w:noProof/>
                <w:webHidden/>
              </w:rPr>
              <w:fldChar w:fldCharType="separate"/>
            </w:r>
            <w:r>
              <w:rPr>
                <w:noProof/>
                <w:webHidden/>
              </w:rPr>
              <w:t>37</w:t>
            </w:r>
            <w:r>
              <w:rPr>
                <w:noProof/>
                <w:webHidden/>
              </w:rPr>
              <w:fldChar w:fldCharType="end"/>
            </w:r>
          </w:hyperlink>
        </w:p>
        <w:p w14:paraId="54288C5A" w14:textId="4F614B27" w:rsidR="006519AE" w:rsidRDefault="006519AE">
          <w:pPr>
            <w:pStyle w:val="TOC4"/>
            <w:tabs>
              <w:tab w:val="left" w:pos="1920"/>
              <w:tab w:val="right" w:leader="dot" w:pos="9016"/>
            </w:tabs>
            <w:rPr>
              <w:noProof/>
              <w:sz w:val="24"/>
            </w:rPr>
          </w:pPr>
          <w:hyperlink w:anchor="_Toc233624786" w:history="1">
            <w:r w:rsidRPr="00C7536A">
              <w:rPr>
                <w:rStyle w:val="Hyperlink"/>
                <w:noProof/>
              </w:rPr>
              <w:t>5.11.5.4.</w:t>
            </w:r>
            <w:r>
              <w:rPr>
                <w:noProof/>
                <w:sz w:val="24"/>
              </w:rPr>
              <w:tab/>
            </w:r>
            <w:r w:rsidRPr="00C7536A">
              <w:rPr>
                <w:rStyle w:val="Hyperlink"/>
                <w:noProof/>
              </w:rPr>
              <w:t>Strengths</w:t>
            </w:r>
            <w:r>
              <w:rPr>
                <w:noProof/>
                <w:webHidden/>
              </w:rPr>
              <w:tab/>
            </w:r>
            <w:r>
              <w:rPr>
                <w:noProof/>
                <w:webHidden/>
              </w:rPr>
              <w:fldChar w:fldCharType="begin"/>
            </w:r>
            <w:r>
              <w:rPr>
                <w:noProof/>
                <w:webHidden/>
              </w:rPr>
              <w:instrText xml:space="preserve"> PAGEREF _Toc233624786 \h </w:instrText>
            </w:r>
            <w:r>
              <w:rPr>
                <w:noProof/>
                <w:webHidden/>
              </w:rPr>
            </w:r>
            <w:r>
              <w:rPr>
                <w:noProof/>
                <w:webHidden/>
              </w:rPr>
              <w:fldChar w:fldCharType="separate"/>
            </w:r>
            <w:r>
              <w:rPr>
                <w:noProof/>
                <w:webHidden/>
              </w:rPr>
              <w:t>37</w:t>
            </w:r>
            <w:r>
              <w:rPr>
                <w:noProof/>
                <w:webHidden/>
              </w:rPr>
              <w:fldChar w:fldCharType="end"/>
            </w:r>
          </w:hyperlink>
        </w:p>
        <w:p w14:paraId="329D33CF" w14:textId="52EFD7F1" w:rsidR="006519AE" w:rsidRDefault="006519AE">
          <w:pPr>
            <w:pStyle w:val="TOC4"/>
            <w:tabs>
              <w:tab w:val="left" w:pos="1920"/>
              <w:tab w:val="right" w:leader="dot" w:pos="9016"/>
            </w:tabs>
            <w:rPr>
              <w:noProof/>
              <w:sz w:val="24"/>
            </w:rPr>
          </w:pPr>
          <w:hyperlink w:anchor="_Toc233624787" w:history="1">
            <w:r w:rsidRPr="00C7536A">
              <w:rPr>
                <w:rStyle w:val="Hyperlink"/>
                <w:noProof/>
              </w:rPr>
              <w:t>5.11.5.5.</w:t>
            </w:r>
            <w:r>
              <w:rPr>
                <w:noProof/>
                <w:sz w:val="24"/>
              </w:rPr>
              <w:tab/>
            </w:r>
            <w:r w:rsidRPr="00C7536A">
              <w:rPr>
                <w:rStyle w:val="Hyperlink"/>
                <w:noProof/>
              </w:rPr>
              <w:t>Limitations</w:t>
            </w:r>
            <w:r>
              <w:rPr>
                <w:noProof/>
                <w:webHidden/>
              </w:rPr>
              <w:tab/>
            </w:r>
            <w:r>
              <w:rPr>
                <w:noProof/>
                <w:webHidden/>
              </w:rPr>
              <w:fldChar w:fldCharType="begin"/>
            </w:r>
            <w:r>
              <w:rPr>
                <w:noProof/>
                <w:webHidden/>
              </w:rPr>
              <w:instrText xml:space="preserve"> PAGEREF _Toc233624787 \h </w:instrText>
            </w:r>
            <w:r>
              <w:rPr>
                <w:noProof/>
                <w:webHidden/>
              </w:rPr>
            </w:r>
            <w:r>
              <w:rPr>
                <w:noProof/>
                <w:webHidden/>
              </w:rPr>
              <w:fldChar w:fldCharType="separate"/>
            </w:r>
            <w:r>
              <w:rPr>
                <w:noProof/>
                <w:webHidden/>
              </w:rPr>
              <w:t>37</w:t>
            </w:r>
            <w:r>
              <w:rPr>
                <w:noProof/>
                <w:webHidden/>
              </w:rPr>
              <w:fldChar w:fldCharType="end"/>
            </w:r>
          </w:hyperlink>
        </w:p>
        <w:p w14:paraId="53D9613E" w14:textId="5BF31CF8" w:rsidR="006519AE" w:rsidRDefault="006519AE">
          <w:pPr>
            <w:pStyle w:val="TOC4"/>
            <w:tabs>
              <w:tab w:val="left" w:pos="1920"/>
              <w:tab w:val="right" w:leader="dot" w:pos="9016"/>
            </w:tabs>
            <w:rPr>
              <w:noProof/>
              <w:sz w:val="24"/>
            </w:rPr>
          </w:pPr>
          <w:hyperlink w:anchor="_Toc233624788" w:history="1">
            <w:r w:rsidRPr="00C7536A">
              <w:rPr>
                <w:rStyle w:val="Hyperlink"/>
                <w:noProof/>
              </w:rPr>
              <w:t>5.11.5.6.</w:t>
            </w:r>
            <w:r>
              <w:rPr>
                <w:noProof/>
                <w:sz w:val="24"/>
              </w:rPr>
              <w:tab/>
            </w:r>
            <w:r w:rsidRPr="00C7536A">
              <w:rPr>
                <w:rStyle w:val="Hyperlink"/>
                <w:noProof/>
              </w:rPr>
              <w:t>Not Recommended For</w:t>
            </w:r>
            <w:r>
              <w:rPr>
                <w:noProof/>
                <w:webHidden/>
              </w:rPr>
              <w:tab/>
            </w:r>
            <w:r>
              <w:rPr>
                <w:noProof/>
                <w:webHidden/>
              </w:rPr>
              <w:fldChar w:fldCharType="begin"/>
            </w:r>
            <w:r>
              <w:rPr>
                <w:noProof/>
                <w:webHidden/>
              </w:rPr>
              <w:instrText xml:space="preserve"> PAGEREF _Toc233624788 \h </w:instrText>
            </w:r>
            <w:r>
              <w:rPr>
                <w:noProof/>
                <w:webHidden/>
              </w:rPr>
            </w:r>
            <w:r>
              <w:rPr>
                <w:noProof/>
                <w:webHidden/>
              </w:rPr>
              <w:fldChar w:fldCharType="separate"/>
            </w:r>
            <w:r>
              <w:rPr>
                <w:noProof/>
                <w:webHidden/>
              </w:rPr>
              <w:t>37</w:t>
            </w:r>
            <w:r>
              <w:rPr>
                <w:noProof/>
                <w:webHidden/>
              </w:rPr>
              <w:fldChar w:fldCharType="end"/>
            </w:r>
          </w:hyperlink>
        </w:p>
        <w:p w14:paraId="55746795" w14:textId="7D7131EE" w:rsidR="006519AE" w:rsidRDefault="006519AE">
          <w:pPr>
            <w:pStyle w:val="TOC4"/>
            <w:tabs>
              <w:tab w:val="left" w:pos="1920"/>
              <w:tab w:val="right" w:leader="dot" w:pos="9016"/>
            </w:tabs>
            <w:rPr>
              <w:noProof/>
              <w:sz w:val="24"/>
            </w:rPr>
          </w:pPr>
          <w:hyperlink w:anchor="_Toc233624789" w:history="1">
            <w:r w:rsidRPr="00C7536A">
              <w:rPr>
                <w:rStyle w:val="Hyperlink"/>
                <w:noProof/>
              </w:rPr>
              <w:t>5.11.5.7.</w:t>
            </w:r>
            <w:r>
              <w:rPr>
                <w:noProof/>
                <w:sz w:val="24"/>
              </w:rPr>
              <w:tab/>
            </w:r>
            <w:r w:rsidRPr="00C7536A">
              <w:rPr>
                <w:rStyle w:val="Hyperlink"/>
                <w:noProof/>
              </w:rPr>
              <w:t>Recommended Reporting Controls</w:t>
            </w:r>
            <w:r>
              <w:rPr>
                <w:noProof/>
                <w:webHidden/>
              </w:rPr>
              <w:tab/>
            </w:r>
            <w:r>
              <w:rPr>
                <w:noProof/>
                <w:webHidden/>
              </w:rPr>
              <w:fldChar w:fldCharType="begin"/>
            </w:r>
            <w:r>
              <w:rPr>
                <w:noProof/>
                <w:webHidden/>
              </w:rPr>
              <w:instrText xml:space="preserve"> PAGEREF _Toc233624789 \h </w:instrText>
            </w:r>
            <w:r>
              <w:rPr>
                <w:noProof/>
                <w:webHidden/>
              </w:rPr>
            </w:r>
            <w:r>
              <w:rPr>
                <w:noProof/>
                <w:webHidden/>
              </w:rPr>
              <w:fldChar w:fldCharType="separate"/>
            </w:r>
            <w:r>
              <w:rPr>
                <w:noProof/>
                <w:webHidden/>
              </w:rPr>
              <w:t>38</w:t>
            </w:r>
            <w:r>
              <w:rPr>
                <w:noProof/>
                <w:webHidden/>
              </w:rPr>
              <w:fldChar w:fldCharType="end"/>
            </w:r>
          </w:hyperlink>
        </w:p>
        <w:p w14:paraId="6DB693B8" w14:textId="4FEF0B07" w:rsidR="006519AE" w:rsidRDefault="006519AE">
          <w:pPr>
            <w:pStyle w:val="TOC3"/>
            <w:tabs>
              <w:tab w:val="left" w:pos="1440"/>
              <w:tab w:val="right" w:leader="dot" w:pos="9016"/>
            </w:tabs>
            <w:rPr>
              <w:rFonts w:eastAsiaTheme="minorEastAsia"/>
              <w:noProof/>
              <w:sz w:val="24"/>
              <w:szCs w:val="24"/>
              <w:lang w:eastAsia="en-GB"/>
            </w:rPr>
          </w:pPr>
          <w:hyperlink w:anchor="_Toc233624790" w:history="1">
            <w:r w:rsidRPr="00C7536A">
              <w:rPr>
                <w:rStyle w:val="Hyperlink"/>
                <w:noProof/>
              </w:rPr>
              <w:t>5.11.6.</w:t>
            </w:r>
            <w:r>
              <w:rPr>
                <w:rFonts w:eastAsiaTheme="minorEastAsia"/>
                <w:noProof/>
                <w:sz w:val="24"/>
                <w:szCs w:val="24"/>
                <w:lang w:eastAsia="en-GB"/>
              </w:rPr>
              <w:tab/>
            </w:r>
            <w:r w:rsidRPr="00C7536A">
              <w:rPr>
                <w:rStyle w:val="Hyperlink"/>
                <w:noProof/>
              </w:rPr>
              <w:t>All Marks (All Mark Types)</w:t>
            </w:r>
            <w:r>
              <w:rPr>
                <w:noProof/>
                <w:webHidden/>
              </w:rPr>
              <w:tab/>
            </w:r>
            <w:r>
              <w:rPr>
                <w:noProof/>
                <w:webHidden/>
              </w:rPr>
              <w:fldChar w:fldCharType="begin"/>
            </w:r>
            <w:r>
              <w:rPr>
                <w:noProof/>
                <w:webHidden/>
              </w:rPr>
              <w:instrText xml:space="preserve"> PAGEREF _Toc233624790 \h </w:instrText>
            </w:r>
            <w:r>
              <w:rPr>
                <w:noProof/>
                <w:webHidden/>
              </w:rPr>
            </w:r>
            <w:r>
              <w:rPr>
                <w:noProof/>
                <w:webHidden/>
              </w:rPr>
              <w:fldChar w:fldCharType="separate"/>
            </w:r>
            <w:r>
              <w:rPr>
                <w:noProof/>
                <w:webHidden/>
              </w:rPr>
              <w:t>38</w:t>
            </w:r>
            <w:r>
              <w:rPr>
                <w:noProof/>
                <w:webHidden/>
              </w:rPr>
              <w:fldChar w:fldCharType="end"/>
            </w:r>
          </w:hyperlink>
        </w:p>
        <w:p w14:paraId="104DFCD2" w14:textId="74599868" w:rsidR="006519AE" w:rsidRDefault="006519AE">
          <w:pPr>
            <w:pStyle w:val="TOC4"/>
            <w:tabs>
              <w:tab w:val="left" w:pos="1920"/>
              <w:tab w:val="right" w:leader="dot" w:pos="9016"/>
            </w:tabs>
            <w:rPr>
              <w:noProof/>
              <w:sz w:val="24"/>
            </w:rPr>
          </w:pPr>
          <w:hyperlink w:anchor="_Toc233624791" w:history="1">
            <w:r w:rsidRPr="00C7536A">
              <w:rPr>
                <w:rStyle w:val="Hyperlink"/>
                <w:noProof/>
              </w:rPr>
              <w:t>5.11.6.1.</w:t>
            </w:r>
            <w:r>
              <w:rPr>
                <w:noProof/>
                <w:sz w:val="24"/>
              </w:rPr>
              <w:tab/>
            </w:r>
            <w:r w:rsidRPr="00C7536A">
              <w:rPr>
                <w:rStyle w:val="Hyperlink"/>
                <w:noProof/>
              </w:rPr>
              <w:t>Purpose</w:t>
            </w:r>
            <w:r>
              <w:rPr>
                <w:noProof/>
                <w:webHidden/>
              </w:rPr>
              <w:tab/>
            </w:r>
            <w:r>
              <w:rPr>
                <w:noProof/>
                <w:webHidden/>
              </w:rPr>
              <w:fldChar w:fldCharType="begin"/>
            </w:r>
            <w:r>
              <w:rPr>
                <w:noProof/>
                <w:webHidden/>
              </w:rPr>
              <w:instrText xml:space="preserve"> PAGEREF _Toc233624791 \h </w:instrText>
            </w:r>
            <w:r>
              <w:rPr>
                <w:noProof/>
                <w:webHidden/>
              </w:rPr>
            </w:r>
            <w:r>
              <w:rPr>
                <w:noProof/>
                <w:webHidden/>
              </w:rPr>
              <w:fldChar w:fldCharType="separate"/>
            </w:r>
            <w:r>
              <w:rPr>
                <w:noProof/>
                <w:webHidden/>
              </w:rPr>
              <w:t>38</w:t>
            </w:r>
            <w:r>
              <w:rPr>
                <w:noProof/>
                <w:webHidden/>
              </w:rPr>
              <w:fldChar w:fldCharType="end"/>
            </w:r>
          </w:hyperlink>
        </w:p>
        <w:p w14:paraId="1AE8CB40" w14:textId="1768EF25" w:rsidR="006519AE" w:rsidRDefault="006519AE">
          <w:pPr>
            <w:pStyle w:val="TOC4"/>
            <w:tabs>
              <w:tab w:val="left" w:pos="1920"/>
              <w:tab w:val="right" w:leader="dot" w:pos="9016"/>
            </w:tabs>
            <w:rPr>
              <w:noProof/>
              <w:sz w:val="24"/>
            </w:rPr>
          </w:pPr>
          <w:hyperlink w:anchor="_Toc233624792" w:history="1">
            <w:r w:rsidRPr="00C7536A">
              <w:rPr>
                <w:rStyle w:val="Hyperlink"/>
                <w:noProof/>
              </w:rPr>
              <w:t>5.11.6.2.</w:t>
            </w:r>
            <w:r>
              <w:rPr>
                <w:noProof/>
                <w:sz w:val="24"/>
              </w:rPr>
              <w:tab/>
            </w:r>
            <w:r w:rsidRPr="00C7536A">
              <w:rPr>
                <w:rStyle w:val="Hyperlink"/>
                <w:noProof/>
              </w:rPr>
              <w:t>Definition</w:t>
            </w:r>
            <w:r>
              <w:rPr>
                <w:noProof/>
                <w:webHidden/>
              </w:rPr>
              <w:tab/>
            </w:r>
            <w:r>
              <w:rPr>
                <w:noProof/>
                <w:webHidden/>
              </w:rPr>
              <w:fldChar w:fldCharType="begin"/>
            </w:r>
            <w:r>
              <w:rPr>
                <w:noProof/>
                <w:webHidden/>
              </w:rPr>
              <w:instrText xml:space="preserve"> PAGEREF _Toc233624792 \h </w:instrText>
            </w:r>
            <w:r>
              <w:rPr>
                <w:noProof/>
                <w:webHidden/>
              </w:rPr>
            </w:r>
            <w:r>
              <w:rPr>
                <w:noProof/>
                <w:webHidden/>
              </w:rPr>
              <w:fldChar w:fldCharType="separate"/>
            </w:r>
            <w:r>
              <w:rPr>
                <w:noProof/>
                <w:webHidden/>
              </w:rPr>
              <w:t>38</w:t>
            </w:r>
            <w:r>
              <w:rPr>
                <w:noProof/>
                <w:webHidden/>
              </w:rPr>
              <w:fldChar w:fldCharType="end"/>
            </w:r>
          </w:hyperlink>
        </w:p>
        <w:p w14:paraId="6FCA0A3F" w14:textId="5378F7E9" w:rsidR="006519AE" w:rsidRDefault="006519AE">
          <w:pPr>
            <w:pStyle w:val="TOC4"/>
            <w:tabs>
              <w:tab w:val="left" w:pos="1920"/>
              <w:tab w:val="right" w:leader="dot" w:pos="9016"/>
            </w:tabs>
            <w:rPr>
              <w:noProof/>
              <w:sz w:val="24"/>
            </w:rPr>
          </w:pPr>
          <w:hyperlink w:anchor="_Toc233624793" w:history="1">
            <w:r w:rsidRPr="00C7536A">
              <w:rPr>
                <w:rStyle w:val="Hyperlink"/>
                <w:noProof/>
              </w:rPr>
              <w:t>5.11.6.3.</w:t>
            </w:r>
            <w:r>
              <w:rPr>
                <w:noProof/>
                <w:sz w:val="24"/>
              </w:rPr>
              <w:tab/>
            </w:r>
            <w:r w:rsidRPr="00C7536A">
              <w:rPr>
                <w:rStyle w:val="Hyperlink"/>
                <w:noProof/>
              </w:rPr>
              <w:t>Usage Requirements</w:t>
            </w:r>
            <w:r>
              <w:rPr>
                <w:noProof/>
                <w:webHidden/>
              </w:rPr>
              <w:tab/>
            </w:r>
            <w:r>
              <w:rPr>
                <w:noProof/>
                <w:webHidden/>
              </w:rPr>
              <w:fldChar w:fldCharType="begin"/>
            </w:r>
            <w:r>
              <w:rPr>
                <w:noProof/>
                <w:webHidden/>
              </w:rPr>
              <w:instrText xml:space="preserve"> PAGEREF _Toc233624793 \h </w:instrText>
            </w:r>
            <w:r>
              <w:rPr>
                <w:noProof/>
                <w:webHidden/>
              </w:rPr>
            </w:r>
            <w:r>
              <w:rPr>
                <w:noProof/>
                <w:webHidden/>
              </w:rPr>
              <w:fldChar w:fldCharType="separate"/>
            </w:r>
            <w:r>
              <w:rPr>
                <w:noProof/>
                <w:webHidden/>
              </w:rPr>
              <w:t>38</w:t>
            </w:r>
            <w:r>
              <w:rPr>
                <w:noProof/>
                <w:webHidden/>
              </w:rPr>
              <w:fldChar w:fldCharType="end"/>
            </w:r>
          </w:hyperlink>
        </w:p>
        <w:p w14:paraId="34F81556" w14:textId="33AA2C70" w:rsidR="006519AE" w:rsidRDefault="006519AE">
          <w:pPr>
            <w:pStyle w:val="TOC3"/>
            <w:tabs>
              <w:tab w:val="left" w:pos="1440"/>
              <w:tab w:val="right" w:leader="dot" w:pos="9016"/>
            </w:tabs>
            <w:rPr>
              <w:rFonts w:eastAsiaTheme="minorEastAsia"/>
              <w:noProof/>
              <w:sz w:val="24"/>
              <w:szCs w:val="24"/>
              <w:lang w:eastAsia="en-GB"/>
            </w:rPr>
          </w:pPr>
          <w:hyperlink w:anchor="_Toc233624794" w:history="1">
            <w:r w:rsidRPr="00C7536A">
              <w:rPr>
                <w:rStyle w:val="Hyperlink"/>
                <w:noProof/>
              </w:rPr>
              <w:t>5.11.7.</w:t>
            </w:r>
            <w:r>
              <w:rPr>
                <w:rFonts w:eastAsiaTheme="minorEastAsia"/>
                <w:noProof/>
                <w:sz w:val="24"/>
                <w:szCs w:val="24"/>
                <w:lang w:eastAsia="en-GB"/>
              </w:rPr>
              <w:tab/>
            </w:r>
            <w:r w:rsidRPr="00C7536A">
              <w:rPr>
                <w:rStyle w:val="Hyperlink"/>
                <w:noProof/>
              </w:rPr>
              <w:t>Marks KPIs</w:t>
            </w:r>
            <w:r>
              <w:rPr>
                <w:noProof/>
                <w:webHidden/>
              </w:rPr>
              <w:tab/>
            </w:r>
            <w:r>
              <w:rPr>
                <w:noProof/>
                <w:webHidden/>
              </w:rPr>
              <w:fldChar w:fldCharType="begin"/>
            </w:r>
            <w:r>
              <w:rPr>
                <w:noProof/>
                <w:webHidden/>
              </w:rPr>
              <w:instrText xml:space="preserve"> PAGEREF _Toc233624794 \h </w:instrText>
            </w:r>
            <w:r>
              <w:rPr>
                <w:noProof/>
                <w:webHidden/>
              </w:rPr>
            </w:r>
            <w:r>
              <w:rPr>
                <w:noProof/>
                <w:webHidden/>
              </w:rPr>
              <w:fldChar w:fldCharType="separate"/>
            </w:r>
            <w:r>
              <w:rPr>
                <w:noProof/>
                <w:webHidden/>
              </w:rPr>
              <w:t>38</w:t>
            </w:r>
            <w:r>
              <w:rPr>
                <w:noProof/>
                <w:webHidden/>
              </w:rPr>
              <w:fldChar w:fldCharType="end"/>
            </w:r>
          </w:hyperlink>
        </w:p>
        <w:p w14:paraId="2C576739" w14:textId="5DB104C3" w:rsidR="006519AE" w:rsidRDefault="006519AE">
          <w:pPr>
            <w:pStyle w:val="TOC4"/>
            <w:tabs>
              <w:tab w:val="left" w:pos="1920"/>
              <w:tab w:val="right" w:leader="dot" w:pos="9016"/>
            </w:tabs>
            <w:rPr>
              <w:noProof/>
              <w:sz w:val="24"/>
            </w:rPr>
          </w:pPr>
          <w:hyperlink w:anchor="_Toc233624795" w:history="1">
            <w:r w:rsidRPr="00C7536A">
              <w:rPr>
                <w:rStyle w:val="Hyperlink"/>
                <w:noProof/>
              </w:rPr>
              <w:t>5.11.7.1.</w:t>
            </w:r>
            <w:r>
              <w:rPr>
                <w:noProof/>
                <w:sz w:val="24"/>
              </w:rPr>
              <w:tab/>
            </w:r>
            <w:r w:rsidRPr="00C7536A">
              <w:rPr>
                <w:rStyle w:val="Hyperlink"/>
                <w:noProof/>
              </w:rPr>
              <w:t>RC Avg Marks per student-day (Present Attendance Only)</w:t>
            </w:r>
            <w:r>
              <w:rPr>
                <w:noProof/>
                <w:webHidden/>
              </w:rPr>
              <w:tab/>
            </w:r>
            <w:r>
              <w:rPr>
                <w:noProof/>
                <w:webHidden/>
              </w:rPr>
              <w:fldChar w:fldCharType="begin"/>
            </w:r>
            <w:r>
              <w:rPr>
                <w:noProof/>
                <w:webHidden/>
              </w:rPr>
              <w:instrText xml:space="preserve"> PAGEREF _Toc233624795 \h </w:instrText>
            </w:r>
            <w:r>
              <w:rPr>
                <w:noProof/>
                <w:webHidden/>
              </w:rPr>
            </w:r>
            <w:r>
              <w:rPr>
                <w:noProof/>
                <w:webHidden/>
              </w:rPr>
              <w:fldChar w:fldCharType="separate"/>
            </w:r>
            <w:r>
              <w:rPr>
                <w:noProof/>
                <w:webHidden/>
              </w:rPr>
              <w:t>38</w:t>
            </w:r>
            <w:r>
              <w:rPr>
                <w:noProof/>
                <w:webHidden/>
              </w:rPr>
              <w:fldChar w:fldCharType="end"/>
            </w:r>
          </w:hyperlink>
        </w:p>
        <w:p w14:paraId="301FCD86" w14:textId="77448DC3" w:rsidR="006519AE" w:rsidRDefault="006519AE">
          <w:pPr>
            <w:pStyle w:val="TOC4"/>
            <w:tabs>
              <w:tab w:val="left" w:pos="1920"/>
              <w:tab w:val="right" w:leader="dot" w:pos="9016"/>
            </w:tabs>
            <w:rPr>
              <w:noProof/>
              <w:sz w:val="24"/>
            </w:rPr>
          </w:pPr>
          <w:hyperlink w:anchor="_Toc233624796" w:history="1">
            <w:r w:rsidRPr="00C7536A">
              <w:rPr>
                <w:rStyle w:val="Hyperlink"/>
                <w:noProof/>
              </w:rPr>
              <w:t>5.11.7.2.</w:t>
            </w:r>
            <w:r>
              <w:rPr>
                <w:noProof/>
                <w:sz w:val="24"/>
              </w:rPr>
              <w:tab/>
            </w:r>
            <w:r w:rsidRPr="00C7536A">
              <w:rPr>
                <w:rStyle w:val="Hyperlink"/>
                <w:noProof/>
              </w:rPr>
              <w:t>RC L Marks as % of Present Marks</w:t>
            </w:r>
            <w:r>
              <w:rPr>
                <w:noProof/>
                <w:webHidden/>
              </w:rPr>
              <w:tab/>
            </w:r>
            <w:r>
              <w:rPr>
                <w:noProof/>
                <w:webHidden/>
              </w:rPr>
              <w:fldChar w:fldCharType="begin"/>
            </w:r>
            <w:r>
              <w:rPr>
                <w:noProof/>
                <w:webHidden/>
              </w:rPr>
              <w:instrText xml:space="preserve"> PAGEREF _Toc233624796 \h </w:instrText>
            </w:r>
            <w:r>
              <w:rPr>
                <w:noProof/>
                <w:webHidden/>
              </w:rPr>
            </w:r>
            <w:r>
              <w:rPr>
                <w:noProof/>
                <w:webHidden/>
              </w:rPr>
              <w:fldChar w:fldCharType="separate"/>
            </w:r>
            <w:r>
              <w:rPr>
                <w:noProof/>
                <w:webHidden/>
              </w:rPr>
              <w:t>38</w:t>
            </w:r>
            <w:r>
              <w:rPr>
                <w:noProof/>
                <w:webHidden/>
              </w:rPr>
              <w:fldChar w:fldCharType="end"/>
            </w:r>
          </w:hyperlink>
        </w:p>
        <w:p w14:paraId="4F1C6306" w14:textId="32B29724" w:rsidR="006519AE" w:rsidRDefault="006519AE">
          <w:pPr>
            <w:pStyle w:val="TOC4"/>
            <w:tabs>
              <w:tab w:val="left" w:pos="1920"/>
              <w:tab w:val="right" w:leader="dot" w:pos="9016"/>
            </w:tabs>
            <w:rPr>
              <w:noProof/>
              <w:sz w:val="24"/>
            </w:rPr>
          </w:pPr>
          <w:hyperlink w:anchor="_Toc233624797" w:history="1">
            <w:r w:rsidRPr="00C7536A">
              <w:rPr>
                <w:rStyle w:val="Hyperlink"/>
                <w:noProof/>
              </w:rPr>
              <w:t>5.11.7.3.</w:t>
            </w:r>
            <w:r>
              <w:rPr>
                <w:noProof/>
                <w:sz w:val="24"/>
              </w:rPr>
              <w:tab/>
            </w:r>
            <w:r w:rsidRPr="00C7536A">
              <w:rPr>
                <w:rStyle w:val="Hyperlink"/>
                <w:noProof/>
              </w:rPr>
              <w:t>RC Marks as % of Absent Marks</w:t>
            </w:r>
            <w:r>
              <w:rPr>
                <w:noProof/>
                <w:webHidden/>
              </w:rPr>
              <w:tab/>
            </w:r>
            <w:r>
              <w:rPr>
                <w:noProof/>
                <w:webHidden/>
              </w:rPr>
              <w:fldChar w:fldCharType="begin"/>
            </w:r>
            <w:r>
              <w:rPr>
                <w:noProof/>
                <w:webHidden/>
              </w:rPr>
              <w:instrText xml:space="preserve"> PAGEREF _Toc233624797 \h </w:instrText>
            </w:r>
            <w:r>
              <w:rPr>
                <w:noProof/>
                <w:webHidden/>
              </w:rPr>
            </w:r>
            <w:r>
              <w:rPr>
                <w:noProof/>
                <w:webHidden/>
              </w:rPr>
              <w:fldChar w:fldCharType="separate"/>
            </w:r>
            <w:r>
              <w:rPr>
                <w:noProof/>
                <w:webHidden/>
              </w:rPr>
              <w:t>38</w:t>
            </w:r>
            <w:r>
              <w:rPr>
                <w:noProof/>
                <w:webHidden/>
              </w:rPr>
              <w:fldChar w:fldCharType="end"/>
            </w:r>
          </w:hyperlink>
        </w:p>
        <w:p w14:paraId="0F0FB2C0" w14:textId="730C2854" w:rsidR="006519AE" w:rsidRDefault="006519AE">
          <w:pPr>
            <w:pStyle w:val="TOC4"/>
            <w:tabs>
              <w:tab w:val="left" w:pos="1920"/>
              <w:tab w:val="right" w:leader="dot" w:pos="9016"/>
            </w:tabs>
            <w:rPr>
              <w:noProof/>
              <w:sz w:val="24"/>
            </w:rPr>
          </w:pPr>
          <w:hyperlink w:anchor="_Toc233624798" w:history="1">
            <w:r w:rsidRPr="00C7536A">
              <w:rPr>
                <w:rStyle w:val="Hyperlink"/>
                <w:noProof/>
              </w:rPr>
              <w:t>5.11.7.4.</w:t>
            </w:r>
            <w:r>
              <w:rPr>
                <w:noProof/>
                <w:sz w:val="24"/>
              </w:rPr>
              <w:tab/>
            </w:r>
            <w:r w:rsidRPr="00C7536A">
              <w:rPr>
                <w:rStyle w:val="Hyperlink"/>
                <w:noProof/>
              </w:rPr>
              <w:t>RC Marks as % of Possible Marks</w:t>
            </w:r>
            <w:r>
              <w:rPr>
                <w:noProof/>
                <w:webHidden/>
              </w:rPr>
              <w:tab/>
            </w:r>
            <w:r>
              <w:rPr>
                <w:noProof/>
                <w:webHidden/>
              </w:rPr>
              <w:fldChar w:fldCharType="begin"/>
            </w:r>
            <w:r>
              <w:rPr>
                <w:noProof/>
                <w:webHidden/>
              </w:rPr>
              <w:instrText xml:space="preserve"> PAGEREF _Toc233624798 \h </w:instrText>
            </w:r>
            <w:r>
              <w:rPr>
                <w:noProof/>
                <w:webHidden/>
              </w:rPr>
            </w:r>
            <w:r>
              <w:rPr>
                <w:noProof/>
                <w:webHidden/>
              </w:rPr>
              <w:fldChar w:fldCharType="separate"/>
            </w:r>
            <w:r>
              <w:rPr>
                <w:noProof/>
                <w:webHidden/>
              </w:rPr>
              <w:t>38</w:t>
            </w:r>
            <w:r>
              <w:rPr>
                <w:noProof/>
                <w:webHidden/>
              </w:rPr>
              <w:fldChar w:fldCharType="end"/>
            </w:r>
          </w:hyperlink>
        </w:p>
        <w:p w14:paraId="684933DC" w14:textId="6674E308" w:rsidR="006519AE" w:rsidRDefault="006519AE">
          <w:pPr>
            <w:pStyle w:val="TOC4"/>
            <w:tabs>
              <w:tab w:val="left" w:pos="1920"/>
              <w:tab w:val="right" w:leader="dot" w:pos="9016"/>
            </w:tabs>
            <w:rPr>
              <w:noProof/>
              <w:sz w:val="24"/>
            </w:rPr>
          </w:pPr>
          <w:hyperlink w:anchor="_Toc233624799" w:history="1">
            <w:r w:rsidRPr="00C7536A">
              <w:rPr>
                <w:rStyle w:val="Hyperlink"/>
                <w:noProof/>
              </w:rPr>
              <w:t>5.11.7.5.</w:t>
            </w:r>
            <w:r>
              <w:rPr>
                <w:noProof/>
                <w:sz w:val="24"/>
              </w:rPr>
              <w:tab/>
            </w:r>
            <w:r w:rsidRPr="00C7536A">
              <w:rPr>
                <w:rStyle w:val="Hyperlink"/>
                <w:noProof/>
              </w:rPr>
              <w:t>RC Marks as % of Present Marks</w:t>
            </w:r>
            <w:r>
              <w:rPr>
                <w:noProof/>
                <w:webHidden/>
              </w:rPr>
              <w:tab/>
            </w:r>
            <w:r>
              <w:rPr>
                <w:noProof/>
                <w:webHidden/>
              </w:rPr>
              <w:fldChar w:fldCharType="begin"/>
            </w:r>
            <w:r>
              <w:rPr>
                <w:noProof/>
                <w:webHidden/>
              </w:rPr>
              <w:instrText xml:space="preserve"> PAGEREF _Toc233624799 \h </w:instrText>
            </w:r>
            <w:r>
              <w:rPr>
                <w:noProof/>
                <w:webHidden/>
              </w:rPr>
            </w:r>
            <w:r>
              <w:rPr>
                <w:noProof/>
                <w:webHidden/>
              </w:rPr>
              <w:fldChar w:fldCharType="separate"/>
            </w:r>
            <w:r>
              <w:rPr>
                <w:noProof/>
                <w:webHidden/>
              </w:rPr>
              <w:t>39</w:t>
            </w:r>
            <w:r>
              <w:rPr>
                <w:noProof/>
                <w:webHidden/>
              </w:rPr>
              <w:fldChar w:fldCharType="end"/>
            </w:r>
          </w:hyperlink>
        </w:p>
        <w:p w14:paraId="5B575D08" w14:textId="253CE4F1" w:rsidR="006519AE" w:rsidRDefault="006519AE">
          <w:pPr>
            <w:pStyle w:val="TOC4"/>
            <w:tabs>
              <w:tab w:val="left" w:pos="1920"/>
              <w:tab w:val="right" w:leader="dot" w:pos="9016"/>
            </w:tabs>
            <w:rPr>
              <w:noProof/>
              <w:sz w:val="24"/>
            </w:rPr>
          </w:pPr>
          <w:hyperlink w:anchor="_Toc233624800" w:history="1">
            <w:r w:rsidRPr="00C7536A">
              <w:rPr>
                <w:rStyle w:val="Hyperlink"/>
                <w:noProof/>
              </w:rPr>
              <w:t>5.11.7.6.</w:t>
            </w:r>
            <w:r>
              <w:rPr>
                <w:noProof/>
                <w:sz w:val="24"/>
              </w:rPr>
              <w:tab/>
            </w:r>
            <w:r w:rsidRPr="00C7536A">
              <w:rPr>
                <w:rStyle w:val="Hyperlink"/>
                <w:noProof/>
              </w:rPr>
              <w:t>RC Possible Marks To Date</w:t>
            </w:r>
            <w:r>
              <w:rPr>
                <w:noProof/>
                <w:webHidden/>
              </w:rPr>
              <w:tab/>
            </w:r>
            <w:r>
              <w:rPr>
                <w:noProof/>
                <w:webHidden/>
              </w:rPr>
              <w:fldChar w:fldCharType="begin"/>
            </w:r>
            <w:r>
              <w:rPr>
                <w:noProof/>
                <w:webHidden/>
              </w:rPr>
              <w:instrText xml:space="preserve"> PAGEREF _Toc233624800 \h </w:instrText>
            </w:r>
            <w:r>
              <w:rPr>
                <w:noProof/>
                <w:webHidden/>
              </w:rPr>
            </w:r>
            <w:r>
              <w:rPr>
                <w:noProof/>
                <w:webHidden/>
              </w:rPr>
              <w:fldChar w:fldCharType="separate"/>
            </w:r>
            <w:r>
              <w:rPr>
                <w:noProof/>
                <w:webHidden/>
              </w:rPr>
              <w:t>39</w:t>
            </w:r>
            <w:r>
              <w:rPr>
                <w:noProof/>
                <w:webHidden/>
              </w:rPr>
              <w:fldChar w:fldCharType="end"/>
            </w:r>
          </w:hyperlink>
        </w:p>
        <w:p w14:paraId="4198DB24" w14:textId="094E9F92" w:rsidR="006519AE" w:rsidRDefault="006519AE">
          <w:pPr>
            <w:pStyle w:val="TOC4"/>
            <w:tabs>
              <w:tab w:val="left" w:pos="1920"/>
              <w:tab w:val="right" w:leader="dot" w:pos="9016"/>
            </w:tabs>
            <w:rPr>
              <w:noProof/>
              <w:sz w:val="24"/>
            </w:rPr>
          </w:pPr>
          <w:hyperlink w:anchor="_Toc233624801" w:history="1">
            <w:r w:rsidRPr="00C7536A">
              <w:rPr>
                <w:rStyle w:val="Hyperlink"/>
                <w:noProof/>
              </w:rPr>
              <w:t>5.11.7.7.</w:t>
            </w:r>
            <w:r>
              <w:rPr>
                <w:noProof/>
                <w:sz w:val="24"/>
              </w:rPr>
              <w:tab/>
            </w:r>
            <w:r w:rsidRPr="00C7536A">
              <w:rPr>
                <w:rStyle w:val="Hyperlink"/>
                <w:noProof/>
              </w:rPr>
              <w:t>RC Selected Mark % of Total</w:t>
            </w:r>
            <w:r>
              <w:rPr>
                <w:noProof/>
                <w:webHidden/>
              </w:rPr>
              <w:tab/>
            </w:r>
            <w:r>
              <w:rPr>
                <w:noProof/>
                <w:webHidden/>
              </w:rPr>
              <w:fldChar w:fldCharType="begin"/>
            </w:r>
            <w:r>
              <w:rPr>
                <w:noProof/>
                <w:webHidden/>
              </w:rPr>
              <w:instrText xml:space="preserve"> PAGEREF _Toc233624801 \h </w:instrText>
            </w:r>
            <w:r>
              <w:rPr>
                <w:noProof/>
                <w:webHidden/>
              </w:rPr>
            </w:r>
            <w:r>
              <w:rPr>
                <w:noProof/>
                <w:webHidden/>
              </w:rPr>
              <w:fldChar w:fldCharType="separate"/>
            </w:r>
            <w:r>
              <w:rPr>
                <w:noProof/>
                <w:webHidden/>
              </w:rPr>
              <w:t>39</w:t>
            </w:r>
            <w:r>
              <w:rPr>
                <w:noProof/>
                <w:webHidden/>
              </w:rPr>
              <w:fldChar w:fldCharType="end"/>
            </w:r>
          </w:hyperlink>
        </w:p>
        <w:p w14:paraId="201BC8C0" w14:textId="13B7D546" w:rsidR="006519AE" w:rsidRDefault="006519AE">
          <w:pPr>
            <w:pStyle w:val="TOC4"/>
            <w:tabs>
              <w:tab w:val="left" w:pos="1920"/>
              <w:tab w:val="right" w:leader="dot" w:pos="9016"/>
            </w:tabs>
            <w:rPr>
              <w:noProof/>
              <w:sz w:val="24"/>
            </w:rPr>
          </w:pPr>
          <w:hyperlink w:anchor="_Toc233624802" w:history="1">
            <w:r w:rsidRPr="00C7536A">
              <w:rPr>
                <w:rStyle w:val="Hyperlink"/>
                <w:noProof/>
              </w:rPr>
              <w:t>5.11.7.8.</w:t>
            </w:r>
            <w:r>
              <w:rPr>
                <w:noProof/>
                <w:sz w:val="24"/>
              </w:rPr>
              <w:tab/>
            </w:r>
            <w:r w:rsidRPr="00C7536A">
              <w:rPr>
                <w:rStyle w:val="Hyperlink"/>
                <w:noProof/>
              </w:rPr>
              <w:t>RC Selected Mark Analysis 3 Week Window Trend Label</w:t>
            </w:r>
            <w:r>
              <w:rPr>
                <w:noProof/>
                <w:webHidden/>
              </w:rPr>
              <w:tab/>
            </w:r>
            <w:r>
              <w:rPr>
                <w:noProof/>
                <w:webHidden/>
              </w:rPr>
              <w:fldChar w:fldCharType="begin"/>
            </w:r>
            <w:r>
              <w:rPr>
                <w:noProof/>
                <w:webHidden/>
              </w:rPr>
              <w:instrText xml:space="preserve"> PAGEREF _Toc233624802 \h </w:instrText>
            </w:r>
            <w:r>
              <w:rPr>
                <w:noProof/>
                <w:webHidden/>
              </w:rPr>
            </w:r>
            <w:r>
              <w:rPr>
                <w:noProof/>
                <w:webHidden/>
              </w:rPr>
              <w:fldChar w:fldCharType="separate"/>
            </w:r>
            <w:r>
              <w:rPr>
                <w:noProof/>
                <w:webHidden/>
              </w:rPr>
              <w:t>39</w:t>
            </w:r>
            <w:r>
              <w:rPr>
                <w:noProof/>
                <w:webHidden/>
              </w:rPr>
              <w:fldChar w:fldCharType="end"/>
            </w:r>
          </w:hyperlink>
        </w:p>
        <w:p w14:paraId="64F12AF7" w14:textId="0558802B" w:rsidR="006519AE" w:rsidRDefault="006519AE">
          <w:pPr>
            <w:pStyle w:val="TOC4"/>
            <w:tabs>
              <w:tab w:val="left" w:pos="1920"/>
              <w:tab w:val="right" w:leader="dot" w:pos="9016"/>
            </w:tabs>
            <w:rPr>
              <w:noProof/>
              <w:sz w:val="24"/>
            </w:rPr>
          </w:pPr>
          <w:hyperlink w:anchor="_Toc233624803" w:history="1">
            <w:r w:rsidRPr="00C7536A">
              <w:rPr>
                <w:rStyle w:val="Hyperlink"/>
                <w:noProof/>
              </w:rPr>
              <w:t>5.11.7.9.</w:t>
            </w:r>
            <w:r>
              <w:rPr>
                <w:noProof/>
                <w:sz w:val="24"/>
              </w:rPr>
              <w:tab/>
            </w:r>
            <w:r w:rsidRPr="00C7536A">
              <w:rPr>
                <w:rStyle w:val="Hyperlink"/>
                <w:noProof/>
              </w:rPr>
              <w:t>RC Selected Mark Analysis Ranking (ASC)</w:t>
            </w:r>
            <w:r>
              <w:rPr>
                <w:noProof/>
                <w:webHidden/>
              </w:rPr>
              <w:tab/>
            </w:r>
            <w:r>
              <w:rPr>
                <w:noProof/>
                <w:webHidden/>
              </w:rPr>
              <w:fldChar w:fldCharType="begin"/>
            </w:r>
            <w:r>
              <w:rPr>
                <w:noProof/>
                <w:webHidden/>
              </w:rPr>
              <w:instrText xml:space="preserve"> PAGEREF _Toc233624803 \h </w:instrText>
            </w:r>
            <w:r>
              <w:rPr>
                <w:noProof/>
                <w:webHidden/>
              </w:rPr>
            </w:r>
            <w:r>
              <w:rPr>
                <w:noProof/>
                <w:webHidden/>
              </w:rPr>
              <w:fldChar w:fldCharType="separate"/>
            </w:r>
            <w:r>
              <w:rPr>
                <w:noProof/>
                <w:webHidden/>
              </w:rPr>
              <w:t>39</w:t>
            </w:r>
            <w:r>
              <w:rPr>
                <w:noProof/>
                <w:webHidden/>
              </w:rPr>
              <w:fldChar w:fldCharType="end"/>
            </w:r>
          </w:hyperlink>
        </w:p>
        <w:p w14:paraId="130A2EEF" w14:textId="52069BAD" w:rsidR="006519AE" w:rsidRDefault="006519AE">
          <w:pPr>
            <w:pStyle w:val="TOC4"/>
            <w:tabs>
              <w:tab w:val="left" w:pos="1920"/>
              <w:tab w:val="right" w:leader="dot" w:pos="9016"/>
            </w:tabs>
            <w:rPr>
              <w:noProof/>
              <w:sz w:val="24"/>
            </w:rPr>
          </w:pPr>
          <w:hyperlink w:anchor="_Toc233624804" w:history="1">
            <w:r w:rsidRPr="00C7536A">
              <w:rPr>
                <w:rStyle w:val="Hyperlink"/>
                <w:noProof/>
              </w:rPr>
              <w:t>5.11.7.10.</w:t>
            </w:r>
            <w:r>
              <w:rPr>
                <w:noProof/>
                <w:sz w:val="24"/>
              </w:rPr>
              <w:tab/>
            </w:r>
            <w:r w:rsidRPr="00C7536A">
              <w:rPr>
                <w:rStyle w:val="Hyperlink"/>
                <w:noProof/>
              </w:rPr>
              <w:t>RC Selected Mark Analysis Ranking (DESC)</w:t>
            </w:r>
            <w:r>
              <w:rPr>
                <w:noProof/>
                <w:webHidden/>
              </w:rPr>
              <w:tab/>
            </w:r>
            <w:r>
              <w:rPr>
                <w:noProof/>
                <w:webHidden/>
              </w:rPr>
              <w:fldChar w:fldCharType="begin"/>
            </w:r>
            <w:r>
              <w:rPr>
                <w:noProof/>
                <w:webHidden/>
              </w:rPr>
              <w:instrText xml:space="preserve"> PAGEREF _Toc233624804 \h </w:instrText>
            </w:r>
            <w:r>
              <w:rPr>
                <w:noProof/>
                <w:webHidden/>
              </w:rPr>
            </w:r>
            <w:r>
              <w:rPr>
                <w:noProof/>
                <w:webHidden/>
              </w:rPr>
              <w:fldChar w:fldCharType="separate"/>
            </w:r>
            <w:r>
              <w:rPr>
                <w:noProof/>
                <w:webHidden/>
              </w:rPr>
              <w:t>39</w:t>
            </w:r>
            <w:r>
              <w:rPr>
                <w:noProof/>
                <w:webHidden/>
              </w:rPr>
              <w:fldChar w:fldCharType="end"/>
            </w:r>
          </w:hyperlink>
        </w:p>
        <w:p w14:paraId="08B73B34" w14:textId="25E6B69F" w:rsidR="006519AE" w:rsidRDefault="006519AE">
          <w:pPr>
            <w:pStyle w:val="TOC4"/>
            <w:tabs>
              <w:tab w:val="left" w:pos="1920"/>
              <w:tab w:val="right" w:leader="dot" w:pos="9016"/>
            </w:tabs>
            <w:rPr>
              <w:noProof/>
              <w:sz w:val="24"/>
            </w:rPr>
          </w:pPr>
          <w:hyperlink w:anchor="_Toc233624805" w:history="1">
            <w:r w:rsidRPr="00C7536A">
              <w:rPr>
                <w:rStyle w:val="Hyperlink"/>
                <w:noProof/>
              </w:rPr>
              <w:t>5.11.7.11.</w:t>
            </w:r>
            <w:r>
              <w:rPr>
                <w:noProof/>
                <w:sz w:val="24"/>
              </w:rPr>
              <w:tab/>
            </w:r>
            <w:r w:rsidRPr="00C7536A">
              <w:rPr>
                <w:rStyle w:val="Hyperlink"/>
                <w:noProof/>
              </w:rPr>
              <w:t>RC Selected Mark Analysis RPD5 Trend Label</w:t>
            </w:r>
            <w:r>
              <w:rPr>
                <w:noProof/>
                <w:webHidden/>
              </w:rPr>
              <w:tab/>
            </w:r>
            <w:r>
              <w:rPr>
                <w:noProof/>
                <w:webHidden/>
              </w:rPr>
              <w:fldChar w:fldCharType="begin"/>
            </w:r>
            <w:r>
              <w:rPr>
                <w:noProof/>
                <w:webHidden/>
              </w:rPr>
              <w:instrText xml:space="preserve"> PAGEREF _Toc233624805 \h </w:instrText>
            </w:r>
            <w:r>
              <w:rPr>
                <w:noProof/>
                <w:webHidden/>
              </w:rPr>
            </w:r>
            <w:r>
              <w:rPr>
                <w:noProof/>
                <w:webHidden/>
              </w:rPr>
              <w:fldChar w:fldCharType="separate"/>
            </w:r>
            <w:r>
              <w:rPr>
                <w:noProof/>
                <w:webHidden/>
              </w:rPr>
              <w:t>39</w:t>
            </w:r>
            <w:r>
              <w:rPr>
                <w:noProof/>
                <w:webHidden/>
              </w:rPr>
              <w:fldChar w:fldCharType="end"/>
            </w:r>
          </w:hyperlink>
        </w:p>
        <w:p w14:paraId="7866EC17" w14:textId="45BC71C0" w:rsidR="006519AE" w:rsidRDefault="006519AE">
          <w:pPr>
            <w:pStyle w:val="TOC4"/>
            <w:tabs>
              <w:tab w:val="left" w:pos="1920"/>
              <w:tab w:val="right" w:leader="dot" w:pos="9016"/>
            </w:tabs>
            <w:rPr>
              <w:noProof/>
              <w:sz w:val="24"/>
            </w:rPr>
          </w:pPr>
          <w:hyperlink w:anchor="_Toc233624806" w:history="1">
            <w:r w:rsidRPr="00C7536A">
              <w:rPr>
                <w:rStyle w:val="Hyperlink"/>
                <w:noProof/>
              </w:rPr>
              <w:t>5.11.7.12.</w:t>
            </w:r>
            <w:r>
              <w:rPr>
                <w:noProof/>
                <w:sz w:val="24"/>
              </w:rPr>
              <w:tab/>
            </w:r>
            <w:r w:rsidRPr="00C7536A">
              <w:rPr>
                <w:rStyle w:val="Hyperlink"/>
                <w:noProof/>
              </w:rPr>
              <w:t>RC Selected Mark Analysis Ten Day Trend Label</w:t>
            </w:r>
            <w:r>
              <w:rPr>
                <w:noProof/>
                <w:webHidden/>
              </w:rPr>
              <w:tab/>
            </w:r>
            <w:r>
              <w:rPr>
                <w:noProof/>
                <w:webHidden/>
              </w:rPr>
              <w:fldChar w:fldCharType="begin"/>
            </w:r>
            <w:r>
              <w:rPr>
                <w:noProof/>
                <w:webHidden/>
              </w:rPr>
              <w:instrText xml:space="preserve"> PAGEREF _Toc233624806 \h </w:instrText>
            </w:r>
            <w:r>
              <w:rPr>
                <w:noProof/>
                <w:webHidden/>
              </w:rPr>
            </w:r>
            <w:r>
              <w:rPr>
                <w:noProof/>
                <w:webHidden/>
              </w:rPr>
              <w:fldChar w:fldCharType="separate"/>
            </w:r>
            <w:r>
              <w:rPr>
                <w:noProof/>
                <w:webHidden/>
              </w:rPr>
              <w:t>39</w:t>
            </w:r>
            <w:r>
              <w:rPr>
                <w:noProof/>
                <w:webHidden/>
              </w:rPr>
              <w:fldChar w:fldCharType="end"/>
            </w:r>
          </w:hyperlink>
        </w:p>
        <w:p w14:paraId="1F7C2305" w14:textId="58FE2ED7" w:rsidR="006519AE" w:rsidRDefault="006519AE">
          <w:pPr>
            <w:pStyle w:val="TOC4"/>
            <w:tabs>
              <w:tab w:val="left" w:pos="1920"/>
              <w:tab w:val="right" w:leader="dot" w:pos="9016"/>
            </w:tabs>
            <w:rPr>
              <w:noProof/>
              <w:sz w:val="24"/>
            </w:rPr>
          </w:pPr>
          <w:hyperlink w:anchor="_Toc233624807" w:history="1">
            <w:r w:rsidRPr="00C7536A">
              <w:rPr>
                <w:rStyle w:val="Hyperlink"/>
                <w:noProof/>
              </w:rPr>
              <w:t>5.11.7.13.</w:t>
            </w:r>
            <w:r>
              <w:rPr>
                <w:noProof/>
                <w:sz w:val="24"/>
              </w:rPr>
              <w:tab/>
            </w:r>
            <w:r w:rsidRPr="00C7536A">
              <w:rPr>
                <w:rStyle w:val="Hyperlink"/>
                <w:noProof/>
              </w:rPr>
              <w:t>RC U Marks as % of Absent Marks</w:t>
            </w:r>
            <w:r>
              <w:rPr>
                <w:noProof/>
                <w:webHidden/>
              </w:rPr>
              <w:tab/>
            </w:r>
            <w:r>
              <w:rPr>
                <w:noProof/>
                <w:webHidden/>
              </w:rPr>
              <w:fldChar w:fldCharType="begin"/>
            </w:r>
            <w:r>
              <w:rPr>
                <w:noProof/>
                <w:webHidden/>
              </w:rPr>
              <w:instrText xml:space="preserve"> PAGEREF _Toc233624807 \h </w:instrText>
            </w:r>
            <w:r>
              <w:rPr>
                <w:noProof/>
                <w:webHidden/>
              </w:rPr>
            </w:r>
            <w:r>
              <w:rPr>
                <w:noProof/>
                <w:webHidden/>
              </w:rPr>
              <w:fldChar w:fldCharType="separate"/>
            </w:r>
            <w:r>
              <w:rPr>
                <w:noProof/>
                <w:webHidden/>
              </w:rPr>
              <w:t>39</w:t>
            </w:r>
            <w:r>
              <w:rPr>
                <w:noProof/>
                <w:webHidden/>
              </w:rPr>
              <w:fldChar w:fldCharType="end"/>
            </w:r>
          </w:hyperlink>
        </w:p>
        <w:p w14:paraId="7858499C" w14:textId="0878543B" w:rsidR="006519AE" w:rsidRDefault="006519AE">
          <w:pPr>
            <w:pStyle w:val="TOC1"/>
            <w:tabs>
              <w:tab w:val="right" w:leader="dot" w:pos="9016"/>
            </w:tabs>
            <w:rPr>
              <w:rFonts w:eastAsiaTheme="minorEastAsia"/>
              <w:noProof/>
              <w:sz w:val="24"/>
              <w:szCs w:val="24"/>
              <w:lang w:eastAsia="en-GB"/>
            </w:rPr>
          </w:pPr>
          <w:hyperlink w:anchor="_Toc233624808" w:history="1">
            <w:r w:rsidRPr="00C7536A">
              <w:rPr>
                <w:rStyle w:val="Hyperlink"/>
                <w:noProof/>
              </w:rPr>
              <w:t>6. DfE Data</w:t>
            </w:r>
            <w:r>
              <w:rPr>
                <w:noProof/>
                <w:webHidden/>
              </w:rPr>
              <w:tab/>
            </w:r>
            <w:r>
              <w:rPr>
                <w:noProof/>
                <w:webHidden/>
              </w:rPr>
              <w:fldChar w:fldCharType="begin"/>
            </w:r>
            <w:r>
              <w:rPr>
                <w:noProof/>
                <w:webHidden/>
              </w:rPr>
              <w:instrText xml:space="preserve"> PAGEREF _Toc233624808 \h </w:instrText>
            </w:r>
            <w:r>
              <w:rPr>
                <w:noProof/>
                <w:webHidden/>
              </w:rPr>
            </w:r>
            <w:r>
              <w:rPr>
                <w:noProof/>
                <w:webHidden/>
              </w:rPr>
              <w:fldChar w:fldCharType="separate"/>
            </w:r>
            <w:r>
              <w:rPr>
                <w:noProof/>
                <w:webHidden/>
              </w:rPr>
              <w:t>40</w:t>
            </w:r>
            <w:r>
              <w:rPr>
                <w:noProof/>
                <w:webHidden/>
              </w:rPr>
              <w:fldChar w:fldCharType="end"/>
            </w:r>
          </w:hyperlink>
        </w:p>
        <w:p w14:paraId="6E0CDADB" w14:textId="4DCEA8E0" w:rsidR="006519AE" w:rsidRDefault="006519AE">
          <w:pPr>
            <w:pStyle w:val="TOC2"/>
            <w:tabs>
              <w:tab w:val="left" w:pos="960"/>
              <w:tab w:val="right" w:leader="dot" w:pos="9016"/>
            </w:tabs>
            <w:rPr>
              <w:rFonts w:eastAsiaTheme="minorEastAsia"/>
              <w:noProof/>
              <w:sz w:val="24"/>
              <w:szCs w:val="24"/>
              <w:lang w:eastAsia="en-GB"/>
            </w:rPr>
          </w:pPr>
          <w:hyperlink w:anchor="_Toc233624809" w:history="1">
            <w:r w:rsidRPr="00C7536A">
              <w:rPr>
                <w:rStyle w:val="Hyperlink"/>
                <w:noProof/>
              </w:rPr>
              <w:t>6.1.</w:t>
            </w:r>
            <w:r>
              <w:rPr>
                <w:rFonts w:eastAsiaTheme="minorEastAsia"/>
                <w:noProof/>
                <w:sz w:val="24"/>
                <w:szCs w:val="24"/>
                <w:lang w:eastAsia="en-GB"/>
              </w:rPr>
              <w:tab/>
            </w:r>
            <w:r w:rsidRPr="00C7536A">
              <w:rPr>
                <w:rStyle w:val="Hyperlink"/>
                <w:noProof/>
              </w:rPr>
              <w:t>Dfe Max Date</w:t>
            </w:r>
            <w:r>
              <w:rPr>
                <w:noProof/>
                <w:webHidden/>
              </w:rPr>
              <w:tab/>
            </w:r>
            <w:r>
              <w:rPr>
                <w:noProof/>
                <w:webHidden/>
              </w:rPr>
              <w:fldChar w:fldCharType="begin"/>
            </w:r>
            <w:r>
              <w:rPr>
                <w:noProof/>
                <w:webHidden/>
              </w:rPr>
              <w:instrText xml:space="preserve"> PAGEREF _Toc233624809 \h </w:instrText>
            </w:r>
            <w:r>
              <w:rPr>
                <w:noProof/>
                <w:webHidden/>
              </w:rPr>
            </w:r>
            <w:r>
              <w:rPr>
                <w:noProof/>
                <w:webHidden/>
              </w:rPr>
              <w:fldChar w:fldCharType="separate"/>
            </w:r>
            <w:r>
              <w:rPr>
                <w:noProof/>
                <w:webHidden/>
              </w:rPr>
              <w:t>40</w:t>
            </w:r>
            <w:r>
              <w:rPr>
                <w:noProof/>
                <w:webHidden/>
              </w:rPr>
              <w:fldChar w:fldCharType="end"/>
            </w:r>
          </w:hyperlink>
        </w:p>
        <w:p w14:paraId="7E35070E" w14:textId="60F56CF4" w:rsidR="006519AE" w:rsidRDefault="006519AE">
          <w:pPr>
            <w:pStyle w:val="TOC2"/>
            <w:tabs>
              <w:tab w:val="left" w:pos="960"/>
              <w:tab w:val="right" w:leader="dot" w:pos="9016"/>
            </w:tabs>
            <w:rPr>
              <w:rFonts w:eastAsiaTheme="minorEastAsia"/>
              <w:noProof/>
              <w:sz w:val="24"/>
              <w:szCs w:val="24"/>
              <w:lang w:eastAsia="en-GB"/>
            </w:rPr>
          </w:pPr>
          <w:hyperlink w:anchor="_Toc233624810" w:history="1">
            <w:r w:rsidRPr="00C7536A">
              <w:rPr>
                <w:rStyle w:val="Hyperlink"/>
                <w:noProof/>
              </w:rPr>
              <w:t>6.2.</w:t>
            </w:r>
            <w:r>
              <w:rPr>
                <w:rFonts w:eastAsiaTheme="minorEastAsia"/>
                <w:noProof/>
                <w:sz w:val="24"/>
                <w:szCs w:val="24"/>
                <w:lang w:eastAsia="en-GB"/>
              </w:rPr>
              <w:tab/>
            </w:r>
            <w:r w:rsidRPr="00C7536A">
              <w:rPr>
                <w:rStyle w:val="Hyperlink"/>
                <w:noProof/>
              </w:rPr>
              <w:t>DfE Attendance</w:t>
            </w:r>
            <w:r>
              <w:rPr>
                <w:noProof/>
                <w:webHidden/>
              </w:rPr>
              <w:tab/>
            </w:r>
            <w:r>
              <w:rPr>
                <w:noProof/>
                <w:webHidden/>
              </w:rPr>
              <w:fldChar w:fldCharType="begin"/>
            </w:r>
            <w:r>
              <w:rPr>
                <w:noProof/>
                <w:webHidden/>
              </w:rPr>
              <w:instrText xml:space="preserve"> PAGEREF _Toc233624810 \h </w:instrText>
            </w:r>
            <w:r>
              <w:rPr>
                <w:noProof/>
                <w:webHidden/>
              </w:rPr>
            </w:r>
            <w:r>
              <w:rPr>
                <w:noProof/>
                <w:webHidden/>
              </w:rPr>
              <w:fldChar w:fldCharType="separate"/>
            </w:r>
            <w:r>
              <w:rPr>
                <w:noProof/>
                <w:webHidden/>
              </w:rPr>
              <w:t>40</w:t>
            </w:r>
            <w:r>
              <w:rPr>
                <w:noProof/>
                <w:webHidden/>
              </w:rPr>
              <w:fldChar w:fldCharType="end"/>
            </w:r>
          </w:hyperlink>
        </w:p>
        <w:p w14:paraId="535C9BE5" w14:textId="36D7F2E2" w:rsidR="006519AE" w:rsidRDefault="006519AE">
          <w:pPr>
            <w:pStyle w:val="TOC2"/>
            <w:tabs>
              <w:tab w:val="left" w:pos="960"/>
              <w:tab w:val="right" w:leader="dot" w:pos="9016"/>
            </w:tabs>
            <w:rPr>
              <w:rFonts w:eastAsiaTheme="minorEastAsia"/>
              <w:noProof/>
              <w:sz w:val="24"/>
              <w:szCs w:val="24"/>
              <w:lang w:eastAsia="en-GB"/>
            </w:rPr>
          </w:pPr>
          <w:hyperlink w:anchor="_Toc233624811" w:history="1">
            <w:r w:rsidRPr="00C7536A">
              <w:rPr>
                <w:rStyle w:val="Hyperlink"/>
                <w:noProof/>
              </w:rPr>
              <w:t>6.3.</w:t>
            </w:r>
            <w:r>
              <w:rPr>
                <w:rFonts w:eastAsiaTheme="minorEastAsia"/>
                <w:noProof/>
                <w:sz w:val="24"/>
                <w:szCs w:val="24"/>
                <w:lang w:eastAsia="en-GB"/>
              </w:rPr>
              <w:tab/>
            </w:r>
            <w:r w:rsidRPr="00C7536A">
              <w:rPr>
                <w:rStyle w:val="Hyperlink"/>
                <w:noProof/>
              </w:rPr>
              <w:t>DfE Absence</w:t>
            </w:r>
            <w:r>
              <w:rPr>
                <w:noProof/>
                <w:webHidden/>
              </w:rPr>
              <w:tab/>
            </w:r>
            <w:r>
              <w:rPr>
                <w:noProof/>
                <w:webHidden/>
              </w:rPr>
              <w:fldChar w:fldCharType="begin"/>
            </w:r>
            <w:r>
              <w:rPr>
                <w:noProof/>
                <w:webHidden/>
              </w:rPr>
              <w:instrText xml:space="preserve"> PAGEREF _Toc233624811 \h </w:instrText>
            </w:r>
            <w:r>
              <w:rPr>
                <w:noProof/>
                <w:webHidden/>
              </w:rPr>
            </w:r>
            <w:r>
              <w:rPr>
                <w:noProof/>
                <w:webHidden/>
              </w:rPr>
              <w:fldChar w:fldCharType="separate"/>
            </w:r>
            <w:r>
              <w:rPr>
                <w:noProof/>
                <w:webHidden/>
              </w:rPr>
              <w:t>40</w:t>
            </w:r>
            <w:r>
              <w:rPr>
                <w:noProof/>
                <w:webHidden/>
              </w:rPr>
              <w:fldChar w:fldCharType="end"/>
            </w:r>
          </w:hyperlink>
        </w:p>
        <w:p w14:paraId="22D58B1E" w14:textId="74179CE7" w:rsidR="006519AE" w:rsidRDefault="006519AE">
          <w:pPr>
            <w:pStyle w:val="TOC2"/>
            <w:tabs>
              <w:tab w:val="left" w:pos="960"/>
              <w:tab w:val="right" w:leader="dot" w:pos="9016"/>
            </w:tabs>
            <w:rPr>
              <w:rFonts w:eastAsiaTheme="minorEastAsia"/>
              <w:noProof/>
              <w:sz w:val="24"/>
              <w:szCs w:val="24"/>
              <w:lang w:eastAsia="en-GB"/>
            </w:rPr>
          </w:pPr>
          <w:hyperlink w:anchor="_Toc233624812" w:history="1">
            <w:r w:rsidRPr="00C7536A">
              <w:rPr>
                <w:rStyle w:val="Hyperlink"/>
                <w:noProof/>
              </w:rPr>
              <w:t>6.4.</w:t>
            </w:r>
            <w:r>
              <w:rPr>
                <w:rFonts w:eastAsiaTheme="minorEastAsia"/>
                <w:noProof/>
                <w:sz w:val="24"/>
                <w:szCs w:val="24"/>
                <w:lang w:eastAsia="en-GB"/>
              </w:rPr>
              <w:tab/>
            </w:r>
            <w:r w:rsidRPr="00C7536A">
              <w:rPr>
                <w:rStyle w:val="Hyperlink"/>
                <w:noProof/>
              </w:rPr>
              <w:t>Dfe Auth Absence</w:t>
            </w:r>
            <w:r>
              <w:rPr>
                <w:noProof/>
                <w:webHidden/>
              </w:rPr>
              <w:tab/>
            </w:r>
            <w:r>
              <w:rPr>
                <w:noProof/>
                <w:webHidden/>
              </w:rPr>
              <w:fldChar w:fldCharType="begin"/>
            </w:r>
            <w:r>
              <w:rPr>
                <w:noProof/>
                <w:webHidden/>
              </w:rPr>
              <w:instrText xml:space="preserve"> PAGEREF _Toc233624812 \h </w:instrText>
            </w:r>
            <w:r>
              <w:rPr>
                <w:noProof/>
                <w:webHidden/>
              </w:rPr>
            </w:r>
            <w:r>
              <w:rPr>
                <w:noProof/>
                <w:webHidden/>
              </w:rPr>
              <w:fldChar w:fldCharType="separate"/>
            </w:r>
            <w:r>
              <w:rPr>
                <w:noProof/>
                <w:webHidden/>
              </w:rPr>
              <w:t>40</w:t>
            </w:r>
            <w:r>
              <w:rPr>
                <w:noProof/>
                <w:webHidden/>
              </w:rPr>
              <w:fldChar w:fldCharType="end"/>
            </w:r>
          </w:hyperlink>
        </w:p>
        <w:p w14:paraId="7546B917" w14:textId="04A44327" w:rsidR="006519AE" w:rsidRDefault="006519AE">
          <w:pPr>
            <w:pStyle w:val="TOC2"/>
            <w:tabs>
              <w:tab w:val="left" w:pos="960"/>
              <w:tab w:val="right" w:leader="dot" w:pos="9016"/>
            </w:tabs>
            <w:rPr>
              <w:rFonts w:eastAsiaTheme="minorEastAsia"/>
              <w:noProof/>
              <w:sz w:val="24"/>
              <w:szCs w:val="24"/>
              <w:lang w:eastAsia="en-GB"/>
            </w:rPr>
          </w:pPr>
          <w:hyperlink w:anchor="_Toc233624813" w:history="1">
            <w:r w:rsidRPr="00C7536A">
              <w:rPr>
                <w:rStyle w:val="Hyperlink"/>
                <w:noProof/>
              </w:rPr>
              <w:t>6.5.</w:t>
            </w:r>
            <w:r>
              <w:rPr>
                <w:rFonts w:eastAsiaTheme="minorEastAsia"/>
                <w:noProof/>
                <w:sz w:val="24"/>
                <w:szCs w:val="24"/>
                <w:lang w:eastAsia="en-GB"/>
              </w:rPr>
              <w:tab/>
            </w:r>
            <w:r w:rsidRPr="00C7536A">
              <w:rPr>
                <w:rStyle w:val="Hyperlink"/>
                <w:noProof/>
              </w:rPr>
              <w:t>DfE Unauth Absence</w:t>
            </w:r>
            <w:r>
              <w:rPr>
                <w:noProof/>
                <w:webHidden/>
              </w:rPr>
              <w:tab/>
            </w:r>
            <w:r>
              <w:rPr>
                <w:noProof/>
                <w:webHidden/>
              </w:rPr>
              <w:fldChar w:fldCharType="begin"/>
            </w:r>
            <w:r>
              <w:rPr>
                <w:noProof/>
                <w:webHidden/>
              </w:rPr>
              <w:instrText xml:space="preserve"> PAGEREF _Toc233624813 \h </w:instrText>
            </w:r>
            <w:r>
              <w:rPr>
                <w:noProof/>
                <w:webHidden/>
              </w:rPr>
            </w:r>
            <w:r>
              <w:rPr>
                <w:noProof/>
                <w:webHidden/>
              </w:rPr>
              <w:fldChar w:fldCharType="separate"/>
            </w:r>
            <w:r>
              <w:rPr>
                <w:noProof/>
                <w:webHidden/>
              </w:rPr>
              <w:t>40</w:t>
            </w:r>
            <w:r>
              <w:rPr>
                <w:noProof/>
                <w:webHidden/>
              </w:rPr>
              <w:fldChar w:fldCharType="end"/>
            </w:r>
          </w:hyperlink>
        </w:p>
        <w:p w14:paraId="735E9673" w14:textId="3537943A" w:rsidR="00102971" w:rsidRDefault="00804D48" w:rsidP="00102971">
          <w:r>
            <w:fldChar w:fldCharType="end"/>
          </w:r>
        </w:p>
      </w:sdtContent>
    </w:sdt>
    <w:p w14:paraId="2D0433B6" w14:textId="77777777" w:rsidR="00ED1013" w:rsidRDefault="00ED1013">
      <w:pPr>
        <w:spacing w:after="200" w:line="276" w:lineRule="auto"/>
        <w:rPr>
          <w:rFonts w:asciiTheme="majorHAnsi" w:eastAsiaTheme="majorEastAsia" w:hAnsiTheme="majorHAnsi" w:cstheme="majorBidi"/>
          <w:b/>
          <w:bCs/>
          <w:color w:val="365F91" w:themeColor="accent1" w:themeShade="BF"/>
          <w:sz w:val="28"/>
          <w:szCs w:val="28"/>
          <w:highlight w:val="lightGray"/>
        </w:rPr>
      </w:pPr>
      <w:bookmarkStart w:id="5" w:name="_Toc227693272"/>
      <w:r>
        <w:rPr>
          <w:highlight w:val="lightGray"/>
        </w:rPr>
        <w:br w:type="page"/>
      </w:r>
    </w:p>
    <w:p w14:paraId="228091F1" w14:textId="22C19761" w:rsidR="00E00725" w:rsidRDefault="00E00725" w:rsidP="00247F4C">
      <w:pPr>
        <w:pStyle w:val="Heading1"/>
      </w:pPr>
      <w:bookmarkStart w:id="6" w:name="_Toc233624542"/>
      <w:bookmarkEnd w:id="5"/>
      <w:r>
        <w:lastRenderedPageBreak/>
        <w:t>General Measure Evaluation</w:t>
      </w:r>
      <w:bookmarkEnd w:id="6"/>
    </w:p>
    <w:p w14:paraId="6007C6C9" w14:textId="02ECE657" w:rsidR="00E00725" w:rsidRPr="00E00725" w:rsidRDefault="00371DDA" w:rsidP="00E00725">
      <w:r w:rsidRPr="00371DDA">
        <w:t>Unless otherwise stated, all measures are evaluated using the current report filter context and current-state cohort definitions. Measures SHALL NOT reconstruct historical cohort membership or evaluate demographic attributes as they existed at a previous point in time.</w:t>
      </w:r>
    </w:p>
    <w:p w14:paraId="18D68098" w14:textId="4A22576B" w:rsidR="00247F4C" w:rsidRPr="000505D9" w:rsidRDefault="00247F4C" w:rsidP="00247F4C">
      <w:pPr>
        <w:pStyle w:val="Heading1"/>
      </w:pPr>
      <w:bookmarkStart w:id="7" w:name="_Toc233624543"/>
      <w:r>
        <w:t>Core Analy</w:t>
      </w:r>
      <w:r w:rsidR="00A063C9">
        <w:t>tical</w:t>
      </w:r>
      <w:r w:rsidRPr="000505D9">
        <w:t xml:space="preserve"> Definitions</w:t>
      </w:r>
      <w:bookmarkEnd w:id="7"/>
    </w:p>
    <w:p w14:paraId="64BC43AB" w14:textId="36229FF8" w:rsidR="00A063C9" w:rsidRDefault="00A063C9" w:rsidP="00A063C9">
      <w:pPr>
        <w:pStyle w:val="Heading2"/>
      </w:pPr>
      <w:bookmarkStart w:id="8" w:name="_Toc233624544"/>
      <w:r>
        <w:t>Unit Definitions</w:t>
      </w:r>
      <w:bookmarkEnd w:id="8"/>
    </w:p>
    <w:p w14:paraId="781005A2" w14:textId="5C813ADE" w:rsidR="00247F4C" w:rsidRPr="000505D9" w:rsidRDefault="00247F4C" w:rsidP="00247F4C">
      <w:r w:rsidRPr="000505D9">
        <w:t>For clarity and consistency, the following definitions apply:</w:t>
      </w:r>
    </w:p>
    <w:p w14:paraId="19B4FD75" w14:textId="77777777" w:rsidR="00247F4C" w:rsidRPr="000505D9" w:rsidRDefault="00247F4C" w:rsidP="00247F4C">
      <w:r w:rsidRPr="000505D9">
        <w:rPr>
          <w:b/>
          <w:bCs/>
        </w:rPr>
        <w:t>Calendar Day</w:t>
      </w:r>
      <w:r w:rsidRPr="000505D9">
        <w:br/>
        <w:t>A single date in the DateTable, regardless of attendance activity.</w:t>
      </w:r>
    </w:p>
    <w:p w14:paraId="4F6C30AB" w14:textId="77777777" w:rsidR="00247F4C" w:rsidRPr="000505D9" w:rsidRDefault="00247F4C" w:rsidP="00247F4C">
      <w:r w:rsidRPr="000505D9">
        <w:rPr>
          <w:b/>
          <w:bCs/>
        </w:rPr>
        <w:t>Student-Day</w:t>
      </w:r>
      <w:r w:rsidRPr="000505D9">
        <w:br/>
        <w:t>A unique combination of Student and Date.</w:t>
      </w:r>
    </w:p>
    <w:p w14:paraId="0493EEAF" w14:textId="1141743C" w:rsidR="00247F4C" w:rsidRPr="000505D9" w:rsidRDefault="00460D34" w:rsidP="00247F4C">
      <w:r>
        <w:rPr>
          <w:b/>
          <w:bCs/>
        </w:rPr>
        <w:t xml:space="preserve">Roll Call </w:t>
      </w:r>
      <w:r w:rsidR="00247F4C" w:rsidRPr="000505D9">
        <w:rPr>
          <w:b/>
          <w:bCs/>
        </w:rPr>
        <w:t>Possible Student-Day</w:t>
      </w:r>
      <w:r w:rsidR="00247F4C" w:rsidRPr="000505D9">
        <w:br/>
        <w:t xml:space="preserve">A Student-Day where at least one </w:t>
      </w:r>
      <w:r w:rsidR="006408F4">
        <w:t xml:space="preserve">roll call </w:t>
      </w:r>
      <w:r w:rsidR="00247F4C" w:rsidRPr="000505D9">
        <w:t>attendance mark was possible.</w:t>
      </w:r>
    </w:p>
    <w:p w14:paraId="55E61CDE" w14:textId="77777777" w:rsidR="007B6B81" w:rsidRDefault="00460D34" w:rsidP="00247F4C">
      <w:r>
        <w:rPr>
          <w:b/>
          <w:bCs/>
        </w:rPr>
        <w:t xml:space="preserve">Roll Call </w:t>
      </w:r>
      <w:r w:rsidR="00693E77" w:rsidRPr="00693E77">
        <w:rPr>
          <w:b/>
          <w:bCs/>
        </w:rPr>
        <w:t>Present Student-Day</w:t>
      </w:r>
      <w:r w:rsidR="00693E77" w:rsidRPr="00693E77">
        <w:br/>
        <w:t xml:space="preserve">A Student-Day where the student was recorded as present </w:t>
      </w:r>
      <w:r w:rsidR="009507B8">
        <w:t xml:space="preserve">on the roll call attendance </w:t>
      </w:r>
      <w:r w:rsidR="00693E77" w:rsidRPr="00693E77">
        <w:t>for at least one session.</w:t>
      </w:r>
    </w:p>
    <w:p w14:paraId="218FEC23" w14:textId="2ADF5C56" w:rsidR="00247F4C" w:rsidRDefault="00247F4C" w:rsidP="00247F4C">
      <w:r w:rsidRPr="000505D9">
        <w:t>These definitions SHALL be used consistently across all attendance-related measures.</w:t>
      </w:r>
    </w:p>
    <w:p w14:paraId="18412014" w14:textId="77777777" w:rsidR="00D34311" w:rsidRPr="00D34311" w:rsidRDefault="00D34311" w:rsidP="00864F25">
      <w:pPr>
        <w:pStyle w:val="Heading3"/>
      </w:pPr>
      <w:bookmarkStart w:id="9" w:name="_Toc233624545"/>
      <w:r w:rsidRPr="00D34311">
        <w:t>Usage Requirements</w:t>
      </w:r>
      <w:bookmarkEnd w:id="9"/>
    </w:p>
    <w:p w14:paraId="15784D0D" w14:textId="77777777" w:rsidR="00D34311" w:rsidRPr="00D34311" w:rsidRDefault="00D34311" w:rsidP="00D34311">
      <w:r w:rsidRPr="00D34311">
        <w:t>These definitions:</w:t>
      </w:r>
    </w:p>
    <w:p w14:paraId="43309E86" w14:textId="77777777" w:rsidR="00D34311" w:rsidRPr="00D34311" w:rsidRDefault="00D34311" w:rsidP="00804D48">
      <w:pPr>
        <w:numPr>
          <w:ilvl w:val="0"/>
          <w:numId w:val="57"/>
        </w:numPr>
      </w:pPr>
      <w:r w:rsidRPr="00D34311">
        <w:t xml:space="preserve">SHALL be used consistently across all analytical measures </w:t>
      </w:r>
    </w:p>
    <w:p w14:paraId="3B3E5A5D" w14:textId="77777777" w:rsidR="00D34311" w:rsidRPr="00D34311" w:rsidRDefault="00D34311" w:rsidP="00804D48">
      <w:pPr>
        <w:numPr>
          <w:ilvl w:val="0"/>
          <w:numId w:val="57"/>
        </w:numPr>
      </w:pPr>
      <w:r w:rsidRPr="00D34311">
        <w:t xml:space="preserve">SHALL NOT be redefined within individual domains (e.g. attendance, behaviour) </w:t>
      </w:r>
    </w:p>
    <w:p w14:paraId="621D79E6" w14:textId="73E6CE01" w:rsidR="00D34311" w:rsidRPr="00D34311" w:rsidRDefault="00BD6F93" w:rsidP="00804D48">
      <w:pPr>
        <w:numPr>
          <w:ilvl w:val="0"/>
          <w:numId w:val="57"/>
        </w:numPr>
      </w:pPr>
      <w:r>
        <w:t>The Roll Call Possible Stud</w:t>
      </w:r>
      <w:r w:rsidR="00B14EE1">
        <w:t xml:space="preserve">ent-Day and Roll Call Present Student-Day </w:t>
      </w:r>
      <w:r w:rsidR="00D34311" w:rsidRPr="00D34311">
        <w:t xml:space="preserve">SHALL form the basis for all normalised and rate-based calculations </w:t>
      </w:r>
      <w:r w:rsidR="00B14EE1">
        <w:t>relating to possible and present days regardless of domain (roll call attendance, Lesson attendance, behaviour etc).</w:t>
      </w:r>
    </w:p>
    <w:p w14:paraId="44849448" w14:textId="273C3984" w:rsidR="00102971" w:rsidRDefault="00102971" w:rsidP="00102971">
      <w:pPr>
        <w:pStyle w:val="Heading1"/>
      </w:pPr>
      <w:bookmarkStart w:id="10" w:name="_Toc233624546"/>
      <w:r w:rsidRPr="00BC589A">
        <w:t>Trend Analysis</w:t>
      </w:r>
      <w:bookmarkEnd w:id="10"/>
    </w:p>
    <w:p w14:paraId="2D3959D6" w14:textId="24BA305D" w:rsidR="00102971" w:rsidRPr="00C22301" w:rsidRDefault="00102971" w:rsidP="00B7785D">
      <w:r w:rsidRPr="00C22301">
        <w:t xml:space="preserve">Trend measures </w:t>
      </w:r>
      <w:r w:rsidR="00B7785D">
        <w:t>w</w:t>
      </w:r>
      <w:r w:rsidRPr="00C22301">
        <w:t xml:space="preserve">ithin the </w:t>
      </w:r>
      <w:r w:rsidR="00F75DC1">
        <w:t xml:space="preserve">Categorical Cohort Model </w:t>
      </w:r>
      <w:r w:rsidRPr="00C22301">
        <w:t xml:space="preserve">evaluate </w:t>
      </w:r>
      <w:r w:rsidRPr="00554D9E">
        <w:t>changes in measure values over time</w:t>
      </w:r>
      <w:r w:rsidR="00AB41C3" w:rsidRPr="00554D9E">
        <w:t xml:space="preserve"> and are derived from </w:t>
      </w:r>
      <w:r w:rsidR="00554D9E" w:rsidRPr="00554D9E">
        <w:t>historical fact data</w:t>
      </w:r>
      <w:r w:rsidRPr="00554D9E">
        <w:t>, not changes in cohort membership.</w:t>
      </w:r>
    </w:p>
    <w:p w14:paraId="0C382BC1" w14:textId="77777777" w:rsidR="00102971" w:rsidRPr="00C22301" w:rsidRDefault="00102971" w:rsidP="00B7785D">
      <w:r w:rsidRPr="00C22301">
        <w:t>These trends:</w:t>
      </w:r>
    </w:p>
    <w:p w14:paraId="61F349C0" w14:textId="77777777" w:rsidR="00102971" w:rsidRPr="00C22301" w:rsidRDefault="00102971" w:rsidP="00B7785D">
      <w:r w:rsidRPr="00C22301">
        <w:t>Do not re</w:t>
      </w:r>
      <w:r w:rsidRPr="00C22301">
        <w:noBreakHyphen/>
        <w:t>evaluate group membership at historical points in time.</w:t>
      </w:r>
    </w:p>
    <w:p w14:paraId="4D614542" w14:textId="77777777" w:rsidR="00102971" w:rsidRPr="00C22301" w:rsidRDefault="00102971" w:rsidP="00B7785D">
      <w:r w:rsidRPr="00C22301">
        <w:t>Do not imply historical accuracy of categorical groupings.</w:t>
      </w:r>
    </w:p>
    <w:p w14:paraId="27AACE25" w14:textId="77777777" w:rsidR="00102971" w:rsidRPr="00C22301" w:rsidRDefault="00102971" w:rsidP="00B7785D">
      <w:r w:rsidRPr="00C22301">
        <w:t xml:space="preserve">Reflect movement in aggregated measures for the </w:t>
      </w:r>
      <w:r w:rsidRPr="003A5831">
        <w:t>currently defined categorical context</w:t>
      </w:r>
      <w:r w:rsidRPr="00C22301">
        <w:t xml:space="preserve"> only.</w:t>
      </w:r>
    </w:p>
    <w:p w14:paraId="5EB31AC3" w14:textId="2BA0B0F2" w:rsidR="00102971" w:rsidRDefault="00102971" w:rsidP="00B7785D">
      <w:r w:rsidRPr="00C22301">
        <w:t xml:space="preserve">Trend analysis in this model SHALL NOT be interpreted as a historical cohort analysis. Any requirement to assess historical membership or cohort evolution over time MUST be addressed using the Historical </w:t>
      </w:r>
      <w:r w:rsidR="00475632">
        <w:t>Cohort</w:t>
      </w:r>
      <w:r w:rsidRPr="00C22301">
        <w:t xml:space="preserve"> Model.</w:t>
      </w:r>
    </w:p>
    <w:p w14:paraId="181682F5" w14:textId="7E72B578" w:rsidR="00102971" w:rsidRDefault="00102971" w:rsidP="00B7785D">
      <w:r w:rsidRPr="00C7064D">
        <w:t xml:space="preserve">This behaviour is governed by the categorical semantic constraints defined in the </w:t>
      </w:r>
      <w:r w:rsidR="00657DDC">
        <w:rPr>
          <w:i/>
          <w:iCs/>
        </w:rPr>
        <w:t xml:space="preserve">ArborPBI Categorical Cohort </w:t>
      </w:r>
      <w:r w:rsidR="00BA1184">
        <w:rPr>
          <w:i/>
          <w:iCs/>
        </w:rPr>
        <w:t xml:space="preserve">Model - </w:t>
      </w:r>
      <w:r w:rsidR="00657DDC">
        <w:rPr>
          <w:i/>
          <w:iCs/>
        </w:rPr>
        <w:t>Requirement Sp</w:t>
      </w:r>
      <w:r w:rsidR="00A17C80">
        <w:rPr>
          <w:i/>
          <w:iCs/>
        </w:rPr>
        <w:t>ecification</w:t>
      </w:r>
      <w:r w:rsidRPr="00C7064D">
        <w:t xml:space="preserve">. Trend measures operate strictly on </w:t>
      </w:r>
      <w:r w:rsidRPr="00C7064D">
        <w:lastRenderedPageBreak/>
        <w:t>aggregated values within the current filter context and do not perform any form of historical cohort reconstruction.</w:t>
      </w:r>
    </w:p>
    <w:p w14:paraId="1E5FE95B" w14:textId="3608DEE5" w:rsidR="009A0840" w:rsidRDefault="009A0840" w:rsidP="00B7785D">
      <w:r w:rsidRPr="009A0840">
        <w:t>All trend and time-based measures evaluate historical fact data for cohorts defined using current-state dimension attributes</w:t>
      </w:r>
      <w:r>
        <w:t>.</w:t>
      </w:r>
    </w:p>
    <w:p w14:paraId="5BED2233" w14:textId="77777777" w:rsidR="00E248D5" w:rsidRPr="00E248D5" w:rsidRDefault="00E248D5" w:rsidP="008D4DC8">
      <w:r w:rsidRPr="00E248D5">
        <w:t>All time windows referenced in trend calculations (e.g. Recent 5 Term Days, Previous Week) are defined exclusively within the DateTable.</w:t>
      </w:r>
    </w:p>
    <w:p w14:paraId="3345F357" w14:textId="77777777" w:rsidR="00E248D5" w:rsidRPr="00E248D5" w:rsidRDefault="00E248D5" w:rsidP="008D4DC8">
      <w:r w:rsidRPr="00E248D5">
        <w:t>These definitions MUST NOT be recreated or overridden within measures.</w:t>
      </w:r>
    </w:p>
    <w:p w14:paraId="341F8A4D" w14:textId="77777777" w:rsidR="006C720A" w:rsidRDefault="006C720A" w:rsidP="006C720A">
      <w:pPr>
        <w:pStyle w:val="Heading2"/>
      </w:pPr>
      <w:bookmarkStart w:id="11" w:name="_Toc231292593"/>
      <w:bookmarkStart w:id="12" w:name="_Toc233624547"/>
      <w:r>
        <w:t>Trend 10 Day (Cumulative)</w:t>
      </w:r>
      <w:bookmarkEnd w:id="11"/>
      <w:bookmarkEnd w:id="12"/>
    </w:p>
    <w:p w14:paraId="39097ED8" w14:textId="77777777" w:rsidR="006C720A" w:rsidRPr="003A5831" w:rsidRDefault="006C720A" w:rsidP="006C720A">
      <w:r>
        <w:t xml:space="preserve">This trend </w:t>
      </w:r>
      <w:r w:rsidRPr="003A5831">
        <w:t>provide</w:t>
      </w:r>
      <w:r>
        <w:t>s</w:t>
      </w:r>
      <w:r w:rsidRPr="003A5831">
        <w:t xml:space="preserve"> a short</w:t>
      </w:r>
      <w:r w:rsidRPr="003A5831">
        <w:noBreakHyphen/>
        <w:t xml:space="preserve">term movement indicator </w:t>
      </w:r>
      <w:r w:rsidRPr="00FE5584">
        <w:rPr>
          <w:b/>
          <w:bCs/>
        </w:rPr>
        <w:t>based on cumulative values</w:t>
      </w:r>
      <w:r w:rsidRPr="003A5831">
        <w:t xml:space="preserve"> taken over </w:t>
      </w:r>
      <w:proofErr w:type="gramStart"/>
      <w:r w:rsidRPr="003A5831">
        <w:t>three time</w:t>
      </w:r>
      <w:proofErr w:type="gramEnd"/>
      <w:r w:rsidRPr="003A5831">
        <w:t xml:space="preserve"> windows: Today, 5 Term</w:t>
      </w:r>
      <w:r>
        <w:t xml:space="preserve"> </w:t>
      </w:r>
      <w:r w:rsidRPr="003A5831">
        <w:t>Time Days Ago, and 10 Term</w:t>
      </w:r>
      <w:r>
        <w:t xml:space="preserve"> </w:t>
      </w:r>
      <w:r w:rsidRPr="003A5831">
        <w:t>Time Days Ago</w:t>
      </w:r>
    </w:p>
    <w:p w14:paraId="3C53FA43" w14:textId="77777777" w:rsidR="006C720A" w:rsidRPr="00F1344A" w:rsidRDefault="006C720A" w:rsidP="006C720A">
      <w:r>
        <w:t>This is to be implemented as follows:</w:t>
      </w:r>
    </w:p>
    <w:p w14:paraId="7CB4B55A" w14:textId="77777777" w:rsidR="006C720A" w:rsidRDefault="006C720A" w:rsidP="006C720A">
      <w:pPr>
        <w:pStyle w:val="Heading3"/>
      </w:pPr>
      <w:bookmarkStart w:id="13" w:name="_Toc231292594"/>
      <w:bookmarkStart w:id="14" w:name="_Toc233624548"/>
      <w:r>
        <w:t>Interval Comparisons</w:t>
      </w:r>
      <w:bookmarkEnd w:id="13"/>
      <w:bookmarkEnd w:id="14"/>
    </w:p>
    <w:p w14:paraId="3B9E35CE" w14:textId="77777777" w:rsidR="006C720A" w:rsidRPr="00B26353" w:rsidRDefault="006C720A" w:rsidP="006C720A">
      <w:r>
        <w:t>Two comparisons are used:</w:t>
      </w:r>
    </w:p>
    <w:p w14:paraId="3F830045" w14:textId="77777777" w:rsidR="006C720A" w:rsidRPr="003A5831" w:rsidRDefault="006C720A" w:rsidP="006C720A">
      <w:pPr>
        <w:ind w:left="720"/>
      </w:pPr>
      <w:r w:rsidRPr="003A5831">
        <w:t xml:space="preserve">The change from </w:t>
      </w:r>
      <w:r>
        <w:t xml:space="preserve">Start of TY 10 Days ago and </w:t>
      </w:r>
      <w:proofErr w:type="gramStart"/>
      <w:r>
        <w:t>Start</w:t>
      </w:r>
      <w:proofErr w:type="gramEnd"/>
      <w:r>
        <w:t xml:space="preserve"> of TY to 5 Days Ago</w:t>
      </w:r>
    </w:p>
    <w:p w14:paraId="1FAE2824" w14:textId="77777777" w:rsidR="006C720A" w:rsidRPr="003A5831" w:rsidRDefault="006C720A" w:rsidP="006C720A">
      <w:pPr>
        <w:ind w:left="720"/>
      </w:pPr>
      <w:r w:rsidRPr="003A5831">
        <w:t xml:space="preserve">The change from </w:t>
      </w:r>
      <w:r>
        <w:t xml:space="preserve">This Year (effectively today) and </w:t>
      </w:r>
      <w:proofErr w:type="gramStart"/>
      <w:r>
        <w:t>Start</w:t>
      </w:r>
      <w:proofErr w:type="gramEnd"/>
      <w:r>
        <w:t xml:space="preserve"> of TY to 5 Days Ago</w:t>
      </w:r>
    </w:p>
    <w:p w14:paraId="7746B515" w14:textId="77777777" w:rsidR="006C720A" w:rsidRPr="003A5831" w:rsidRDefault="006C720A" w:rsidP="006C720A">
      <w:r w:rsidRPr="003A5831">
        <w:t>Each comparison is to generate a classification of Higher, Lower, or Steady.</w:t>
      </w:r>
    </w:p>
    <w:p w14:paraId="6E9DD5D2" w14:textId="77777777" w:rsidR="006C720A" w:rsidRPr="00035DEC" w:rsidRDefault="006C720A" w:rsidP="006C720A">
      <w:pPr>
        <w:pStyle w:val="Heading3"/>
      </w:pPr>
      <w:bookmarkStart w:id="15" w:name="_Toc231292595"/>
      <w:bookmarkStart w:id="16" w:name="_Toc233624549"/>
      <w:r>
        <w:t>Trend Classification</w:t>
      </w:r>
      <w:bookmarkEnd w:id="15"/>
      <w:bookmarkEnd w:id="16"/>
    </w:p>
    <w:p w14:paraId="3820C869" w14:textId="77777777" w:rsidR="006C720A" w:rsidRPr="00F1344A" w:rsidRDefault="006C720A" w:rsidP="006C720A">
      <w:r>
        <w:t xml:space="preserve">This is to be derived by comparing the interval comparisons as detailed below </w:t>
      </w:r>
    </w:p>
    <w:p w14:paraId="5CB52601" w14:textId="77777777" w:rsidR="006C720A" w:rsidRPr="003A5831" w:rsidRDefault="006C720A" w:rsidP="006C720A">
      <w:pPr>
        <w:pStyle w:val="ListParagraph"/>
        <w:numPr>
          <w:ilvl w:val="0"/>
          <w:numId w:val="58"/>
        </w:numPr>
      </w:pPr>
      <w:r w:rsidRPr="003A5831">
        <w:t>Double Climb (both intervals show improvement)</w:t>
      </w:r>
    </w:p>
    <w:p w14:paraId="2C7FE79B" w14:textId="77777777" w:rsidR="006C720A" w:rsidRPr="003A5831" w:rsidRDefault="006C720A" w:rsidP="006C720A">
      <w:pPr>
        <w:pStyle w:val="ListParagraph"/>
        <w:numPr>
          <w:ilvl w:val="0"/>
          <w:numId w:val="58"/>
        </w:numPr>
      </w:pPr>
      <w:r w:rsidRPr="003A5831">
        <w:t>Double Dip (both intervals show decline)</w:t>
      </w:r>
    </w:p>
    <w:p w14:paraId="41E4E6B9" w14:textId="77777777" w:rsidR="006C720A" w:rsidRPr="003A5831" w:rsidRDefault="006C720A" w:rsidP="006C720A">
      <w:pPr>
        <w:pStyle w:val="ListParagraph"/>
        <w:numPr>
          <w:ilvl w:val="0"/>
          <w:numId w:val="58"/>
        </w:numPr>
      </w:pPr>
      <w:r w:rsidRPr="003A5831">
        <w:t>Starting to Climb (overall upward shift driven by the second interval)</w:t>
      </w:r>
    </w:p>
    <w:p w14:paraId="057410A4" w14:textId="77777777" w:rsidR="006C720A" w:rsidRPr="003A5831" w:rsidRDefault="006C720A" w:rsidP="006C720A">
      <w:pPr>
        <w:pStyle w:val="ListParagraph"/>
        <w:numPr>
          <w:ilvl w:val="0"/>
          <w:numId w:val="58"/>
        </w:numPr>
      </w:pPr>
      <w:r w:rsidRPr="003A5831">
        <w:t>Starting to Dip (overall downward shift driven by the second interval)</w:t>
      </w:r>
    </w:p>
    <w:p w14:paraId="50AF175A" w14:textId="77777777" w:rsidR="006C720A" w:rsidRDefault="006C720A" w:rsidP="006C720A">
      <w:pPr>
        <w:pStyle w:val="ListParagraph"/>
        <w:numPr>
          <w:ilvl w:val="0"/>
          <w:numId w:val="58"/>
        </w:numPr>
      </w:pPr>
      <w:r w:rsidRPr="003A5831">
        <w:t>Steady (no decisive movement across the two intervals)</w:t>
      </w:r>
    </w:p>
    <w:p w14:paraId="681FC53D" w14:textId="77777777" w:rsidR="006C720A" w:rsidRDefault="006C720A" w:rsidP="006C720A">
      <w:pPr>
        <w:pStyle w:val="Heading2"/>
      </w:pPr>
      <w:bookmarkStart w:id="17" w:name="_Toc231292596"/>
      <w:bookmarkStart w:id="18" w:name="_Toc233624550"/>
      <w:r>
        <w:t>Trend RP5D (Rolling)</w:t>
      </w:r>
      <w:bookmarkEnd w:id="17"/>
      <w:bookmarkEnd w:id="18"/>
    </w:p>
    <w:p w14:paraId="25DEA46E" w14:textId="77777777" w:rsidR="006C720A" w:rsidRPr="008910C7" w:rsidRDefault="006C720A" w:rsidP="006C720A">
      <w:r>
        <w:t>This trend provides a 5-Day Rolling analysis</w:t>
      </w:r>
      <w:r w:rsidRPr="003A5831">
        <w:t xml:space="preserve"> to address scenarios where the </w:t>
      </w:r>
      <w:r>
        <w:t xml:space="preserve">Trend 10 Day (Cumulative) </w:t>
      </w:r>
      <w:r w:rsidRPr="003A5831">
        <w:t>is not appropriate</w:t>
      </w:r>
      <w:r>
        <w:t xml:space="preserve">, </w:t>
      </w:r>
      <w:r w:rsidRPr="003A5831">
        <w:t>particularly for count</w:t>
      </w:r>
      <w:r w:rsidRPr="003A5831">
        <w:noBreakHyphen/>
        <w:t xml:space="preserve">based measures that may remain static </w:t>
      </w:r>
      <w:r>
        <w:t xml:space="preserve">(steady) </w:t>
      </w:r>
      <w:r w:rsidRPr="003A5831">
        <w:t>for several days while still indicating meaningful change over longer periods.</w:t>
      </w:r>
      <w:r>
        <w:t xml:space="preserve"> It </w:t>
      </w:r>
      <w:r w:rsidRPr="008910C7">
        <w:t>provide</w:t>
      </w:r>
      <w:r>
        <w:t>s</w:t>
      </w:r>
      <w:r w:rsidRPr="008910C7">
        <w:t xml:space="preserve"> a short-term movement </w:t>
      </w:r>
      <w:r w:rsidRPr="00F2169F">
        <w:t>indicator based on values calculated over three sequential, non-overlapping 5 term time Day windows:</w:t>
      </w:r>
    </w:p>
    <w:p w14:paraId="6956DFAF" w14:textId="77777777" w:rsidR="006C720A" w:rsidRDefault="006C720A" w:rsidP="006C720A">
      <w:pPr>
        <w:pStyle w:val="Heading3"/>
      </w:pPr>
      <w:bookmarkStart w:id="19" w:name="_Toc231292597"/>
      <w:bookmarkStart w:id="20" w:name="_Toc233624551"/>
      <w:r>
        <w:t>Interval Comparisons</w:t>
      </w:r>
      <w:bookmarkEnd w:id="19"/>
      <w:bookmarkEnd w:id="20"/>
    </w:p>
    <w:p w14:paraId="44D0209B" w14:textId="77777777" w:rsidR="006C720A" w:rsidRPr="00B26353" w:rsidRDefault="006C720A" w:rsidP="006C720A">
      <w:r>
        <w:t>Two comparisons are used:</w:t>
      </w:r>
    </w:p>
    <w:p w14:paraId="7F7FA096" w14:textId="77777777" w:rsidR="006C720A" w:rsidRPr="003A5831" w:rsidRDefault="006C720A" w:rsidP="006C720A">
      <w:pPr>
        <w:ind w:left="720"/>
      </w:pPr>
      <w:r w:rsidRPr="003A5831">
        <w:t xml:space="preserve">The change from </w:t>
      </w:r>
      <w:r>
        <w:t>RP5D-1 and RP5D-2</w:t>
      </w:r>
    </w:p>
    <w:p w14:paraId="5E40A93B" w14:textId="77777777" w:rsidR="006C720A" w:rsidRPr="003A5831" w:rsidRDefault="006C720A" w:rsidP="006C720A">
      <w:pPr>
        <w:ind w:left="720"/>
      </w:pPr>
      <w:r w:rsidRPr="003A5831">
        <w:t xml:space="preserve">The change from </w:t>
      </w:r>
      <w:r>
        <w:t>RP5D Current and RP5D-1</w:t>
      </w:r>
    </w:p>
    <w:p w14:paraId="71A91752" w14:textId="77777777" w:rsidR="006C720A" w:rsidRPr="003A5831" w:rsidRDefault="006C720A" w:rsidP="006C720A">
      <w:r w:rsidRPr="003A5831">
        <w:t>Each comparison is to generate a classification of Higher, Lower, or Steady.</w:t>
      </w:r>
    </w:p>
    <w:p w14:paraId="7EF08B4A" w14:textId="77777777" w:rsidR="006C720A" w:rsidRPr="00035DEC" w:rsidRDefault="006C720A" w:rsidP="006C720A">
      <w:pPr>
        <w:pStyle w:val="Heading3"/>
      </w:pPr>
      <w:bookmarkStart w:id="21" w:name="_Toc231292598"/>
      <w:bookmarkStart w:id="22" w:name="_Toc233624552"/>
      <w:r>
        <w:t>Trend Classification</w:t>
      </w:r>
      <w:bookmarkEnd w:id="21"/>
      <w:bookmarkEnd w:id="22"/>
    </w:p>
    <w:p w14:paraId="6D1C824D" w14:textId="77777777" w:rsidR="006C720A" w:rsidRPr="00F1344A" w:rsidRDefault="006C720A" w:rsidP="006C720A">
      <w:r>
        <w:t xml:space="preserve">This is to be derived by comparing the interval comparisons as detailed below </w:t>
      </w:r>
    </w:p>
    <w:p w14:paraId="79BFBDE1" w14:textId="77777777" w:rsidR="006C720A" w:rsidRPr="003A5831" w:rsidRDefault="006C720A" w:rsidP="006C720A">
      <w:pPr>
        <w:pStyle w:val="ListParagraph"/>
        <w:numPr>
          <w:ilvl w:val="0"/>
          <w:numId w:val="58"/>
        </w:numPr>
      </w:pPr>
      <w:r w:rsidRPr="003A5831">
        <w:t>Double Climb (both intervals show improvement)</w:t>
      </w:r>
    </w:p>
    <w:p w14:paraId="4BE44EF5" w14:textId="77777777" w:rsidR="006C720A" w:rsidRPr="003A5831" w:rsidRDefault="006C720A" w:rsidP="006C720A">
      <w:pPr>
        <w:pStyle w:val="ListParagraph"/>
        <w:numPr>
          <w:ilvl w:val="0"/>
          <w:numId w:val="58"/>
        </w:numPr>
      </w:pPr>
      <w:r w:rsidRPr="003A5831">
        <w:t>Double Dip (both intervals show decline)</w:t>
      </w:r>
    </w:p>
    <w:p w14:paraId="10B5EE57" w14:textId="77777777" w:rsidR="006C720A" w:rsidRPr="003A5831" w:rsidRDefault="006C720A" w:rsidP="006C720A">
      <w:pPr>
        <w:pStyle w:val="ListParagraph"/>
        <w:numPr>
          <w:ilvl w:val="0"/>
          <w:numId w:val="58"/>
        </w:numPr>
      </w:pPr>
      <w:r w:rsidRPr="003A5831">
        <w:lastRenderedPageBreak/>
        <w:t>Starting to Climb (overall upward shift driven by the second interval)</w:t>
      </w:r>
    </w:p>
    <w:p w14:paraId="2E853136" w14:textId="77777777" w:rsidR="006C720A" w:rsidRPr="003A5831" w:rsidRDefault="006C720A" w:rsidP="006C720A">
      <w:pPr>
        <w:pStyle w:val="ListParagraph"/>
        <w:numPr>
          <w:ilvl w:val="0"/>
          <w:numId w:val="58"/>
        </w:numPr>
      </w:pPr>
      <w:r w:rsidRPr="003A5831">
        <w:t>Starting to Dip (overall downward shift driven by the second interval)</w:t>
      </w:r>
    </w:p>
    <w:p w14:paraId="46BDA189" w14:textId="77777777" w:rsidR="006C720A" w:rsidRDefault="006C720A" w:rsidP="006C720A">
      <w:pPr>
        <w:pStyle w:val="ListParagraph"/>
        <w:numPr>
          <w:ilvl w:val="0"/>
          <w:numId w:val="58"/>
        </w:numPr>
      </w:pPr>
      <w:r w:rsidRPr="003A5831">
        <w:t>Steady (no decisive movement across the two intervals)</w:t>
      </w:r>
    </w:p>
    <w:p w14:paraId="15833C30" w14:textId="77777777" w:rsidR="00E248D5" w:rsidRDefault="00E248D5" w:rsidP="00102971"/>
    <w:p w14:paraId="7FDEC2B8" w14:textId="056FA073" w:rsidR="008910C7" w:rsidRPr="008910C7" w:rsidRDefault="008910C7" w:rsidP="008910C7"/>
    <w:p w14:paraId="352D844D" w14:textId="48A3E30B" w:rsidR="00102971" w:rsidRDefault="00C6379C" w:rsidP="00FA2B38">
      <w:pPr>
        <w:pStyle w:val="Heading2"/>
      </w:pPr>
      <w:bookmarkStart w:id="23" w:name="_Toc233624553"/>
      <w:r>
        <w:t xml:space="preserve">Trend </w:t>
      </w:r>
      <w:r w:rsidR="00BC7AB5">
        <w:t xml:space="preserve">3 Week </w:t>
      </w:r>
      <w:r w:rsidR="00B35459">
        <w:t>(</w:t>
      </w:r>
      <w:r w:rsidR="00BC7AB5">
        <w:t>Window</w:t>
      </w:r>
      <w:r w:rsidR="00B35459">
        <w:t>)</w:t>
      </w:r>
      <w:bookmarkEnd w:id="23"/>
    </w:p>
    <w:p w14:paraId="2E39472E" w14:textId="6223BC52" w:rsidR="00102971" w:rsidRPr="003A5831" w:rsidRDefault="00102971" w:rsidP="00102971">
      <w:r w:rsidRPr="003A5831">
        <w:t>The Three</w:t>
      </w:r>
      <w:r w:rsidRPr="003A5831">
        <w:noBreakHyphen/>
        <w:t xml:space="preserve">Week Trend </w:t>
      </w:r>
      <w:r w:rsidR="00EF3CA3">
        <w:t xml:space="preserve">is included for those who prefer to analyse on a </w:t>
      </w:r>
      <w:proofErr w:type="gramStart"/>
      <w:r w:rsidR="00EF3CA3">
        <w:t>week by week</w:t>
      </w:r>
      <w:proofErr w:type="gramEnd"/>
      <w:r w:rsidR="00EF3CA3">
        <w:t xml:space="preserve"> basis</w:t>
      </w:r>
      <w:r w:rsidRPr="003A5831">
        <w:t>.</w:t>
      </w:r>
      <w:r w:rsidR="00E40FD9">
        <w:t xml:space="preserve"> It should be noted that the weeks are not guaranteed to contain the same number of </w:t>
      </w:r>
      <w:r w:rsidR="00075310">
        <w:t>term time</w:t>
      </w:r>
      <w:r w:rsidR="00E40FD9">
        <w:t xml:space="preserve"> days and this should be considered when analysing results.</w:t>
      </w:r>
    </w:p>
    <w:p w14:paraId="666C74F1" w14:textId="77777777" w:rsidR="00102971" w:rsidRPr="003A5831" w:rsidRDefault="00102971" w:rsidP="00102971">
      <w:r w:rsidRPr="003A5831">
        <w:t xml:space="preserve">This trend does not use the </w:t>
      </w:r>
      <w:r w:rsidRPr="003A5831">
        <w:rPr>
          <w:i/>
          <w:iCs/>
        </w:rPr>
        <w:t>current</w:t>
      </w:r>
      <w:r w:rsidRPr="003A5831">
        <w:t xml:space="preserve"> (or latest) teaching week, as that week may be incomplete. Instead, it evaluates three fully</w:t>
      </w:r>
      <w:r w:rsidRPr="003A5831">
        <w:noBreakHyphen/>
        <w:t>completed term</w:t>
      </w:r>
      <w:r w:rsidRPr="003A5831">
        <w:noBreakHyphen/>
        <w:t>time weeks; Week –</w:t>
      </w:r>
      <w:r w:rsidRPr="003A5831">
        <w:rPr>
          <w:rFonts w:ascii="Arial" w:hAnsi="Arial" w:cs="Arial"/>
        </w:rPr>
        <w:t> </w:t>
      </w:r>
      <w:r w:rsidRPr="003A5831">
        <w:t>3, Week –</w:t>
      </w:r>
      <w:r w:rsidRPr="003A5831">
        <w:rPr>
          <w:rFonts w:ascii="Arial" w:hAnsi="Arial" w:cs="Arial"/>
        </w:rPr>
        <w:t> </w:t>
      </w:r>
      <w:r w:rsidRPr="003A5831">
        <w:t>2 and Previous Week</w:t>
      </w:r>
    </w:p>
    <w:p w14:paraId="5FFFFA12" w14:textId="77777777" w:rsidR="004F79D0" w:rsidRDefault="004F79D0" w:rsidP="004F79D0">
      <w:pPr>
        <w:pStyle w:val="Heading3"/>
      </w:pPr>
      <w:bookmarkStart w:id="24" w:name="_Toc233624554"/>
      <w:r>
        <w:t>Interval Comparisons</w:t>
      </w:r>
      <w:bookmarkEnd w:id="24"/>
    </w:p>
    <w:p w14:paraId="7A2971DB" w14:textId="77777777" w:rsidR="004F79D0" w:rsidRPr="00B26353" w:rsidRDefault="004F79D0" w:rsidP="004F79D0">
      <w:r>
        <w:t>Two comparisons are used:</w:t>
      </w:r>
    </w:p>
    <w:p w14:paraId="2301DF4A" w14:textId="336347CD" w:rsidR="004F79D0" w:rsidRPr="003A5831" w:rsidRDefault="004F79D0" w:rsidP="004F79D0">
      <w:pPr>
        <w:ind w:left="720"/>
      </w:pPr>
      <w:r w:rsidRPr="003A5831">
        <w:t xml:space="preserve">The change from </w:t>
      </w:r>
      <w:r w:rsidR="00F744A9">
        <w:t xml:space="preserve">Rolling </w:t>
      </w:r>
      <w:r w:rsidR="00F054D3">
        <w:t xml:space="preserve">Week </w:t>
      </w:r>
      <w:r>
        <w:t>-</w:t>
      </w:r>
      <w:r w:rsidR="00F054D3">
        <w:t xml:space="preserve"> 2</w:t>
      </w:r>
      <w:r>
        <w:t xml:space="preserve"> and </w:t>
      </w:r>
      <w:r w:rsidR="00F744A9">
        <w:t xml:space="preserve">Rolling </w:t>
      </w:r>
      <w:r w:rsidR="00F054D3">
        <w:t xml:space="preserve">Week </w:t>
      </w:r>
      <w:r>
        <w:t>-</w:t>
      </w:r>
      <w:r w:rsidR="00585407">
        <w:t>3</w:t>
      </w:r>
    </w:p>
    <w:p w14:paraId="19DFCFC2" w14:textId="1CCBA178" w:rsidR="004F79D0" w:rsidRPr="003A5831" w:rsidRDefault="004F79D0" w:rsidP="004F79D0">
      <w:pPr>
        <w:ind w:left="720"/>
      </w:pPr>
      <w:r w:rsidRPr="003A5831">
        <w:t xml:space="preserve">The change from </w:t>
      </w:r>
      <w:r w:rsidR="00F744A9">
        <w:t xml:space="preserve">Rolling </w:t>
      </w:r>
      <w:r w:rsidR="00F054D3">
        <w:t xml:space="preserve">Previous Week and </w:t>
      </w:r>
      <w:r w:rsidR="00F744A9">
        <w:t xml:space="preserve">Rolling </w:t>
      </w:r>
      <w:r w:rsidR="00F054D3">
        <w:t xml:space="preserve">Week – </w:t>
      </w:r>
      <w:r w:rsidR="00585407">
        <w:t>2</w:t>
      </w:r>
      <w:r w:rsidR="00F054D3">
        <w:t xml:space="preserve"> </w:t>
      </w:r>
    </w:p>
    <w:p w14:paraId="3A320FF5" w14:textId="77777777" w:rsidR="004F79D0" w:rsidRPr="003A5831" w:rsidRDefault="004F79D0" w:rsidP="004F79D0">
      <w:r w:rsidRPr="003A5831">
        <w:t>Each comparison is to generate a classification of Higher, Lower, or Steady.</w:t>
      </w:r>
    </w:p>
    <w:p w14:paraId="2D9AF29C" w14:textId="77777777" w:rsidR="004F79D0" w:rsidRPr="00035DEC" w:rsidRDefault="004F79D0" w:rsidP="004F79D0">
      <w:pPr>
        <w:pStyle w:val="Heading3"/>
      </w:pPr>
      <w:bookmarkStart w:id="25" w:name="_Toc233624555"/>
      <w:r>
        <w:t>Trend Classification</w:t>
      </w:r>
      <w:bookmarkEnd w:id="25"/>
    </w:p>
    <w:p w14:paraId="2C5A24E3" w14:textId="77777777" w:rsidR="004F79D0" w:rsidRPr="00F1344A" w:rsidRDefault="004F79D0" w:rsidP="004F79D0">
      <w:r>
        <w:t xml:space="preserve">This is to be derived by comparing the interval comparisons as detailed below </w:t>
      </w:r>
    </w:p>
    <w:p w14:paraId="1945E69E" w14:textId="77777777" w:rsidR="004F79D0" w:rsidRPr="003A5831" w:rsidRDefault="004F79D0" w:rsidP="004F79D0">
      <w:pPr>
        <w:pStyle w:val="ListParagraph"/>
        <w:numPr>
          <w:ilvl w:val="0"/>
          <w:numId w:val="58"/>
        </w:numPr>
      </w:pPr>
      <w:r w:rsidRPr="003A5831">
        <w:t>Double Climb (both intervals show improvement)</w:t>
      </w:r>
    </w:p>
    <w:p w14:paraId="29AD002F" w14:textId="77777777" w:rsidR="004F79D0" w:rsidRPr="003A5831" w:rsidRDefault="004F79D0" w:rsidP="004F79D0">
      <w:pPr>
        <w:pStyle w:val="ListParagraph"/>
        <w:numPr>
          <w:ilvl w:val="0"/>
          <w:numId w:val="58"/>
        </w:numPr>
      </w:pPr>
      <w:r w:rsidRPr="003A5831">
        <w:t>Double Dip (both intervals show decline)</w:t>
      </w:r>
    </w:p>
    <w:p w14:paraId="6CECDB2C" w14:textId="77777777" w:rsidR="004F79D0" w:rsidRPr="003A5831" w:rsidRDefault="004F79D0" w:rsidP="004F79D0">
      <w:pPr>
        <w:pStyle w:val="ListParagraph"/>
        <w:numPr>
          <w:ilvl w:val="0"/>
          <w:numId w:val="58"/>
        </w:numPr>
      </w:pPr>
      <w:r w:rsidRPr="003A5831">
        <w:t>Starting to Climb (overall upward shift driven by the second interval)</w:t>
      </w:r>
    </w:p>
    <w:p w14:paraId="55A1077E" w14:textId="77777777" w:rsidR="004F79D0" w:rsidRPr="003A5831" w:rsidRDefault="004F79D0" w:rsidP="004F79D0">
      <w:pPr>
        <w:pStyle w:val="ListParagraph"/>
        <w:numPr>
          <w:ilvl w:val="0"/>
          <w:numId w:val="58"/>
        </w:numPr>
      </w:pPr>
      <w:r w:rsidRPr="003A5831">
        <w:t>Starting to Dip (overall downward shift driven by the second interval)</w:t>
      </w:r>
    </w:p>
    <w:p w14:paraId="1DA944D1" w14:textId="77777777" w:rsidR="004F79D0" w:rsidRDefault="004F79D0" w:rsidP="004F79D0">
      <w:pPr>
        <w:pStyle w:val="ListParagraph"/>
        <w:numPr>
          <w:ilvl w:val="0"/>
          <w:numId w:val="58"/>
        </w:numPr>
      </w:pPr>
      <w:r w:rsidRPr="003A5831">
        <w:t>Steady (no decisive movement across the two intervals)</w:t>
      </w:r>
    </w:p>
    <w:p w14:paraId="6955A7B0" w14:textId="3EA0E8A0" w:rsidR="00102971" w:rsidRDefault="00F40540" w:rsidP="00F40540">
      <w:pPr>
        <w:pStyle w:val="Heading2"/>
      </w:pPr>
      <w:bookmarkStart w:id="26" w:name="_Toc233624556"/>
      <w:r>
        <w:t>Signal Encoding Framework</w:t>
      </w:r>
      <w:bookmarkEnd w:id="26"/>
    </w:p>
    <w:p w14:paraId="4C823B9C" w14:textId="77777777" w:rsidR="008E4D0C" w:rsidRPr="008E4D0C" w:rsidRDefault="008E4D0C" w:rsidP="008E4D0C">
      <w:pPr>
        <w:pStyle w:val="Heading3"/>
      </w:pPr>
      <w:bookmarkStart w:id="27" w:name="_Toc233624557"/>
      <w:r w:rsidRPr="008E4D0C">
        <w:t>Purpose</w:t>
      </w:r>
      <w:bookmarkEnd w:id="27"/>
    </w:p>
    <w:p w14:paraId="3B35B14E" w14:textId="77777777" w:rsidR="008E4D0C" w:rsidRPr="008E4D0C" w:rsidRDefault="008E4D0C" w:rsidP="008E4D0C">
      <w:r w:rsidRPr="008E4D0C">
        <w:t>To provide a consistent numeric encoding of comparison and trend outcomes for use in calculation groups, format strings, and visual logic.</w:t>
      </w:r>
    </w:p>
    <w:p w14:paraId="15DFCAD1" w14:textId="77777777" w:rsidR="008E4D0C" w:rsidRPr="008E4D0C" w:rsidRDefault="008E4D0C" w:rsidP="008E4D0C">
      <w:r w:rsidRPr="008E4D0C">
        <w:t xml:space="preserve">Signal codes represent </w:t>
      </w:r>
      <w:r w:rsidRPr="008E4D0C">
        <w:rPr>
          <w:b/>
          <w:bCs/>
        </w:rPr>
        <w:t>structural outcomes only</w:t>
      </w:r>
      <w:r w:rsidRPr="008E4D0C">
        <w:t xml:space="preserve"> (e.g. direction or pattern of change) and </w:t>
      </w:r>
      <w:r w:rsidRPr="008E4D0C">
        <w:rPr>
          <w:b/>
          <w:bCs/>
        </w:rPr>
        <w:t>do not imply positive or negative performance</w:t>
      </w:r>
      <w:r w:rsidRPr="008E4D0C">
        <w:t>.</w:t>
      </w:r>
    </w:p>
    <w:p w14:paraId="4574605C" w14:textId="77777777" w:rsidR="008E4D0C" w:rsidRPr="008E4D0C" w:rsidRDefault="008E4D0C" w:rsidP="008E4D0C">
      <w:r w:rsidRPr="008E4D0C">
        <w:t>Interpretation of these codes (e.g. colour or meaning) is context-dependent and must be applied at the visual or measure level.</w:t>
      </w:r>
    </w:p>
    <w:p w14:paraId="798EE605" w14:textId="44588731" w:rsidR="008E4D0C" w:rsidRPr="008E4D0C" w:rsidRDefault="008E4D0C" w:rsidP="008E4D0C">
      <w:pPr>
        <w:pStyle w:val="Heading3"/>
      </w:pPr>
      <w:bookmarkStart w:id="28" w:name="_Toc233624558"/>
      <w:r w:rsidRPr="008E4D0C">
        <w:t>Simple Comparison Signals</w:t>
      </w:r>
      <w:bookmarkEnd w:id="28"/>
    </w:p>
    <w:p w14:paraId="7A1B458C" w14:textId="77777777" w:rsidR="008E4D0C" w:rsidRPr="008E4D0C" w:rsidRDefault="008E4D0C" w:rsidP="008E4D0C">
      <w:r w:rsidRPr="008E4D0C">
        <w:t>Each interval comparison produces one of the following outcomes: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77"/>
        <w:gridCol w:w="574"/>
      </w:tblGrid>
      <w:tr w:rsidR="008E4D0C" w:rsidRPr="008E4D0C" w14:paraId="7FA8F670" w14:textId="77777777" w:rsidTr="008E4D0C">
        <w:trPr>
          <w:tblHeader/>
          <w:tblCellSpacing w:w="15" w:type="dxa"/>
        </w:trPr>
        <w:tc>
          <w:tcPr>
            <w:tcW w:w="0" w:type="auto"/>
            <w:vAlign w:val="center"/>
            <w:hideMark/>
          </w:tcPr>
          <w:p w14:paraId="03481642" w14:textId="77777777" w:rsidR="008E4D0C" w:rsidRPr="008E4D0C" w:rsidRDefault="008E4D0C" w:rsidP="008E4D0C">
            <w:pPr>
              <w:rPr>
                <w:b/>
                <w:bCs/>
              </w:rPr>
            </w:pPr>
            <w:r w:rsidRPr="008E4D0C">
              <w:rPr>
                <w:b/>
                <w:bCs/>
              </w:rPr>
              <w:t>Outcome</w:t>
            </w:r>
          </w:p>
        </w:tc>
        <w:tc>
          <w:tcPr>
            <w:tcW w:w="0" w:type="auto"/>
            <w:vAlign w:val="center"/>
            <w:hideMark/>
          </w:tcPr>
          <w:p w14:paraId="7F8A81F8" w14:textId="77777777" w:rsidR="008E4D0C" w:rsidRPr="008E4D0C" w:rsidRDefault="008E4D0C" w:rsidP="008E4D0C">
            <w:pPr>
              <w:rPr>
                <w:b/>
                <w:bCs/>
              </w:rPr>
            </w:pPr>
            <w:r w:rsidRPr="008E4D0C">
              <w:rPr>
                <w:b/>
                <w:bCs/>
              </w:rPr>
              <w:t>Code</w:t>
            </w:r>
          </w:p>
        </w:tc>
      </w:tr>
      <w:tr w:rsidR="008E4D0C" w:rsidRPr="008E4D0C" w14:paraId="3C7988A8" w14:textId="77777777" w:rsidTr="008E4D0C">
        <w:trPr>
          <w:tblCellSpacing w:w="15" w:type="dxa"/>
        </w:trPr>
        <w:tc>
          <w:tcPr>
            <w:tcW w:w="0" w:type="auto"/>
            <w:vAlign w:val="center"/>
            <w:hideMark/>
          </w:tcPr>
          <w:p w14:paraId="10031476" w14:textId="77777777" w:rsidR="008E4D0C" w:rsidRPr="008E4D0C" w:rsidRDefault="008E4D0C" w:rsidP="008E4D0C">
            <w:r w:rsidRPr="008E4D0C">
              <w:t>Lower</w:t>
            </w:r>
          </w:p>
        </w:tc>
        <w:tc>
          <w:tcPr>
            <w:tcW w:w="0" w:type="auto"/>
            <w:vAlign w:val="center"/>
            <w:hideMark/>
          </w:tcPr>
          <w:p w14:paraId="6134AA63" w14:textId="77777777" w:rsidR="008E4D0C" w:rsidRPr="008E4D0C" w:rsidRDefault="008E4D0C" w:rsidP="008E4D0C">
            <w:r w:rsidRPr="008E4D0C">
              <w:t>101</w:t>
            </w:r>
          </w:p>
        </w:tc>
      </w:tr>
      <w:tr w:rsidR="008E4D0C" w:rsidRPr="008E4D0C" w14:paraId="482AF278" w14:textId="77777777" w:rsidTr="008E4D0C">
        <w:trPr>
          <w:tblCellSpacing w:w="15" w:type="dxa"/>
        </w:trPr>
        <w:tc>
          <w:tcPr>
            <w:tcW w:w="0" w:type="auto"/>
            <w:vAlign w:val="center"/>
            <w:hideMark/>
          </w:tcPr>
          <w:p w14:paraId="1D7C7611" w14:textId="61290D06" w:rsidR="008E4D0C" w:rsidRPr="008E4D0C" w:rsidRDefault="009C563D" w:rsidP="008E4D0C">
            <w:r>
              <w:lastRenderedPageBreak/>
              <w:t>S</w:t>
            </w:r>
            <w:r w:rsidR="00E976DB">
              <w:t>ame</w:t>
            </w:r>
          </w:p>
        </w:tc>
        <w:tc>
          <w:tcPr>
            <w:tcW w:w="0" w:type="auto"/>
            <w:vAlign w:val="center"/>
            <w:hideMark/>
          </w:tcPr>
          <w:p w14:paraId="4ACA2645" w14:textId="77777777" w:rsidR="008E4D0C" w:rsidRPr="008E4D0C" w:rsidRDefault="008E4D0C" w:rsidP="008E4D0C">
            <w:r w:rsidRPr="008E4D0C">
              <w:t>100</w:t>
            </w:r>
          </w:p>
        </w:tc>
      </w:tr>
      <w:tr w:rsidR="008E4D0C" w:rsidRPr="008E4D0C" w14:paraId="2BE57479" w14:textId="77777777" w:rsidTr="008E4D0C">
        <w:trPr>
          <w:tblCellSpacing w:w="15" w:type="dxa"/>
        </w:trPr>
        <w:tc>
          <w:tcPr>
            <w:tcW w:w="0" w:type="auto"/>
            <w:vAlign w:val="center"/>
            <w:hideMark/>
          </w:tcPr>
          <w:p w14:paraId="32A4B16C" w14:textId="77777777" w:rsidR="008E4D0C" w:rsidRPr="008E4D0C" w:rsidRDefault="008E4D0C" w:rsidP="008E4D0C">
            <w:r w:rsidRPr="008E4D0C">
              <w:t>Higher</w:t>
            </w:r>
          </w:p>
        </w:tc>
        <w:tc>
          <w:tcPr>
            <w:tcW w:w="0" w:type="auto"/>
            <w:vAlign w:val="center"/>
            <w:hideMark/>
          </w:tcPr>
          <w:p w14:paraId="73374F2D" w14:textId="77777777" w:rsidR="008E4D0C" w:rsidRPr="008E4D0C" w:rsidRDefault="008E4D0C" w:rsidP="008E4D0C">
            <w:r w:rsidRPr="008E4D0C">
              <w:t>102</w:t>
            </w:r>
          </w:p>
        </w:tc>
      </w:tr>
    </w:tbl>
    <w:p w14:paraId="77C2AF0E" w14:textId="13473A2C" w:rsidR="008E4D0C" w:rsidRPr="008E4D0C" w:rsidRDefault="008E4D0C" w:rsidP="001D4B2B">
      <w:pPr>
        <w:pStyle w:val="Heading3"/>
      </w:pPr>
      <w:bookmarkStart w:id="29" w:name="_Toc233624559"/>
      <w:r w:rsidRPr="008E4D0C">
        <w:t>Trend Signals</w:t>
      </w:r>
      <w:bookmarkEnd w:id="29"/>
    </w:p>
    <w:p w14:paraId="02C2A70C" w14:textId="77777777" w:rsidR="008E4D0C" w:rsidRPr="008E4D0C" w:rsidRDefault="008E4D0C" w:rsidP="008E4D0C">
      <w:r w:rsidRPr="008E4D0C">
        <w:t>Trend classifications are encoded as follows: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88"/>
        <w:gridCol w:w="574"/>
      </w:tblGrid>
      <w:tr w:rsidR="008E4D0C" w:rsidRPr="008E4D0C" w14:paraId="7AFAFBBC" w14:textId="77777777" w:rsidTr="008E4D0C">
        <w:trPr>
          <w:tblHeader/>
          <w:tblCellSpacing w:w="15" w:type="dxa"/>
        </w:trPr>
        <w:tc>
          <w:tcPr>
            <w:tcW w:w="0" w:type="auto"/>
            <w:vAlign w:val="center"/>
            <w:hideMark/>
          </w:tcPr>
          <w:p w14:paraId="008F2DB0" w14:textId="77777777" w:rsidR="008E4D0C" w:rsidRPr="008E4D0C" w:rsidRDefault="008E4D0C" w:rsidP="008E4D0C">
            <w:pPr>
              <w:rPr>
                <w:b/>
                <w:bCs/>
              </w:rPr>
            </w:pPr>
            <w:r w:rsidRPr="008E4D0C">
              <w:rPr>
                <w:b/>
                <w:bCs/>
              </w:rPr>
              <w:t>Trend Classification</w:t>
            </w:r>
          </w:p>
        </w:tc>
        <w:tc>
          <w:tcPr>
            <w:tcW w:w="0" w:type="auto"/>
            <w:vAlign w:val="center"/>
            <w:hideMark/>
          </w:tcPr>
          <w:p w14:paraId="0FD86081" w14:textId="77777777" w:rsidR="008E4D0C" w:rsidRPr="008E4D0C" w:rsidRDefault="008E4D0C" w:rsidP="008E4D0C">
            <w:pPr>
              <w:rPr>
                <w:b/>
                <w:bCs/>
              </w:rPr>
            </w:pPr>
            <w:r w:rsidRPr="008E4D0C">
              <w:rPr>
                <w:b/>
                <w:bCs/>
              </w:rPr>
              <w:t>Code</w:t>
            </w:r>
          </w:p>
        </w:tc>
      </w:tr>
      <w:tr w:rsidR="008E4D0C" w:rsidRPr="008E4D0C" w14:paraId="2BFC9D0B" w14:textId="77777777" w:rsidTr="008E4D0C">
        <w:trPr>
          <w:tblCellSpacing w:w="15" w:type="dxa"/>
        </w:trPr>
        <w:tc>
          <w:tcPr>
            <w:tcW w:w="0" w:type="auto"/>
            <w:vAlign w:val="center"/>
            <w:hideMark/>
          </w:tcPr>
          <w:p w14:paraId="0998684C" w14:textId="77777777" w:rsidR="008E4D0C" w:rsidRPr="008E4D0C" w:rsidRDefault="008E4D0C" w:rsidP="008E4D0C">
            <w:r w:rsidRPr="008E4D0C">
              <w:t>Steady</w:t>
            </w:r>
          </w:p>
        </w:tc>
        <w:tc>
          <w:tcPr>
            <w:tcW w:w="0" w:type="auto"/>
            <w:vAlign w:val="center"/>
            <w:hideMark/>
          </w:tcPr>
          <w:p w14:paraId="36E5E12F" w14:textId="77777777" w:rsidR="008E4D0C" w:rsidRPr="008E4D0C" w:rsidRDefault="008E4D0C" w:rsidP="008E4D0C">
            <w:r w:rsidRPr="008E4D0C">
              <w:t>200</w:t>
            </w:r>
          </w:p>
        </w:tc>
      </w:tr>
      <w:tr w:rsidR="008E4D0C" w:rsidRPr="008E4D0C" w14:paraId="2618D7FE" w14:textId="77777777" w:rsidTr="008E4D0C">
        <w:trPr>
          <w:tblCellSpacing w:w="15" w:type="dxa"/>
        </w:trPr>
        <w:tc>
          <w:tcPr>
            <w:tcW w:w="0" w:type="auto"/>
            <w:vAlign w:val="center"/>
            <w:hideMark/>
          </w:tcPr>
          <w:p w14:paraId="15218817" w14:textId="77777777" w:rsidR="008E4D0C" w:rsidRPr="008E4D0C" w:rsidRDefault="008E4D0C" w:rsidP="008E4D0C">
            <w:r w:rsidRPr="008E4D0C">
              <w:t>Starting to Climb</w:t>
            </w:r>
          </w:p>
        </w:tc>
        <w:tc>
          <w:tcPr>
            <w:tcW w:w="0" w:type="auto"/>
            <w:vAlign w:val="center"/>
            <w:hideMark/>
          </w:tcPr>
          <w:p w14:paraId="426E8CB5" w14:textId="77777777" w:rsidR="008E4D0C" w:rsidRPr="008E4D0C" w:rsidRDefault="008E4D0C" w:rsidP="008E4D0C">
            <w:r w:rsidRPr="008E4D0C">
              <w:t>201</w:t>
            </w:r>
          </w:p>
        </w:tc>
      </w:tr>
      <w:tr w:rsidR="008E4D0C" w:rsidRPr="008E4D0C" w14:paraId="115A2E10" w14:textId="77777777" w:rsidTr="008E4D0C">
        <w:trPr>
          <w:tblCellSpacing w:w="15" w:type="dxa"/>
        </w:trPr>
        <w:tc>
          <w:tcPr>
            <w:tcW w:w="0" w:type="auto"/>
            <w:vAlign w:val="center"/>
            <w:hideMark/>
          </w:tcPr>
          <w:p w14:paraId="2222F5C1" w14:textId="77777777" w:rsidR="008E4D0C" w:rsidRPr="008E4D0C" w:rsidRDefault="008E4D0C" w:rsidP="008E4D0C">
            <w:r w:rsidRPr="008E4D0C">
              <w:t>Starting to Dip</w:t>
            </w:r>
          </w:p>
        </w:tc>
        <w:tc>
          <w:tcPr>
            <w:tcW w:w="0" w:type="auto"/>
            <w:vAlign w:val="center"/>
            <w:hideMark/>
          </w:tcPr>
          <w:p w14:paraId="323AB5B8" w14:textId="77777777" w:rsidR="008E4D0C" w:rsidRPr="008E4D0C" w:rsidRDefault="008E4D0C" w:rsidP="008E4D0C">
            <w:r w:rsidRPr="008E4D0C">
              <w:t>202</w:t>
            </w:r>
          </w:p>
        </w:tc>
      </w:tr>
      <w:tr w:rsidR="008E4D0C" w:rsidRPr="008E4D0C" w14:paraId="0C5B6909" w14:textId="77777777" w:rsidTr="008E4D0C">
        <w:trPr>
          <w:tblCellSpacing w:w="15" w:type="dxa"/>
        </w:trPr>
        <w:tc>
          <w:tcPr>
            <w:tcW w:w="0" w:type="auto"/>
            <w:vAlign w:val="center"/>
            <w:hideMark/>
          </w:tcPr>
          <w:p w14:paraId="4BA5C399" w14:textId="77777777" w:rsidR="008E4D0C" w:rsidRPr="008E4D0C" w:rsidRDefault="008E4D0C" w:rsidP="008E4D0C">
            <w:r w:rsidRPr="008E4D0C">
              <w:t>Double Climb</w:t>
            </w:r>
          </w:p>
        </w:tc>
        <w:tc>
          <w:tcPr>
            <w:tcW w:w="0" w:type="auto"/>
            <w:vAlign w:val="center"/>
            <w:hideMark/>
          </w:tcPr>
          <w:p w14:paraId="314DAFBB" w14:textId="77777777" w:rsidR="008E4D0C" w:rsidRPr="008E4D0C" w:rsidRDefault="008E4D0C" w:rsidP="008E4D0C">
            <w:r w:rsidRPr="008E4D0C">
              <w:t>203</w:t>
            </w:r>
          </w:p>
        </w:tc>
      </w:tr>
      <w:tr w:rsidR="008E4D0C" w:rsidRPr="008E4D0C" w14:paraId="3A126F1C" w14:textId="77777777" w:rsidTr="008E4D0C">
        <w:trPr>
          <w:tblCellSpacing w:w="15" w:type="dxa"/>
        </w:trPr>
        <w:tc>
          <w:tcPr>
            <w:tcW w:w="0" w:type="auto"/>
            <w:vAlign w:val="center"/>
            <w:hideMark/>
          </w:tcPr>
          <w:p w14:paraId="29D9386A" w14:textId="77777777" w:rsidR="008E4D0C" w:rsidRPr="008E4D0C" w:rsidRDefault="008E4D0C" w:rsidP="008E4D0C">
            <w:r w:rsidRPr="008E4D0C">
              <w:t>Double Dip</w:t>
            </w:r>
          </w:p>
        </w:tc>
        <w:tc>
          <w:tcPr>
            <w:tcW w:w="0" w:type="auto"/>
            <w:vAlign w:val="center"/>
            <w:hideMark/>
          </w:tcPr>
          <w:p w14:paraId="0D56128D" w14:textId="77777777" w:rsidR="008E4D0C" w:rsidRPr="008E4D0C" w:rsidRDefault="008E4D0C" w:rsidP="008E4D0C">
            <w:r w:rsidRPr="008E4D0C">
              <w:t>204</w:t>
            </w:r>
          </w:p>
        </w:tc>
      </w:tr>
    </w:tbl>
    <w:p w14:paraId="7AF4A478" w14:textId="77777777" w:rsidR="008E4D0C" w:rsidRPr="008E4D0C" w:rsidRDefault="008E4D0C" w:rsidP="001D4B2B">
      <w:pPr>
        <w:pStyle w:val="Heading3"/>
      </w:pPr>
      <w:bookmarkStart w:id="30" w:name="_Toc233624560"/>
      <w:r w:rsidRPr="008E4D0C">
        <w:t>Structural Rules</w:t>
      </w:r>
      <w:bookmarkEnd w:id="30"/>
    </w:p>
    <w:p w14:paraId="16568981" w14:textId="77777777" w:rsidR="008E4D0C" w:rsidRPr="008E4D0C" w:rsidRDefault="008E4D0C" w:rsidP="00804D48">
      <w:pPr>
        <w:numPr>
          <w:ilvl w:val="0"/>
          <w:numId w:val="55"/>
        </w:numPr>
      </w:pPr>
      <w:r w:rsidRPr="008E4D0C">
        <w:t xml:space="preserve">Codes MUST be treated as </w:t>
      </w:r>
      <w:r w:rsidRPr="002025D9">
        <w:t>semantic signals,</w:t>
      </w:r>
      <w:r w:rsidRPr="008E4D0C">
        <w:t xml:space="preserve"> not values </w:t>
      </w:r>
    </w:p>
    <w:p w14:paraId="10E5E1B9" w14:textId="77777777" w:rsidR="008E4D0C" w:rsidRPr="008E4D0C" w:rsidRDefault="008E4D0C" w:rsidP="00804D48">
      <w:pPr>
        <w:numPr>
          <w:ilvl w:val="0"/>
          <w:numId w:val="55"/>
        </w:numPr>
      </w:pPr>
      <w:r w:rsidRPr="008E4D0C">
        <w:t xml:space="preserve">Codes MUST NOT encode: </w:t>
      </w:r>
    </w:p>
    <w:p w14:paraId="5E113119" w14:textId="77777777" w:rsidR="008E4D0C" w:rsidRPr="008E4D0C" w:rsidRDefault="008E4D0C" w:rsidP="00804D48">
      <w:pPr>
        <w:numPr>
          <w:ilvl w:val="1"/>
          <w:numId w:val="55"/>
        </w:numPr>
      </w:pPr>
      <w:r w:rsidRPr="008E4D0C">
        <w:t xml:space="preserve">Good / bad </w:t>
      </w:r>
    </w:p>
    <w:p w14:paraId="54958371" w14:textId="77777777" w:rsidR="008E4D0C" w:rsidRPr="008E4D0C" w:rsidRDefault="008E4D0C" w:rsidP="00804D48">
      <w:pPr>
        <w:numPr>
          <w:ilvl w:val="1"/>
          <w:numId w:val="55"/>
        </w:numPr>
      </w:pPr>
      <w:r w:rsidRPr="008E4D0C">
        <w:t xml:space="preserve">Performance quality </w:t>
      </w:r>
    </w:p>
    <w:p w14:paraId="06E06D75" w14:textId="77777777" w:rsidR="008E4D0C" w:rsidRPr="008E4D0C" w:rsidRDefault="008E4D0C" w:rsidP="00804D48">
      <w:pPr>
        <w:numPr>
          <w:ilvl w:val="0"/>
          <w:numId w:val="55"/>
        </w:numPr>
      </w:pPr>
      <w:r w:rsidRPr="008E4D0C">
        <w:t xml:space="preserve">Codes MUST be: </w:t>
      </w:r>
    </w:p>
    <w:p w14:paraId="6AD3C817" w14:textId="77777777" w:rsidR="008E4D0C" w:rsidRPr="008E4D0C" w:rsidRDefault="008E4D0C" w:rsidP="00804D48">
      <w:pPr>
        <w:numPr>
          <w:ilvl w:val="1"/>
          <w:numId w:val="55"/>
        </w:numPr>
      </w:pPr>
      <w:r w:rsidRPr="008E4D0C">
        <w:t xml:space="preserve">Consistent across all calculation groups </w:t>
      </w:r>
    </w:p>
    <w:p w14:paraId="59B00919" w14:textId="77777777" w:rsidR="008E4D0C" w:rsidRPr="008E4D0C" w:rsidRDefault="008E4D0C" w:rsidP="00804D48">
      <w:pPr>
        <w:numPr>
          <w:ilvl w:val="1"/>
          <w:numId w:val="55"/>
        </w:numPr>
      </w:pPr>
      <w:r w:rsidRPr="008E4D0C">
        <w:t xml:space="preserve">Reused, not redefined </w:t>
      </w:r>
    </w:p>
    <w:p w14:paraId="0255595F" w14:textId="77777777" w:rsidR="008E4D0C" w:rsidRPr="008E4D0C" w:rsidRDefault="008E4D0C" w:rsidP="001D4B2B">
      <w:pPr>
        <w:pStyle w:val="Heading3"/>
      </w:pPr>
      <w:bookmarkStart w:id="31" w:name="_Toc233624561"/>
      <w:r w:rsidRPr="008E4D0C">
        <w:t>Usage Requirements</w:t>
      </w:r>
      <w:bookmarkEnd w:id="31"/>
    </w:p>
    <w:p w14:paraId="1F524CEF" w14:textId="77777777" w:rsidR="008E4D0C" w:rsidRPr="008E4D0C" w:rsidRDefault="008E4D0C" w:rsidP="00804D48">
      <w:pPr>
        <w:numPr>
          <w:ilvl w:val="0"/>
          <w:numId w:val="56"/>
        </w:numPr>
      </w:pPr>
      <w:r w:rsidRPr="008E4D0C">
        <w:t xml:space="preserve">Calculation groups SHALL return signal codes </w:t>
      </w:r>
    </w:p>
    <w:p w14:paraId="335E21E0" w14:textId="77777777" w:rsidR="008E4D0C" w:rsidRPr="008E4D0C" w:rsidRDefault="008E4D0C" w:rsidP="00804D48">
      <w:pPr>
        <w:numPr>
          <w:ilvl w:val="0"/>
          <w:numId w:val="56"/>
        </w:numPr>
      </w:pPr>
      <w:r w:rsidRPr="008E4D0C">
        <w:t xml:space="preserve">Format strings SHALL convert codes to display text or symbols </w:t>
      </w:r>
    </w:p>
    <w:p w14:paraId="3D466FEF" w14:textId="77777777" w:rsidR="008E4D0C" w:rsidRPr="008E4D0C" w:rsidRDefault="008E4D0C" w:rsidP="00804D48">
      <w:pPr>
        <w:numPr>
          <w:ilvl w:val="0"/>
          <w:numId w:val="56"/>
        </w:numPr>
      </w:pPr>
      <w:r w:rsidRPr="008E4D0C">
        <w:t xml:space="preserve">Visuals and supporting measures SHALL interpret codes for: </w:t>
      </w:r>
    </w:p>
    <w:p w14:paraId="5240EA55" w14:textId="77777777" w:rsidR="008E4D0C" w:rsidRPr="008E4D0C" w:rsidRDefault="008E4D0C" w:rsidP="00804D48">
      <w:pPr>
        <w:numPr>
          <w:ilvl w:val="1"/>
          <w:numId w:val="56"/>
        </w:numPr>
      </w:pPr>
      <w:r w:rsidRPr="008E4D0C">
        <w:t xml:space="preserve">Colour </w:t>
      </w:r>
    </w:p>
    <w:p w14:paraId="1F6A95CC" w14:textId="77777777" w:rsidR="008E4D0C" w:rsidRPr="008E4D0C" w:rsidRDefault="008E4D0C" w:rsidP="00804D48">
      <w:pPr>
        <w:numPr>
          <w:ilvl w:val="1"/>
          <w:numId w:val="56"/>
        </w:numPr>
      </w:pPr>
      <w:r w:rsidRPr="008E4D0C">
        <w:t xml:space="preserve">Icons </w:t>
      </w:r>
    </w:p>
    <w:p w14:paraId="5701818F" w14:textId="77777777" w:rsidR="008E4D0C" w:rsidRPr="008E4D0C" w:rsidRDefault="008E4D0C" w:rsidP="00804D48">
      <w:pPr>
        <w:numPr>
          <w:ilvl w:val="1"/>
          <w:numId w:val="56"/>
        </w:numPr>
      </w:pPr>
      <w:r w:rsidRPr="008E4D0C">
        <w:t>Conditional formatting</w:t>
      </w:r>
    </w:p>
    <w:p w14:paraId="76CB5578" w14:textId="77777777" w:rsidR="00947CCA" w:rsidRDefault="00947CCA" w:rsidP="00947CCA">
      <w:pPr>
        <w:pStyle w:val="Heading3"/>
      </w:pPr>
      <w:bookmarkStart w:id="32" w:name="_Toc233624562"/>
      <w:r>
        <w:t>Visual Interpretation Rules</w:t>
      </w:r>
      <w:bookmarkEnd w:id="32"/>
    </w:p>
    <w:p w14:paraId="7A2462E4" w14:textId="4FAB398A" w:rsidR="00F40540" w:rsidRPr="00F40540" w:rsidRDefault="00947CCA" w:rsidP="00947CCA">
      <w:r w:rsidRPr="00947CCA">
        <w:t>'The visual interpretation rules governing how signal codes are applied in reports are defined in the Report Design &amp; Interaction Standards document, Signal Interpretation Note section</w:t>
      </w:r>
    </w:p>
    <w:p w14:paraId="653B31D5" w14:textId="77777777" w:rsidR="00AF0D64" w:rsidRDefault="00E935D8" w:rsidP="00102971">
      <w:pPr>
        <w:pStyle w:val="Heading1"/>
      </w:pPr>
      <w:bookmarkStart w:id="33" w:name="_Toc233624563"/>
      <w:r>
        <w:lastRenderedPageBreak/>
        <w:t xml:space="preserve">Roll Call </w:t>
      </w:r>
      <w:r w:rsidR="00102971">
        <w:t>Attendance Analysis</w:t>
      </w:r>
      <w:bookmarkEnd w:id="33"/>
    </w:p>
    <w:p w14:paraId="160EFC28" w14:textId="2AF3AFF7" w:rsidR="00102971" w:rsidRDefault="00AF0D64" w:rsidP="00AF0D64">
      <w:pPr>
        <w:pStyle w:val="Heading2"/>
      </w:pPr>
      <w:bookmarkStart w:id="34" w:name="_Toc233624564"/>
      <w:r>
        <w:t>Roll Call Data Table</w:t>
      </w:r>
      <w:bookmarkEnd w:id="34"/>
    </w:p>
    <w:p w14:paraId="36A0EA03" w14:textId="32AE11EB" w:rsidR="00C7440D" w:rsidRDefault="00AF0D64" w:rsidP="00102971">
      <w:r>
        <w:t xml:space="preserve">The </w:t>
      </w:r>
      <w:r w:rsidR="005128A0">
        <w:t xml:space="preserve">Roll Call data table is expected to </w:t>
      </w:r>
      <w:r w:rsidR="00C7440D">
        <w:t>comprise of rows which contain the following:</w:t>
      </w:r>
    </w:p>
    <w:p w14:paraId="1A4C4F2A" w14:textId="54649916" w:rsidR="00C7440D" w:rsidRDefault="00C7440D" w:rsidP="005128A0">
      <w:pPr>
        <w:pStyle w:val="ListParagraph"/>
        <w:numPr>
          <w:ilvl w:val="0"/>
          <w:numId w:val="67"/>
        </w:numPr>
      </w:pPr>
      <w:r>
        <w:t>One mark per row</w:t>
      </w:r>
    </w:p>
    <w:p w14:paraId="15CEEFB7" w14:textId="5F2B28E8" w:rsidR="005128A0" w:rsidRDefault="00895273" w:rsidP="005128A0">
      <w:pPr>
        <w:pStyle w:val="ListParagraph"/>
        <w:numPr>
          <w:ilvl w:val="0"/>
          <w:numId w:val="67"/>
        </w:numPr>
      </w:pPr>
      <w:r w:rsidRPr="00895273">
        <w:t xml:space="preserve">Each row represents a </w:t>
      </w:r>
      <w:r w:rsidR="005128A0">
        <w:t xml:space="preserve">single student, on a single date </w:t>
      </w:r>
      <w:r w:rsidR="00CC3201">
        <w:t>for either</w:t>
      </w:r>
      <w:r w:rsidR="00DC6201">
        <w:t xml:space="preserve"> </w:t>
      </w:r>
      <w:r w:rsidR="00CC3201">
        <w:t xml:space="preserve">the </w:t>
      </w:r>
      <w:r w:rsidR="00DC6201">
        <w:t xml:space="preserve">AM session </w:t>
      </w:r>
      <w:r w:rsidR="00CC3201">
        <w:t>or the</w:t>
      </w:r>
      <w:r w:rsidR="00DC6201">
        <w:t xml:space="preserve"> PM session.</w:t>
      </w:r>
    </w:p>
    <w:p w14:paraId="1D148301" w14:textId="7C0C6921" w:rsidR="00D54442" w:rsidRDefault="00D54442" w:rsidP="005128A0">
      <w:pPr>
        <w:pStyle w:val="ListParagraph"/>
        <w:numPr>
          <w:ilvl w:val="0"/>
          <w:numId w:val="67"/>
        </w:numPr>
      </w:pPr>
      <w:r>
        <w:t xml:space="preserve">The classification flag of Is Possible is </w:t>
      </w:r>
      <w:r w:rsidR="008D3825">
        <w:t xml:space="preserve">to be set </w:t>
      </w:r>
      <w:r w:rsidR="00CD236E">
        <w:t>i</w:t>
      </w:r>
      <w:r w:rsidR="008D3825">
        <w:t>f the row represents a possible attendance.</w:t>
      </w:r>
    </w:p>
    <w:p w14:paraId="1DC46006" w14:textId="032A0882" w:rsidR="00E119AE" w:rsidRDefault="00895273" w:rsidP="005128A0">
      <w:pPr>
        <w:pStyle w:val="ListParagraph"/>
        <w:numPr>
          <w:ilvl w:val="0"/>
          <w:numId w:val="67"/>
        </w:numPr>
      </w:pPr>
      <w:r w:rsidRPr="00895273">
        <w:t>Classification flags (Is Present, Is Authorised Absence</w:t>
      </w:r>
      <w:r w:rsidR="003F1C50">
        <w:t>, Is Unauthorised Absence</w:t>
      </w:r>
      <w:r w:rsidRPr="00895273">
        <w:t xml:space="preserve">) </w:t>
      </w:r>
      <w:r w:rsidR="00CC3201">
        <w:t>which are</w:t>
      </w:r>
      <w:r w:rsidRPr="00895273">
        <w:t xml:space="preserve"> derived from </w:t>
      </w:r>
      <w:r w:rsidR="00CC3201">
        <w:t>the mark</w:t>
      </w:r>
      <w:r w:rsidR="00CD236E">
        <w:t>,</w:t>
      </w:r>
      <w:r w:rsidR="00CC3201">
        <w:t xml:space="preserve"> </w:t>
      </w:r>
      <w:r w:rsidRPr="00895273">
        <w:t>are expected to be logically consistent and mutually exclusive</w:t>
      </w:r>
      <w:r w:rsidR="008F61A4">
        <w:t>.</w:t>
      </w:r>
    </w:p>
    <w:p w14:paraId="1DE46775" w14:textId="56FF5072" w:rsidR="00D85610" w:rsidRDefault="00D85610" w:rsidP="005128A0">
      <w:pPr>
        <w:pStyle w:val="ListParagraph"/>
        <w:numPr>
          <w:ilvl w:val="0"/>
          <w:numId w:val="67"/>
        </w:numPr>
      </w:pPr>
      <w:r w:rsidRPr="00D85610">
        <w:t>The Is Absence flag represents the union of Authorised Absence and Unauthorised Absence classifications. These categories are mutually exclusive and collectively exhaustive within absence records.</w:t>
      </w:r>
    </w:p>
    <w:p w14:paraId="7FDE8819" w14:textId="4BE245F1" w:rsidR="00630E25" w:rsidRDefault="00630E25" w:rsidP="005128A0">
      <w:pPr>
        <w:pStyle w:val="ListParagraph"/>
        <w:numPr>
          <w:ilvl w:val="0"/>
          <w:numId w:val="67"/>
        </w:numPr>
      </w:pPr>
      <w:r w:rsidRPr="00630E25">
        <w:t>Late Marks represent a subset of Present attendance and are not a separate attendance category.</w:t>
      </w:r>
    </w:p>
    <w:p w14:paraId="57EC4F9D" w14:textId="5B5AB43A" w:rsidR="00102971" w:rsidRDefault="007715F1" w:rsidP="005128A0">
      <w:pPr>
        <w:pStyle w:val="ListParagraph"/>
        <w:numPr>
          <w:ilvl w:val="0"/>
          <w:numId w:val="67"/>
        </w:numPr>
      </w:pPr>
      <w:r w:rsidRPr="007715F1">
        <w:t>U Marks represent a specific unauthorised absence code and form a subset of the Unauthorised Absence classification. Not all unauthorised absence is represented by U marks.</w:t>
      </w:r>
      <w:r w:rsidR="00102971">
        <w:br/>
      </w:r>
    </w:p>
    <w:p w14:paraId="58A2DC84" w14:textId="77777777" w:rsidR="00D03FA4" w:rsidRDefault="00D03FA4" w:rsidP="00D03FA4">
      <w:pPr>
        <w:pStyle w:val="Heading2"/>
      </w:pPr>
      <w:bookmarkStart w:id="35" w:name="_Toc233624565"/>
      <w:r>
        <w:t>Core Measures</w:t>
      </w:r>
      <w:bookmarkEnd w:id="35"/>
    </w:p>
    <w:p w14:paraId="7F7DFC26" w14:textId="77777777" w:rsidR="00D03FA4" w:rsidRDefault="00D03FA4" w:rsidP="00D03FA4">
      <w:r>
        <w:t>The following core measures are included:</w:t>
      </w:r>
    </w:p>
    <w:p w14:paraId="1FB72602" w14:textId="156F4B50" w:rsidR="00102971" w:rsidRDefault="00102971" w:rsidP="00D03FA4">
      <w:pPr>
        <w:pStyle w:val="Heading3"/>
      </w:pPr>
      <w:bookmarkStart w:id="36" w:name="_Toc233624566"/>
      <w:r>
        <w:t>Attendance Value</w:t>
      </w:r>
      <w:bookmarkEnd w:id="36"/>
    </w:p>
    <w:p w14:paraId="5039EAC0" w14:textId="77777777" w:rsidR="00102971" w:rsidRDefault="00102971" w:rsidP="00102971">
      <w:r>
        <w:t>The attendance value is to be calculated as a percentage value using the total number of present marks and possible marks in context as determined below:</w:t>
      </w:r>
    </w:p>
    <w:p w14:paraId="58EFA14A" w14:textId="77777777" w:rsidR="00102971" w:rsidRDefault="00102971" w:rsidP="00102971">
      <w:pPr>
        <w:ind w:left="720"/>
      </w:pPr>
      <w:r>
        <w:t xml:space="preserve">If there are no possible </w:t>
      </w:r>
      <w:proofErr w:type="gramStart"/>
      <w:r>
        <w:t>marks</w:t>
      </w:r>
      <w:proofErr w:type="gramEnd"/>
      <w:r>
        <w:t xml:space="preserve"> then it is to return a value of BLANK.</w:t>
      </w:r>
    </w:p>
    <w:p w14:paraId="7C0B700B" w14:textId="77777777" w:rsidR="00102971" w:rsidRDefault="00102971" w:rsidP="00102971">
      <w:pPr>
        <w:ind w:left="720"/>
      </w:pPr>
      <w:r>
        <w:t xml:space="preserve">If there are possible marks but no present </w:t>
      </w:r>
      <w:proofErr w:type="gramStart"/>
      <w:r>
        <w:t>marks</w:t>
      </w:r>
      <w:proofErr w:type="gramEnd"/>
      <w:r>
        <w:t xml:space="preserve"> then it is to return a value of 0.</w:t>
      </w:r>
    </w:p>
    <w:p w14:paraId="5DD63FDE" w14:textId="1F571020" w:rsidR="00102971" w:rsidRDefault="00102971" w:rsidP="00102971">
      <w:pPr>
        <w:ind w:left="720"/>
      </w:pPr>
      <w:r>
        <w:t xml:space="preserve">If there are both possible and present </w:t>
      </w:r>
      <w:proofErr w:type="gramStart"/>
      <w:r>
        <w:t>marks</w:t>
      </w:r>
      <w:proofErr w:type="gramEnd"/>
      <w:r>
        <w:t xml:space="preserve"> then it is to divide the present marks by the possible marks.</w:t>
      </w:r>
      <w:r w:rsidR="00934797">
        <w:br/>
      </w:r>
    </w:p>
    <w:p w14:paraId="3DCD89E2" w14:textId="77777777" w:rsidR="00934797" w:rsidRDefault="00934797" w:rsidP="00934797">
      <w:pPr>
        <w:pStyle w:val="Heading3"/>
      </w:pPr>
      <w:bookmarkStart w:id="37" w:name="_Toc233624567"/>
      <w:r>
        <w:t>RC Late Mins</w:t>
      </w:r>
      <w:bookmarkEnd w:id="37"/>
    </w:p>
    <w:p w14:paraId="112F8496" w14:textId="78F60746" w:rsidR="00934797" w:rsidRPr="00290EF1" w:rsidRDefault="00604BEB" w:rsidP="00934797">
      <w:r>
        <w:t xml:space="preserve">RC </w:t>
      </w:r>
      <w:r w:rsidR="00934797">
        <w:t xml:space="preserve">Late Mins is </w:t>
      </w:r>
      <w:r>
        <w:t xml:space="preserve">in integer value that provides </w:t>
      </w:r>
      <w:r w:rsidR="003471C5">
        <w:t>a raw unadjusted count of late minutes within the active filter context.</w:t>
      </w:r>
    </w:p>
    <w:p w14:paraId="5273B500" w14:textId="77777777" w:rsidR="003471C5" w:rsidRDefault="003471C5" w:rsidP="003471C5">
      <w:pPr>
        <w:pStyle w:val="Heading3"/>
      </w:pPr>
      <w:bookmarkStart w:id="38" w:name="_Toc233624568"/>
      <w:r>
        <w:t>RC Marks (Row Count)</w:t>
      </w:r>
      <w:bookmarkEnd w:id="38"/>
    </w:p>
    <w:p w14:paraId="4992FD97" w14:textId="6A352D41" w:rsidR="003471C5" w:rsidRPr="006525B8" w:rsidRDefault="003471C5" w:rsidP="00C8411C">
      <w:pPr>
        <w:pStyle w:val="NoSpacing"/>
        <w:rPr>
          <w:color w:val="000000"/>
          <w:lang w:eastAsia="en-GB"/>
        </w:rPr>
      </w:pPr>
      <w:r>
        <w:t xml:space="preserve">RC Marks (Row Count) is an integer value representing the </w:t>
      </w:r>
      <w:r w:rsidR="006F6EDE">
        <w:t xml:space="preserve">number of rows in the roll call attendance table. It is expected to be used in conjunction with </w:t>
      </w:r>
      <w:r w:rsidRPr="006525B8">
        <w:rPr>
          <w:lang w:eastAsia="en-GB"/>
        </w:rPr>
        <w:t xml:space="preserve">mark filters such as Raw Mark and Mark Code. This may </w:t>
      </w:r>
      <w:proofErr w:type="gramStart"/>
      <w:r w:rsidRPr="006525B8">
        <w:rPr>
          <w:lang w:eastAsia="en-GB"/>
        </w:rPr>
        <w:t>return</w:t>
      </w:r>
      <w:proofErr w:type="gramEnd"/>
      <w:r w:rsidRPr="006525B8">
        <w:rPr>
          <w:lang w:eastAsia="en-GB"/>
        </w:rPr>
        <w:t xml:space="preserve"> a blank value</w:t>
      </w:r>
      <w:r>
        <w:rPr>
          <w:lang w:eastAsia="en-GB"/>
        </w:rPr>
        <w:t>.</w:t>
      </w:r>
    </w:p>
    <w:p w14:paraId="609E8E7F" w14:textId="77777777" w:rsidR="00934797" w:rsidRPr="000457D1" w:rsidRDefault="00934797" w:rsidP="00102971">
      <w:pPr>
        <w:ind w:left="720"/>
      </w:pPr>
    </w:p>
    <w:p w14:paraId="7F5D1ACF" w14:textId="77777777" w:rsidR="00102971" w:rsidRPr="00804D4C" w:rsidRDefault="00102971" w:rsidP="00102971">
      <w:pPr>
        <w:pStyle w:val="Heading2"/>
      </w:pPr>
      <w:bookmarkStart w:id="39" w:name="_Toc233624569"/>
      <w:r>
        <w:t xml:space="preserve">Attendance </w:t>
      </w:r>
      <w:r w:rsidRPr="00467C62">
        <w:t>Banding</w:t>
      </w:r>
      <w:r>
        <w:t xml:space="preserve"> Framework</w:t>
      </w:r>
      <w:bookmarkEnd w:id="39"/>
    </w:p>
    <w:p w14:paraId="31DA7E5F" w14:textId="77777777" w:rsidR="00102971" w:rsidRDefault="00102971" w:rsidP="00102971">
      <w:r w:rsidRPr="00804D4C">
        <w:t xml:space="preserve">Attendance banding is </w:t>
      </w:r>
      <w:r>
        <w:t xml:space="preserve">to be implemented via </w:t>
      </w:r>
      <w:r w:rsidRPr="00804D4C">
        <w:t>a dedicated lookup table</w:t>
      </w:r>
      <w:r>
        <w:t xml:space="preserve"> to allow easy manual configuration of names and boundaries</w:t>
      </w:r>
      <w:r w:rsidRPr="00804D4C">
        <w:t xml:space="preserve"> and a set of supporting measures. </w:t>
      </w:r>
    </w:p>
    <w:p w14:paraId="262ED010" w14:textId="77777777" w:rsidR="00102971" w:rsidRDefault="00102971" w:rsidP="006757D0">
      <w:pPr>
        <w:pStyle w:val="Heading3"/>
      </w:pPr>
      <w:bookmarkStart w:id="40" w:name="_Toc233624570"/>
      <w:r>
        <w:lastRenderedPageBreak/>
        <w:t>Attendance Band Semantic Structure</w:t>
      </w:r>
      <w:bookmarkEnd w:id="40"/>
    </w:p>
    <w:p w14:paraId="6CF0CF93" w14:textId="77777777" w:rsidR="00102971" w:rsidRPr="00D66EA3" w:rsidRDefault="00102971" w:rsidP="006757D0">
      <w:pPr>
        <w:pStyle w:val="Heading4"/>
        <w:rPr>
          <w:rFonts w:eastAsia="Times New Roman"/>
        </w:rPr>
      </w:pPr>
      <w:bookmarkStart w:id="41" w:name="_Toc233624571"/>
      <w:r w:rsidRPr="00467C62">
        <w:t>Band</w:t>
      </w:r>
      <w:bookmarkEnd w:id="41"/>
      <w:r>
        <w:t xml:space="preserve"> </w:t>
      </w:r>
    </w:p>
    <w:p w14:paraId="6D582B77" w14:textId="502E6FE2" w:rsidR="00102971" w:rsidRDefault="00102971" w:rsidP="00102971">
      <w:r w:rsidRPr="00804D4C">
        <w:t xml:space="preserve">A text label identifying the attendance band (e.g., </w:t>
      </w:r>
      <w:r>
        <w:rPr>
          <w:i/>
          <w:iCs/>
        </w:rPr>
        <w:t>100%, 95% to 99% etc</w:t>
      </w:r>
      <w:r w:rsidRPr="00804D4C">
        <w:t>).</w:t>
      </w:r>
      <w:r w:rsidRPr="005F5588">
        <w:t xml:space="preserve"> </w:t>
      </w:r>
      <w:r>
        <w:t xml:space="preserve">A value is required to be greater than or equal to Min Value and less than Max  </w:t>
      </w:r>
      <w:r w:rsidRPr="00804D4C">
        <w:t xml:space="preserve"> </w:t>
      </w:r>
      <w:r w:rsidR="004A2D94">
        <w:t>v</w:t>
      </w:r>
      <w:r>
        <w:t>alue to be classified within the band.</w:t>
      </w:r>
    </w:p>
    <w:p w14:paraId="6A88782D" w14:textId="77777777" w:rsidR="00102971" w:rsidRPr="00D66EA3" w:rsidRDefault="00102971" w:rsidP="006757D0">
      <w:pPr>
        <w:pStyle w:val="Heading4"/>
        <w:rPr>
          <w:rFonts w:eastAsia="Times New Roman"/>
        </w:rPr>
      </w:pPr>
      <w:bookmarkStart w:id="42" w:name="_Toc233624572"/>
      <w:r>
        <w:t>Min Value</w:t>
      </w:r>
      <w:bookmarkEnd w:id="42"/>
    </w:p>
    <w:p w14:paraId="1077519C" w14:textId="77777777" w:rsidR="00102971" w:rsidRPr="00804D4C" w:rsidRDefault="00102971" w:rsidP="00102971">
      <w:r w:rsidRPr="00804D4C">
        <w:t>The minimum attendance percentage (decimal form)</w:t>
      </w:r>
      <w:r>
        <w:t xml:space="preserve">. </w:t>
      </w:r>
    </w:p>
    <w:p w14:paraId="4C82796E" w14:textId="77777777" w:rsidR="00102971" w:rsidRPr="00D66EA3" w:rsidRDefault="00102971" w:rsidP="006757D0">
      <w:pPr>
        <w:pStyle w:val="Heading4"/>
        <w:rPr>
          <w:rFonts w:eastAsia="Times New Roman"/>
        </w:rPr>
      </w:pPr>
      <w:bookmarkStart w:id="43" w:name="_Toc233624573"/>
      <w:r>
        <w:t xml:space="preserve">Max </w:t>
      </w:r>
      <w:r w:rsidRPr="00467C62">
        <w:t>Value</w:t>
      </w:r>
      <w:bookmarkEnd w:id="43"/>
    </w:p>
    <w:p w14:paraId="44794DCC" w14:textId="77777777" w:rsidR="00102971" w:rsidRPr="00804D4C" w:rsidRDefault="00102971" w:rsidP="00102971">
      <w:r w:rsidRPr="00804D4C">
        <w:t>The maximum attendance percentage (decimal form)</w:t>
      </w:r>
      <w:r>
        <w:t xml:space="preserve">. </w:t>
      </w:r>
    </w:p>
    <w:p w14:paraId="7CAA66F8" w14:textId="77777777" w:rsidR="00102971" w:rsidRPr="00D66EA3" w:rsidRDefault="00102971" w:rsidP="006757D0">
      <w:pPr>
        <w:pStyle w:val="Heading4"/>
        <w:rPr>
          <w:rFonts w:eastAsia="Times New Roman"/>
        </w:rPr>
      </w:pPr>
      <w:bookmarkStart w:id="44" w:name="_Toc233624574"/>
      <w:r>
        <w:t>Colour</w:t>
      </w:r>
      <w:bookmarkEnd w:id="44"/>
    </w:p>
    <w:p w14:paraId="303D2C75" w14:textId="77777777" w:rsidR="00102971" w:rsidRDefault="00102971" w:rsidP="00102971">
      <w:r w:rsidRPr="00804D4C">
        <w:t>A text value representing the band colour, used for applying consistent visual formatting across charts and tables.</w:t>
      </w:r>
    </w:p>
    <w:p w14:paraId="35DF61CA" w14:textId="77777777" w:rsidR="00102971" w:rsidRDefault="00102971" w:rsidP="006757D0">
      <w:pPr>
        <w:pStyle w:val="Heading3"/>
      </w:pPr>
      <w:bookmarkStart w:id="45" w:name="_Toc233624575"/>
      <w:r>
        <w:t>Supporting Measures</w:t>
      </w:r>
      <w:bookmarkEnd w:id="45"/>
    </w:p>
    <w:p w14:paraId="55B761B1" w14:textId="77777777" w:rsidR="00102971" w:rsidRDefault="00102971" w:rsidP="00102971">
      <w:r>
        <w:t>The following measures ae to be included to support the attendance banding framework.</w:t>
      </w:r>
    </w:p>
    <w:p w14:paraId="011A0AA5" w14:textId="76E493A1" w:rsidR="00555354" w:rsidRDefault="00555354" w:rsidP="00555354">
      <w:pPr>
        <w:pStyle w:val="Heading3"/>
      </w:pPr>
      <w:bookmarkStart w:id="46" w:name="_Toc233624576"/>
      <w:r>
        <w:t>Is Student in Selected RC Att Band</w:t>
      </w:r>
      <w:bookmarkEnd w:id="46"/>
    </w:p>
    <w:p w14:paraId="199008EA" w14:textId="317A203C" w:rsidR="00555354" w:rsidRPr="00555354" w:rsidRDefault="00225FEC" w:rsidP="00555354">
      <w:r>
        <w:t>Returns true if a student’s attendance is in the selected attendance band</w:t>
      </w:r>
    </w:p>
    <w:p w14:paraId="772B9EEF" w14:textId="5DC94DB5" w:rsidR="00102971" w:rsidRPr="00CC1C50" w:rsidRDefault="001F3C1F" w:rsidP="006757D0">
      <w:pPr>
        <w:pStyle w:val="Heading4"/>
        <w:rPr>
          <w:rFonts w:eastAsia="Times New Roman"/>
        </w:rPr>
      </w:pPr>
      <w:bookmarkStart w:id="47" w:name="_Toc233624577"/>
      <w:r>
        <w:t xml:space="preserve">RC </w:t>
      </w:r>
      <w:r w:rsidR="00A141FE">
        <w:t xml:space="preserve">Att </w:t>
      </w:r>
      <w:r w:rsidR="00102971">
        <w:t>Band Colour</w:t>
      </w:r>
      <w:bookmarkEnd w:id="47"/>
    </w:p>
    <w:p w14:paraId="5F7D3CA5" w14:textId="77777777" w:rsidR="00102971" w:rsidRPr="00804D4C" w:rsidRDefault="00102971" w:rsidP="00102971">
      <w:r w:rsidRPr="00804D4C">
        <w:t xml:space="preserve">Returns the </w:t>
      </w:r>
      <w:r w:rsidRPr="00804D4C">
        <w:rPr>
          <w:i/>
          <w:iCs/>
        </w:rPr>
        <w:t>Colour</w:t>
      </w:r>
      <w:r w:rsidRPr="00804D4C">
        <w:t xml:space="preserve"> for the selected band, allowing conditional formatting in visuals.</w:t>
      </w:r>
    </w:p>
    <w:p w14:paraId="628C6FAA" w14:textId="0EB6F871" w:rsidR="00102971" w:rsidRPr="00CC1C50" w:rsidRDefault="00A570AC" w:rsidP="006757D0">
      <w:pPr>
        <w:pStyle w:val="Heading4"/>
        <w:rPr>
          <w:rFonts w:eastAsia="Times New Roman"/>
        </w:rPr>
      </w:pPr>
      <w:bookmarkStart w:id="48" w:name="_Toc233624578"/>
      <w:r>
        <w:t>RC Att Band</w:t>
      </w:r>
      <w:bookmarkEnd w:id="48"/>
    </w:p>
    <w:p w14:paraId="40A4B1E9" w14:textId="4C2001F6" w:rsidR="00102971" w:rsidRDefault="00102971" w:rsidP="00102971">
      <w:r>
        <w:t xml:space="preserve">Returns the </w:t>
      </w:r>
      <w:r w:rsidRPr="00A81886">
        <w:rPr>
          <w:i/>
          <w:iCs/>
        </w:rPr>
        <w:t>Band Name</w:t>
      </w:r>
      <w:r w:rsidRPr="00804D4C">
        <w:t xml:space="preserve"> </w:t>
      </w:r>
      <w:r w:rsidR="000D5DCD">
        <w:t>that the calculated attendance value falls</w:t>
      </w:r>
      <w:r w:rsidR="00E8425A">
        <w:t xml:space="preserve"> in</w:t>
      </w:r>
    </w:p>
    <w:p w14:paraId="559A4BF7" w14:textId="64FC51CA" w:rsidR="00BD7891" w:rsidRDefault="00BD7891" w:rsidP="00BD7891">
      <w:pPr>
        <w:pStyle w:val="Heading3"/>
      </w:pPr>
      <w:bookmarkStart w:id="49" w:name="_Toc233624579"/>
      <w:r>
        <w:t>RC Att Band Colour</w:t>
      </w:r>
      <w:bookmarkEnd w:id="49"/>
    </w:p>
    <w:p w14:paraId="68EB6B77" w14:textId="7C22FA01" w:rsidR="00BD7891" w:rsidRPr="00BD7891" w:rsidRDefault="00AA6E4D" w:rsidP="00BD7891">
      <w:r>
        <w:t>Returns the colour of the selected attendance band</w:t>
      </w:r>
    </w:p>
    <w:p w14:paraId="439F9EC4" w14:textId="1C65B8CE" w:rsidR="00481E9C" w:rsidRPr="00481E9C" w:rsidRDefault="00481E9C" w:rsidP="006757D0">
      <w:pPr>
        <w:pStyle w:val="Heading4"/>
        <w:rPr>
          <w:rFonts w:eastAsia="Times New Roman"/>
        </w:rPr>
      </w:pPr>
      <w:bookmarkStart w:id="50" w:name="_Toc233624580"/>
      <w:r>
        <w:t>RC Att Colour</w:t>
      </w:r>
      <w:bookmarkEnd w:id="50"/>
    </w:p>
    <w:p w14:paraId="7AC9C57D" w14:textId="6ABDAC85" w:rsidR="00102971" w:rsidRPr="00804D4C" w:rsidRDefault="00102971" w:rsidP="00102971">
      <w:r w:rsidRPr="00804D4C">
        <w:t xml:space="preserve">Returns the </w:t>
      </w:r>
      <w:r w:rsidRPr="00994A92">
        <w:rPr>
          <w:i/>
          <w:iCs/>
        </w:rPr>
        <w:t>Colour</w:t>
      </w:r>
      <w:r w:rsidRPr="00804D4C">
        <w:t xml:space="preserve"> </w:t>
      </w:r>
      <w:r w:rsidR="00C27571">
        <w:t>for the band the calculated attendance value falls in</w:t>
      </w:r>
    </w:p>
    <w:p w14:paraId="29AA5335" w14:textId="056F81B1" w:rsidR="00102971" w:rsidRPr="00CC1C50" w:rsidRDefault="000E4AE7" w:rsidP="006757D0">
      <w:pPr>
        <w:pStyle w:val="Heading4"/>
        <w:rPr>
          <w:rFonts w:eastAsia="Times New Roman"/>
        </w:rPr>
      </w:pPr>
      <w:bookmarkStart w:id="51" w:name="_Toc233624581"/>
      <w:r>
        <w:t xml:space="preserve">RC Att </w:t>
      </w:r>
      <w:r w:rsidR="00E07A20">
        <w:t>Next Band</w:t>
      </w:r>
      <w:bookmarkEnd w:id="51"/>
    </w:p>
    <w:p w14:paraId="0646E968" w14:textId="732A2354" w:rsidR="00102971" w:rsidRPr="00804D4C" w:rsidRDefault="00102971" w:rsidP="00102971">
      <w:r>
        <w:t xml:space="preserve">Returns the </w:t>
      </w:r>
      <w:r w:rsidRPr="00253F33">
        <w:rPr>
          <w:i/>
          <w:iCs/>
        </w:rPr>
        <w:t>Band Name</w:t>
      </w:r>
      <w:r>
        <w:t xml:space="preserve"> for </w:t>
      </w:r>
      <w:r w:rsidRPr="00804D4C">
        <w:t xml:space="preserve">the </w:t>
      </w:r>
      <w:r>
        <w:t>next</w:t>
      </w:r>
      <w:r w:rsidRPr="00804D4C">
        <w:t xml:space="preserve"> band </w:t>
      </w:r>
      <w:r>
        <w:t>up from the</w:t>
      </w:r>
      <w:r w:rsidR="00956BF2">
        <w:t xml:space="preserve"> calculated attendance’s</w:t>
      </w:r>
      <w:r>
        <w:t xml:space="preserve"> current band</w:t>
      </w:r>
      <w:r w:rsidRPr="00804D4C">
        <w:t>.</w:t>
      </w:r>
    </w:p>
    <w:p w14:paraId="6974E364" w14:textId="21CF2863" w:rsidR="00102971" w:rsidRPr="00CC1C50" w:rsidRDefault="00E07A20" w:rsidP="006757D0">
      <w:pPr>
        <w:pStyle w:val="Heading4"/>
        <w:rPr>
          <w:rFonts w:eastAsia="Times New Roman"/>
        </w:rPr>
      </w:pPr>
      <w:bookmarkStart w:id="52" w:name="_Toc233624582"/>
      <w:r>
        <w:t>RC Att Next Band Attendance</w:t>
      </w:r>
      <w:bookmarkEnd w:id="52"/>
    </w:p>
    <w:p w14:paraId="44445E67" w14:textId="72AAC4F0" w:rsidR="00102971" w:rsidRPr="00804D4C" w:rsidRDefault="00102971" w:rsidP="00102971">
      <w:r>
        <w:t>Returns the minimum attendance required to enter the next band</w:t>
      </w:r>
    </w:p>
    <w:p w14:paraId="0DE65E8D" w14:textId="2C1A077F" w:rsidR="00102971" w:rsidRPr="00CC1C50" w:rsidRDefault="00E07A20" w:rsidP="006757D0">
      <w:pPr>
        <w:pStyle w:val="Heading4"/>
        <w:rPr>
          <w:rFonts w:eastAsia="Times New Roman"/>
        </w:rPr>
      </w:pPr>
      <w:bookmarkStart w:id="53" w:name="_Toc233624583"/>
      <w:r>
        <w:t xml:space="preserve">Students in </w:t>
      </w:r>
      <w:r w:rsidR="002751E2">
        <w:t xml:space="preserve">RC </w:t>
      </w:r>
      <w:r>
        <w:t>Att Band</w:t>
      </w:r>
      <w:bookmarkEnd w:id="53"/>
    </w:p>
    <w:p w14:paraId="59C6057D" w14:textId="4890FC4B" w:rsidR="00102971" w:rsidRPr="00804D4C" w:rsidRDefault="00102971" w:rsidP="00102971">
      <w:r w:rsidRPr="00804D4C">
        <w:t>Returns the number of students whose attendance falls within a specific band</w:t>
      </w:r>
      <w:r w:rsidR="00467FE6">
        <w:t xml:space="preserve"> </w:t>
      </w:r>
      <w:r w:rsidR="00467FE6" w:rsidRPr="00804D4C">
        <w:t>(</w:t>
      </w:r>
      <w:r w:rsidR="00467FE6">
        <w:t>exclude</w:t>
      </w:r>
      <w:r w:rsidR="00467FE6" w:rsidRPr="00804D4C">
        <w:t xml:space="preserve"> blank</w:t>
      </w:r>
      <w:r w:rsidR="00467FE6" w:rsidRPr="00804D4C">
        <w:noBreakHyphen/>
        <w:t>attendance students).</w:t>
      </w:r>
      <w:r w:rsidR="00467FE6">
        <w:t xml:space="preserve"> </w:t>
      </w:r>
      <w:r w:rsidR="001D7735">
        <w:t>Returns blank if a single band is not selected</w:t>
      </w:r>
      <w:r w:rsidRPr="00804D4C">
        <w:t>.</w:t>
      </w:r>
    </w:p>
    <w:p w14:paraId="1CCD6414" w14:textId="551449CE" w:rsidR="00102971" w:rsidRPr="00CC1C50" w:rsidRDefault="00E07A20" w:rsidP="006757D0">
      <w:pPr>
        <w:pStyle w:val="Heading4"/>
        <w:rPr>
          <w:rFonts w:eastAsia="Times New Roman"/>
        </w:rPr>
      </w:pPr>
      <w:bookmarkStart w:id="54" w:name="_Toc233624584"/>
      <w:r>
        <w:t xml:space="preserve">Students in </w:t>
      </w:r>
      <w:r w:rsidR="001D7735">
        <w:t xml:space="preserve">RC </w:t>
      </w:r>
      <w:r>
        <w:t xml:space="preserve">Att Band </w:t>
      </w:r>
      <w:r w:rsidR="00FE5C3F">
        <w:t>%</w:t>
      </w:r>
      <w:bookmarkEnd w:id="54"/>
    </w:p>
    <w:p w14:paraId="14D72DEE" w14:textId="44B20D91" w:rsidR="002D6D35" w:rsidRPr="002D6D35" w:rsidRDefault="002D6D35" w:rsidP="002D6D35">
      <w:pPr>
        <w:rPr>
          <w:color w:val="000000"/>
          <w:lang w:eastAsia="en-GB"/>
        </w:rPr>
      </w:pPr>
      <w:r w:rsidRPr="002D6D35">
        <w:rPr>
          <w:lang w:eastAsia="en-GB"/>
        </w:rPr>
        <w:t xml:space="preserve">Returns the number of students whose </w:t>
      </w:r>
      <w:r>
        <w:rPr>
          <w:lang w:eastAsia="en-GB"/>
        </w:rPr>
        <w:t>attendance</w:t>
      </w:r>
      <w:r w:rsidRPr="002D6D35">
        <w:rPr>
          <w:lang w:eastAsia="en-GB"/>
        </w:rPr>
        <w:t xml:space="preserve"> value falls within the </w:t>
      </w:r>
      <w:r>
        <w:rPr>
          <w:lang w:eastAsia="en-GB"/>
        </w:rPr>
        <w:t>attendance</w:t>
      </w:r>
      <w:r w:rsidRPr="002D6D35">
        <w:rPr>
          <w:lang w:eastAsia="en-GB"/>
        </w:rPr>
        <w:t xml:space="preserve"> band range as a percentage of the selected cohort</w:t>
      </w:r>
    </w:p>
    <w:p w14:paraId="6FF0233F" w14:textId="77777777" w:rsidR="00102971" w:rsidRPr="0052164C" w:rsidRDefault="00102971" w:rsidP="006757D0">
      <w:pPr>
        <w:pStyle w:val="Heading2"/>
      </w:pPr>
      <w:bookmarkStart w:id="55" w:name="_Toc233624585"/>
      <w:r w:rsidRPr="001952EF">
        <w:t>Absence</w:t>
      </w:r>
      <w:r>
        <w:t xml:space="preserve"> Banding Framework</w:t>
      </w:r>
      <w:bookmarkEnd w:id="55"/>
    </w:p>
    <w:p w14:paraId="76B93505" w14:textId="3D2486EA" w:rsidR="008A5BF9" w:rsidRDefault="008A5BF9" w:rsidP="008A5BF9">
      <w:r>
        <w:t>Ab</w:t>
      </w:r>
      <w:r w:rsidR="00690962">
        <w:t>sence</w:t>
      </w:r>
      <w:r w:rsidRPr="00804D4C">
        <w:t xml:space="preserve"> banding is </w:t>
      </w:r>
      <w:r>
        <w:t xml:space="preserve">to be implemented via </w:t>
      </w:r>
      <w:r w:rsidRPr="00804D4C">
        <w:t>a dedicated lookup table</w:t>
      </w:r>
      <w:r>
        <w:t xml:space="preserve"> to allow easy manual configuration of names and boundaries</w:t>
      </w:r>
      <w:r w:rsidRPr="00804D4C">
        <w:t xml:space="preserve"> and a set of supporting measures. </w:t>
      </w:r>
    </w:p>
    <w:p w14:paraId="29D07702" w14:textId="47498BED" w:rsidR="008A3B39" w:rsidRDefault="008A3B39" w:rsidP="006757D0">
      <w:pPr>
        <w:pStyle w:val="Heading3"/>
      </w:pPr>
      <w:bookmarkStart w:id="56" w:name="_Toc233624586"/>
      <w:r>
        <w:lastRenderedPageBreak/>
        <w:t>Absence Banding Semantic Structure</w:t>
      </w:r>
      <w:bookmarkEnd w:id="56"/>
    </w:p>
    <w:p w14:paraId="7B45686A" w14:textId="77777777" w:rsidR="00102971" w:rsidRPr="0052164C" w:rsidRDefault="00102971" w:rsidP="006757D0">
      <w:pPr>
        <w:pStyle w:val="Heading4"/>
      </w:pPr>
      <w:bookmarkStart w:id="57" w:name="_Toc233624587"/>
      <w:r>
        <w:t>Band</w:t>
      </w:r>
      <w:bookmarkEnd w:id="57"/>
    </w:p>
    <w:p w14:paraId="30C39D26" w14:textId="77777777" w:rsidR="00102971" w:rsidRPr="0052164C" w:rsidRDefault="00102971" w:rsidP="00102971">
      <w:pPr>
        <w:rPr>
          <w:rFonts w:eastAsiaTheme="majorEastAsia"/>
        </w:rPr>
      </w:pPr>
      <w:r w:rsidRPr="0052164C">
        <w:rPr>
          <w:rFonts w:eastAsiaTheme="majorEastAsia"/>
        </w:rPr>
        <w:t xml:space="preserve">A text label identifying the absence band (e.g., </w:t>
      </w:r>
      <w:r w:rsidRPr="0052164C">
        <w:rPr>
          <w:rFonts w:eastAsiaTheme="majorEastAsia"/>
          <w:i/>
          <w:iCs/>
        </w:rPr>
        <w:t>Low Absence</w:t>
      </w:r>
      <w:r w:rsidRPr="0052164C">
        <w:rPr>
          <w:rFonts w:eastAsiaTheme="majorEastAsia"/>
        </w:rPr>
        <w:t xml:space="preserve">, </w:t>
      </w:r>
      <w:r w:rsidRPr="0052164C">
        <w:rPr>
          <w:rFonts w:eastAsiaTheme="majorEastAsia"/>
          <w:i/>
          <w:iCs/>
        </w:rPr>
        <w:t>Moderate Absence</w:t>
      </w:r>
      <w:r w:rsidRPr="0052164C">
        <w:rPr>
          <w:rFonts w:eastAsiaTheme="majorEastAsia"/>
        </w:rPr>
        <w:t xml:space="preserve">, </w:t>
      </w:r>
      <w:r w:rsidRPr="0052164C">
        <w:rPr>
          <w:rFonts w:eastAsiaTheme="majorEastAsia"/>
          <w:i/>
          <w:iCs/>
        </w:rPr>
        <w:t>Persistent Absence</w:t>
      </w:r>
      <w:r w:rsidRPr="0052164C">
        <w:rPr>
          <w:rFonts w:eastAsiaTheme="majorEastAsia"/>
        </w:rPr>
        <w:t>).</w:t>
      </w:r>
    </w:p>
    <w:p w14:paraId="5B709158" w14:textId="77777777" w:rsidR="00102971" w:rsidRPr="0052164C" w:rsidRDefault="00102971" w:rsidP="006757D0">
      <w:pPr>
        <w:pStyle w:val="Heading4"/>
      </w:pPr>
      <w:bookmarkStart w:id="58" w:name="_Toc233624588"/>
      <w:r>
        <w:t>Min Value</w:t>
      </w:r>
      <w:bookmarkEnd w:id="58"/>
    </w:p>
    <w:p w14:paraId="0884D54F" w14:textId="77777777" w:rsidR="00102971" w:rsidRPr="0052164C" w:rsidRDefault="00102971" w:rsidP="00102971">
      <w:pPr>
        <w:rPr>
          <w:rFonts w:eastAsiaTheme="majorEastAsia"/>
        </w:rPr>
      </w:pPr>
      <w:r w:rsidRPr="0052164C">
        <w:rPr>
          <w:rFonts w:eastAsiaTheme="majorEastAsia"/>
        </w:rPr>
        <w:t>The minimum absence percentage (decimal) required for entry into the band.</w:t>
      </w:r>
    </w:p>
    <w:p w14:paraId="6AF7E03C" w14:textId="77777777" w:rsidR="00102971" w:rsidRPr="0052164C" w:rsidRDefault="00102971" w:rsidP="006757D0">
      <w:pPr>
        <w:pStyle w:val="Heading4"/>
      </w:pPr>
      <w:bookmarkStart w:id="59" w:name="_Toc233624589"/>
      <w:r>
        <w:t>Max Value</w:t>
      </w:r>
      <w:bookmarkEnd w:id="59"/>
    </w:p>
    <w:p w14:paraId="426241E7" w14:textId="77777777" w:rsidR="00102971" w:rsidRPr="0052164C" w:rsidRDefault="00102971" w:rsidP="00102971">
      <w:pPr>
        <w:rPr>
          <w:rFonts w:eastAsiaTheme="majorEastAsia"/>
        </w:rPr>
      </w:pPr>
      <w:r w:rsidRPr="0052164C">
        <w:rPr>
          <w:rFonts w:eastAsiaTheme="majorEastAsia"/>
        </w:rPr>
        <w:t>The maximum absence percentage (decimal) before transitioning to the next band.</w:t>
      </w:r>
    </w:p>
    <w:p w14:paraId="4E87082B" w14:textId="77777777" w:rsidR="00102971" w:rsidRPr="0052164C" w:rsidRDefault="00102971" w:rsidP="006757D0">
      <w:pPr>
        <w:pStyle w:val="Heading4"/>
      </w:pPr>
      <w:bookmarkStart w:id="60" w:name="_Toc233624590"/>
      <w:r>
        <w:t>Colour</w:t>
      </w:r>
      <w:bookmarkEnd w:id="60"/>
    </w:p>
    <w:p w14:paraId="20BF9591" w14:textId="4657AC33" w:rsidR="00102971" w:rsidRDefault="00102971" w:rsidP="00102971">
      <w:pPr>
        <w:rPr>
          <w:rFonts w:eastAsiaTheme="majorEastAsia"/>
          <w:b/>
          <w:bCs/>
        </w:rPr>
      </w:pPr>
      <w:r w:rsidRPr="0052164C">
        <w:rPr>
          <w:rFonts w:eastAsiaTheme="majorEastAsia"/>
        </w:rPr>
        <w:t>A text</w:t>
      </w:r>
      <w:r w:rsidRPr="0052164C">
        <w:rPr>
          <w:rFonts w:eastAsiaTheme="majorEastAsia"/>
        </w:rPr>
        <w:noBreakHyphen/>
        <w:t>based colour name or hex value used for consistent colouring of visuals and indicators.</w:t>
      </w:r>
    </w:p>
    <w:p w14:paraId="70D99152" w14:textId="39B42AA4" w:rsidR="00102971" w:rsidRPr="0052164C" w:rsidRDefault="00CA4A47" w:rsidP="006757D0">
      <w:pPr>
        <w:pStyle w:val="Heading3"/>
      </w:pPr>
      <w:bookmarkStart w:id="61" w:name="_Toc233624591"/>
      <w:r>
        <w:t>Supporting</w:t>
      </w:r>
      <w:r w:rsidR="00102971">
        <w:t xml:space="preserve"> Measures</w:t>
      </w:r>
      <w:bookmarkEnd w:id="61"/>
    </w:p>
    <w:p w14:paraId="65A8F916" w14:textId="77777777" w:rsidR="00102971" w:rsidRDefault="00102971" w:rsidP="00102971">
      <w:pPr>
        <w:rPr>
          <w:rFonts w:eastAsiaTheme="majorEastAsia"/>
        </w:rPr>
      </w:pPr>
      <w:r w:rsidRPr="0052164C">
        <w:rPr>
          <w:rFonts w:eastAsiaTheme="majorEastAsia"/>
        </w:rPr>
        <w:t>The following dynamic outputs are generated via measures that refer to the Absence Banding table:</w:t>
      </w:r>
    </w:p>
    <w:p w14:paraId="44E15D67" w14:textId="54E20E9F" w:rsidR="00CA01E5" w:rsidRDefault="00CA01E5" w:rsidP="00CA01E5">
      <w:pPr>
        <w:pStyle w:val="Heading3"/>
      </w:pPr>
      <w:bookmarkStart w:id="62" w:name="_Toc233624592"/>
      <w:r>
        <w:t>Is Student in Selected RC Absence Band</w:t>
      </w:r>
      <w:bookmarkEnd w:id="62"/>
    </w:p>
    <w:p w14:paraId="40DD9A79" w14:textId="23345D7E" w:rsidR="00CA01E5" w:rsidRPr="00CA01E5" w:rsidRDefault="00AA4A8C" w:rsidP="00CA01E5">
      <w:r>
        <w:t xml:space="preserve">Returns true if the student’s absence </w:t>
      </w:r>
      <w:r w:rsidR="00C36F35">
        <w:t>is in the selected absence band</w:t>
      </w:r>
    </w:p>
    <w:p w14:paraId="1E68BC67" w14:textId="6000A7C3" w:rsidR="00102971" w:rsidRPr="00937597" w:rsidRDefault="00C2655D" w:rsidP="006757D0">
      <w:pPr>
        <w:pStyle w:val="Heading4"/>
      </w:pPr>
      <w:bookmarkStart w:id="63" w:name="_Toc233624593"/>
      <w:r>
        <w:t xml:space="preserve">RC </w:t>
      </w:r>
      <w:r w:rsidR="00785C9B">
        <w:t xml:space="preserve">Absence </w:t>
      </w:r>
      <w:r w:rsidR="00102971">
        <w:t>Band Colour</w:t>
      </w:r>
      <w:bookmarkEnd w:id="63"/>
    </w:p>
    <w:p w14:paraId="3310751D" w14:textId="77777777" w:rsidR="00102971" w:rsidRPr="0052164C" w:rsidRDefault="00102971" w:rsidP="00102971">
      <w:pPr>
        <w:rPr>
          <w:rFonts w:eastAsiaTheme="majorEastAsia"/>
        </w:rPr>
      </w:pPr>
      <w:r w:rsidRPr="0052164C">
        <w:rPr>
          <w:rFonts w:eastAsiaTheme="majorEastAsia"/>
        </w:rPr>
        <w:t>Returns the colour associated with the currently selected absence band, enabling consistent conditional formatting.</w:t>
      </w:r>
    </w:p>
    <w:p w14:paraId="1969AE22" w14:textId="16938B0B" w:rsidR="00102971" w:rsidRPr="00937597" w:rsidRDefault="00102971" w:rsidP="006757D0">
      <w:pPr>
        <w:pStyle w:val="Heading4"/>
      </w:pPr>
      <w:bookmarkStart w:id="64" w:name="_Toc233624594"/>
      <w:r>
        <w:t>Students in</w:t>
      </w:r>
      <w:r w:rsidR="00C2655D">
        <w:t xml:space="preserve"> RC </w:t>
      </w:r>
      <w:r>
        <w:t>Absence Band</w:t>
      </w:r>
      <w:bookmarkEnd w:id="64"/>
    </w:p>
    <w:p w14:paraId="064A049A" w14:textId="2365DDAC" w:rsidR="00102971" w:rsidRPr="0052164C" w:rsidRDefault="00102971" w:rsidP="00102971">
      <w:pPr>
        <w:rPr>
          <w:rFonts w:eastAsiaTheme="majorEastAsia"/>
        </w:rPr>
      </w:pPr>
      <w:r w:rsidRPr="0052164C">
        <w:rPr>
          <w:rFonts w:eastAsiaTheme="majorEastAsia"/>
        </w:rPr>
        <w:t>Returns the number of students whose absence value falls within the band range</w:t>
      </w:r>
      <w:r w:rsidR="00382BA0">
        <w:rPr>
          <w:rFonts w:eastAsiaTheme="majorEastAsia"/>
        </w:rPr>
        <w:t>.</w:t>
      </w:r>
      <w:r w:rsidR="00DB7375">
        <w:rPr>
          <w:rFonts w:eastAsiaTheme="majorEastAsia"/>
        </w:rPr>
        <w:t xml:space="preserve"> Only includes students with a possible mark.</w:t>
      </w:r>
    </w:p>
    <w:p w14:paraId="609F4EE7" w14:textId="55E0601B" w:rsidR="00102971" w:rsidRPr="00937597" w:rsidRDefault="00AC69F8" w:rsidP="006757D0">
      <w:pPr>
        <w:pStyle w:val="Heading4"/>
      </w:pPr>
      <w:bookmarkStart w:id="65" w:name="_Toc233624595"/>
      <w:r>
        <w:t xml:space="preserve">Students in </w:t>
      </w:r>
      <w:r w:rsidR="00C2655D">
        <w:t xml:space="preserve">RC </w:t>
      </w:r>
      <w:r>
        <w:t xml:space="preserve">Absence Band </w:t>
      </w:r>
      <w:r w:rsidR="00C2655D">
        <w:t>%</w:t>
      </w:r>
      <w:bookmarkEnd w:id="65"/>
    </w:p>
    <w:p w14:paraId="5AA2CE48" w14:textId="1C7A07AD" w:rsidR="00102971" w:rsidRDefault="002D6D35" w:rsidP="00102971">
      <w:pPr>
        <w:rPr>
          <w:rFonts w:eastAsiaTheme="majorEastAsia"/>
        </w:rPr>
      </w:pPr>
      <w:r w:rsidRPr="002D6D35">
        <w:rPr>
          <w:lang w:eastAsia="en-GB"/>
        </w:rPr>
        <w:t>Returns the number of students whose absence value falls within the absence band range as a percentage of the selected cohort</w:t>
      </w:r>
      <w:r w:rsidR="00560DE3">
        <w:rPr>
          <w:rFonts w:eastAsiaTheme="majorEastAsia"/>
        </w:rPr>
        <w:br/>
      </w:r>
    </w:p>
    <w:p w14:paraId="4B49B468" w14:textId="753F8C7A" w:rsidR="00560DE3" w:rsidRPr="00D14A1D" w:rsidRDefault="00560DE3" w:rsidP="00F54D3E">
      <w:pPr>
        <w:pStyle w:val="Heading2"/>
      </w:pPr>
      <w:bookmarkStart w:id="66" w:name="_Toc233624596"/>
      <w:r>
        <w:t>Marks to Leave Banding</w:t>
      </w:r>
      <w:r w:rsidR="00F54D3E">
        <w:t xml:space="preserve"> Framework</w:t>
      </w:r>
      <w:bookmarkEnd w:id="66"/>
    </w:p>
    <w:p w14:paraId="659AE65A" w14:textId="61AF016E" w:rsidR="00560DE3" w:rsidRDefault="00560DE3" w:rsidP="00560DE3">
      <w:r w:rsidRPr="009805E3">
        <w:t xml:space="preserve">A separate banding structure is </w:t>
      </w:r>
      <w:r>
        <w:t xml:space="preserve">to be </w:t>
      </w:r>
      <w:r w:rsidRPr="009805E3">
        <w:t xml:space="preserve">used to group students according to the </w:t>
      </w:r>
      <w:r w:rsidRPr="009805E3">
        <w:rPr>
          <w:b/>
          <w:bCs/>
        </w:rPr>
        <w:t>number of continuous present marks required</w:t>
      </w:r>
      <w:r w:rsidRPr="009805E3">
        <w:t xml:space="preserve"> for them to leave PA or SA status. </w:t>
      </w:r>
      <w:r w:rsidR="00BF287E" w:rsidRPr="00BF287E">
        <w:t>This represents the number of consecutive future present marks required based on the student's current attendance position.</w:t>
      </w:r>
      <w:r w:rsidR="00BF287E">
        <w:t xml:space="preserve"> </w:t>
      </w:r>
      <w:r>
        <w:t>This is to be implemented as a table which can easily be modified in the future if band ranges change.</w:t>
      </w:r>
    </w:p>
    <w:p w14:paraId="74FFBAED" w14:textId="4380ECCF" w:rsidR="001F48C2" w:rsidRDefault="001F48C2" w:rsidP="001F48C2">
      <w:pPr>
        <w:pStyle w:val="Heading3"/>
      </w:pPr>
      <w:bookmarkStart w:id="67" w:name="_Toc233624597"/>
      <w:r>
        <w:t>Mar</w:t>
      </w:r>
      <w:r w:rsidR="003471C5">
        <w:t>k</w:t>
      </w:r>
      <w:r>
        <w:t>s to Leave Banding Semantic Structure</w:t>
      </w:r>
      <w:bookmarkEnd w:id="67"/>
    </w:p>
    <w:p w14:paraId="1A058062" w14:textId="77777777" w:rsidR="00560DE3" w:rsidRDefault="00560DE3" w:rsidP="001F48C2">
      <w:pPr>
        <w:pStyle w:val="Heading4"/>
      </w:pPr>
      <w:bookmarkStart w:id="68" w:name="_Toc233624598"/>
      <w:r>
        <w:t>Marks to Leave (text)</w:t>
      </w:r>
      <w:bookmarkEnd w:id="68"/>
    </w:p>
    <w:p w14:paraId="601AE866" w14:textId="77777777" w:rsidR="00560DE3" w:rsidRPr="009805E3" w:rsidRDefault="00560DE3" w:rsidP="00560DE3">
      <w:r w:rsidRPr="009805E3">
        <w:t>A human</w:t>
      </w:r>
      <w:r w:rsidRPr="009805E3">
        <w:noBreakHyphen/>
        <w:t>readable band label.</w:t>
      </w:r>
    </w:p>
    <w:p w14:paraId="035275C3" w14:textId="77777777" w:rsidR="00560DE3" w:rsidRDefault="00560DE3" w:rsidP="001F48C2">
      <w:pPr>
        <w:pStyle w:val="Heading4"/>
      </w:pPr>
      <w:bookmarkStart w:id="69" w:name="_Toc233624599"/>
      <w:r>
        <w:t>Min Value (integer)</w:t>
      </w:r>
      <w:bookmarkEnd w:id="69"/>
    </w:p>
    <w:p w14:paraId="0D7C721D" w14:textId="77777777" w:rsidR="00560DE3" w:rsidRPr="009805E3" w:rsidRDefault="00560DE3" w:rsidP="00560DE3">
      <w:r w:rsidRPr="009805E3">
        <w:t>Minimum number of continuous present marks required for the band.</w:t>
      </w:r>
    </w:p>
    <w:p w14:paraId="7A3285D2" w14:textId="77777777" w:rsidR="00560DE3" w:rsidRDefault="00560DE3" w:rsidP="001F48C2">
      <w:pPr>
        <w:pStyle w:val="Heading4"/>
      </w:pPr>
      <w:bookmarkStart w:id="70" w:name="_Toc233624600"/>
      <w:r>
        <w:t>Max Value (integer)</w:t>
      </w:r>
      <w:bookmarkEnd w:id="70"/>
    </w:p>
    <w:p w14:paraId="7F44BE79" w14:textId="77777777" w:rsidR="00560DE3" w:rsidRDefault="00560DE3" w:rsidP="00560DE3">
      <w:r w:rsidRPr="009805E3">
        <w:t>Maximum number of continuous present marks required for the band.</w:t>
      </w:r>
    </w:p>
    <w:p w14:paraId="0B4C2B76" w14:textId="77777777" w:rsidR="00560DE3" w:rsidRDefault="00560DE3" w:rsidP="00F54D3E">
      <w:pPr>
        <w:pStyle w:val="Heading3"/>
      </w:pPr>
      <w:bookmarkStart w:id="71" w:name="_Toc233624601"/>
      <w:r>
        <w:lastRenderedPageBreak/>
        <w:t>Supporting Measures</w:t>
      </w:r>
      <w:bookmarkEnd w:id="71"/>
    </w:p>
    <w:p w14:paraId="042BF8F4" w14:textId="77777777" w:rsidR="00560DE3" w:rsidRPr="009805E3" w:rsidRDefault="00560DE3" w:rsidP="00560DE3">
      <w:r>
        <w:t>In support of the banding table, the following data item is to be provided.</w:t>
      </w:r>
    </w:p>
    <w:p w14:paraId="57CD8795" w14:textId="15D60581" w:rsidR="00B91952" w:rsidRDefault="00B91952" w:rsidP="00F15500">
      <w:pPr>
        <w:pStyle w:val="Heading4"/>
      </w:pPr>
      <w:bookmarkStart w:id="72" w:name="_Toc233624602"/>
      <w:r w:rsidRPr="00B91952">
        <w:t xml:space="preserve">Student In Selected PA </w:t>
      </w:r>
      <w:r w:rsidR="00690E57">
        <w:t xml:space="preserve">to Leave </w:t>
      </w:r>
      <w:r w:rsidRPr="00B91952">
        <w:t>Band</w:t>
      </w:r>
      <w:bookmarkEnd w:id="72"/>
    </w:p>
    <w:p w14:paraId="0353BDA0" w14:textId="709330C9" w:rsidR="00B91952" w:rsidRDefault="00B91952" w:rsidP="00B91952">
      <w:pPr>
        <w:rPr>
          <w:rFonts w:eastAsiaTheme="majorEastAsia"/>
        </w:rPr>
      </w:pPr>
      <w:r>
        <w:rPr>
          <w:rFonts w:eastAsiaTheme="majorEastAsia"/>
        </w:rPr>
        <w:t xml:space="preserve">Set to true if student is in currently selected PA </w:t>
      </w:r>
      <w:r w:rsidR="00AE4A2C">
        <w:rPr>
          <w:rFonts w:eastAsiaTheme="majorEastAsia"/>
        </w:rPr>
        <w:t xml:space="preserve">to leave </w:t>
      </w:r>
      <w:r>
        <w:rPr>
          <w:rFonts w:eastAsiaTheme="majorEastAsia"/>
        </w:rPr>
        <w:t>Band.</w:t>
      </w:r>
    </w:p>
    <w:p w14:paraId="3CBED031" w14:textId="1492189F" w:rsidR="00F15500" w:rsidRDefault="00F15500" w:rsidP="00F15500">
      <w:pPr>
        <w:pStyle w:val="Heading4"/>
      </w:pPr>
      <w:bookmarkStart w:id="73" w:name="_Toc233624603"/>
      <w:r w:rsidRPr="00B91952">
        <w:t xml:space="preserve">Student In Selected </w:t>
      </w:r>
      <w:r>
        <w:t>S</w:t>
      </w:r>
      <w:r w:rsidRPr="00B91952">
        <w:t>A</w:t>
      </w:r>
      <w:r w:rsidR="00690E57">
        <w:t xml:space="preserve"> to Leave</w:t>
      </w:r>
      <w:r w:rsidRPr="00B91952">
        <w:t xml:space="preserve"> Band</w:t>
      </w:r>
      <w:bookmarkEnd w:id="73"/>
    </w:p>
    <w:p w14:paraId="7F45BC8B" w14:textId="4B427128" w:rsidR="00F15500" w:rsidRDefault="00F15500" w:rsidP="00F15500">
      <w:pPr>
        <w:rPr>
          <w:rFonts w:eastAsiaTheme="majorEastAsia"/>
        </w:rPr>
      </w:pPr>
      <w:r>
        <w:rPr>
          <w:rFonts w:eastAsiaTheme="majorEastAsia"/>
        </w:rPr>
        <w:t xml:space="preserve">Set to true if student is in currently selected SA </w:t>
      </w:r>
      <w:r w:rsidR="00AE4A2C">
        <w:rPr>
          <w:rFonts w:eastAsiaTheme="majorEastAsia"/>
        </w:rPr>
        <w:t xml:space="preserve">to leave </w:t>
      </w:r>
      <w:r>
        <w:rPr>
          <w:rFonts w:eastAsiaTheme="majorEastAsia"/>
        </w:rPr>
        <w:t>Band.</w:t>
      </w:r>
    </w:p>
    <w:p w14:paraId="34D1F510" w14:textId="77777777" w:rsidR="00A173A7" w:rsidRPr="00A173A7" w:rsidRDefault="00A173A7" w:rsidP="00EB7C1E">
      <w:pPr>
        <w:pStyle w:val="Heading4"/>
      </w:pPr>
      <w:bookmarkStart w:id="74" w:name="_Toc233624604"/>
      <w:r w:rsidRPr="00A173A7">
        <w:t>Students In PA to Leave Band</w:t>
      </w:r>
      <w:bookmarkEnd w:id="74"/>
    </w:p>
    <w:p w14:paraId="0078486A" w14:textId="79FA19D6" w:rsidR="00F15500" w:rsidRPr="00B91952" w:rsidRDefault="00A173A7" w:rsidP="00F15500">
      <w:pPr>
        <w:rPr>
          <w:rFonts w:eastAsiaTheme="majorEastAsia"/>
        </w:rPr>
      </w:pPr>
      <w:r>
        <w:rPr>
          <w:rFonts w:eastAsiaTheme="majorEastAsia"/>
        </w:rPr>
        <w:t xml:space="preserve">Count of students in the currently selected </w:t>
      </w:r>
      <w:r w:rsidR="00EB7C1E">
        <w:rPr>
          <w:rFonts w:eastAsiaTheme="majorEastAsia"/>
        </w:rPr>
        <w:t xml:space="preserve">PA </w:t>
      </w:r>
      <w:r w:rsidR="00CF5D69">
        <w:rPr>
          <w:rFonts w:eastAsiaTheme="majorEastAsia"/>
        </w:rPr>
        <w:t>marks</w:t>
      </w:r>
      <w:r>
        <w:rPr>
          <w:rFonts w:eastAsiaTheme="majorEastAsia"/>
        </w:rPr>
        <w:t xml:space="preserve"> to leave ban</w:t>
      </w:r>
      <w:r w:rsidR="00CF5D69">
        <w:rPr>
          <w:rFonts w:eastAsiaTheme="majorEastAsia"/>
        </w:rPr>
        <w:t>d</w:t>
      </w:r>
    </w:p>
    <w:p w14:paraId="6AE81999" w14:textId="60D6460C" w:rsidR="00EB7C1E" w:rsidRPr="00A173A7" w:rsidRDefault="00EB7C1E" w:rsidP="00EB7C1E">
      <w:pPr>
        <w:pStyle w:val="Heading4"/>
      </w:pPr>
      <w:bookmarkStart w:id="75" w:name="_Toc233624605"/>
      <w:r w:rsidRPr="00A173A7">
        <w:t xml:space="preserve">Students In </w:t>
      </w:r>
      <w:r>
        <w:t>S</w:t>
      </w:r>
      <w:r w:rsidRPr="00A173A7">
        <w:t>A to Leave Band</w:t>
      </w:r>
      <w:bookmarkEnd w:id="75"/>
    </w:p>
    <w:p w14:paraId="188FEE6D" w14:textId="605A8CD5" w:rsidR="00560DE3" w:rsidRPr="0052164C" w:rsidRDefault="00EB7C1E" w:rsidP="00102971">
      <w:pPr>
        <w:rPr>
          <w:rFonts w:eastAsiaTheme="majorEastAsia"/>
        </w:rPr>
      </w:pPr>
      <w:r>
        <w:rPr>
          <w:rFonts w:eastAsiaTheme="majorEastAsia"/>
        </w:rPr>
        <w:t>Count of students in the currently selected SA marks to leave band</w:t>
      </w:r>
    </w:p>
    <w:p w14:paraId="3420F97D" w14:textId="77777777" w:rsidR="008B63C9" w:rsidRDefault="00264A7A" w:rsidP="006757D0">
      <w:pPr>
        <w:pStyle w:val="Heading2"/>
      </w:pPr>
      <w:bookmarkStart w:id="76" w:name="_Toc233624606"/>
      <w:r>
        <w:t>Base Measures</w:t>
      </w:r>
      <w:bookmarkEnd w:id="76"/>
    </w:p>
    <w:p w14:paraId="103E7EC3" w14:textId="57A2F75D" w:rsidR="00264A7A" w:rsidRDefault="00264A7A" w:rsidP="008B63C9">
      <w:r w:rsidRPr="008B63C9">
        <w:t xml:space="preserve">The following base measures will be included and </w:t>
      </w:r>
      <w:r w:rsidR="008B63C9" w:rsidRPr="008B63C9">
        <w:t xml:space="preserve">may be displayed as KPIs </w:t>
      </w:r>
      <w:proofErr w:type="gramStart"/>
      <w:r w:rsidR="008B63C9" w:rsidRPr="008B63C9">
        <w:t>in their own right or</w:t>
      </w:r>
      <w:proofErr w:type="gramEnd"/>
      <w:r w:rsidR="008B63C9" w:rsidRPr="008B63C9">
        <w:t xml:space="preserve"> be used as the basis for other measures.</w:t>
      </w:r>
    </w:p>
    <w:p w14:paraId="2D245DBF" w14:textId="77777777" w:rsidR="008B63C9" w:rsidRPr="00D216FC" w:rsidRDefault="008B63C9" w:rsidP="008B63C9">
      <w:pPr>
        <w:pStyle w:val="Heading3"/>
      </w:pPr>
      <w:bookmarkStart w:id="77" w:name="_Toc233624607"/>
      <w:r w:rsidRPr="00D216FC">
        <w:t>RC Absence Marks</w:t>
      </w:r>
      <w:bookmarkEnd w:id="77"/>
    </w:p>
    <w:p w14:paraId="39A38A30" w14:textId="4C22DFE6" w:rsidR="00AD03B9" w:rsidRPr="00AD03B9" w:rsidRDefault="00AD03B9" w:rsidP="00AD03B9">
      <w:r w:rsidRPr="00AD03B9">
        <w:t>Count of roll call marks classified as Absence.</w:t>
      </w:r>
      <w:r>
        <w:t xml:space="preserve"> This is evaluated as follows</w:t>
      </w:r>
    </w:p>
    <w:p w14:paraId="51F92C74" w14:textId="3D5CDBE6" w:rsidR="00AD03B9" w:rsidRPr="00AD03B9" w:rsidRDefault="00AD03B9" w:rsidP="00A9368A">
      <w:pPr>
        <w:ind w:left="720"/>
      </w:pPr>
      <w:proofErr w:type="gramStart"/>
      <w:r w:rsidRPr="00AD03B9">
        <w:t>In order to</w:t>
      </w:r>
      <w:proofErr w:type="gramEnd"/>
      <w:r w:rsidRPr="00AD03B9">
        <w:t xml:space="preserve"> return all absence marks, it removes filters for absence classifications as well as the mark filters</w:t>
      </w:r>
    </w:p>
    <w:p w14:paraId="5F2B2FE3" w14:textId="15897087" w:rsidR="00AD03B9" w:rsidRPr="00AD03B9" w:rsidRDefault="00AD03B9" w:rsidP="00A9368A">
      <w:pPr>
        <w:ind w:left="720"/>
      </w:pPr>
      <w:r w:rsidRPr="00AD03B9">
        <w:t xml:space="preserve">If </w:t>
      </w:r>
      <w:r w:rsidR="00533E90">
        <w:t>the number of p</w:t>
      </w:r>
      <w:r w:rsidRPr="00AD03B9">
        <w:t xml:space="preserve">ossible </w:t>
      </w:r>
      <w:r w:rsidR="00533E90">
        <w:t xml:space="preserve">marks </w:t>
      </w:r>
      <w:r w:rsidRPr="00AD03B9">
        <w:t xml:space="preserve">is 0 then </w:t>
      </w:r>
      <w:r w:rsidR="00533E90">
        <w:t xml:space="preserve">this </w:t>
      </w:r>
      <w:r w:rsidRPr="00AD03B9">
        <w:t>will return blank as there are no possible marks.</w:t>
      </w:r>
    </w:p>
    <w:p w14:paraId="16D8F7D3" w14:textId="7B1A188A" w:rsidR="00AD03B9" w:rsidRDefault="00AD03B9" w:rsidP="00A9368A">
      <w:pPr>
        <w:ind w:left="720"/>
      </w:pPr>
      <w:r w:rsidRPr="00AD03B9">
        <w:t>If no absence marks are calculated (blank) it will return 0 as there are no absence marks but there were possible marks</w:t>
      </w:r>
      <w:r w:rsidR="00A9368A">
        <w:t>.</w:t>
      </w:r>
    </w:p>
    <w:p w14:paraId="084102B4" w14:textId="79B55747" w:rsidR="00A9368A" w:rsidRPr="00A9368A" w:rsidRDefault="00AD03B9" w:rsidP="00A9368A">
      <w:pPr>
        <w:ind w:left="720"/>
      </w:pPr>
      <w:r w:rsidRPr="00AD03B9">
        <w:t>Otherwise</w:t>
      </w:r>
      <w:r w:rsidR="00A9368A">
        <w:t>,</w:t>
      </w:r>
      <w:r w:rsidRPr="00AD03B9">
        <w:t xml:space="preserve"> it returns the count of absence marks</w:t>
      </w:r>
      <w:r w:rsidR="00E61CCC">
        <w:t>.</w:t>
      </w:r>
    </w:p>
    <w:p w14:paraId="3E7E9B1D" w14:textId="3533333A" w:rsidR="00FA3D15" w:rsidRDefault="00FA3D15" w:rsidP="00AD03B9">
      <w:pPr>
        <w:pStyle w:val="Heading3"/>
      </w:pPr>
      <w:bookmarkStart w:id="78" w:name="_Toc233624608"/>
      <w:r>
        <w:t>RC All Marks (Ignore Mark Filters)</w:t>
      </w:r>
      <w:bookmarkEnd w:id="78"/>
    </w:p>
    <w:p w14:paraId="1A118A98" w14:textId="77777777" w:rsidR="00FA3D15" w:rsidRDefault="00FA3D15" w:rsidP="00FA3D15">
      <w:r>
        <w:t>Count of all marks, excluding any previously applied mark filters.  It is evaluated as follows</w:t>
      </w:r>
    </w:p>
    <w:p w14:paraId="2DFEA1A4" w14:textId="665A6B5D" w:rsidR="00FA3D15" w:rsidRDefault="00FA3D15" w:rsidP="00FA3D15">
      <w:pPr>
        <w:ind w:left="720"/>
      </w:pPr>
      <w:r>
        <w:t xml:space="preserve">If the number of </w:t>
      </w:r>
      <w:r w:rsidR="00266C14">
        <w:t>p</w:t>
      </w:r>
      <w:r>
        <w:t>ossible marks is 0 then this will return blank as there are no marks.</w:t>
      </w:r>
    </w:p>
    <w:p w14:paraId="1C8BE1CE" w14:textId="5C6A6BC5" w:rsidR="00FA3D15" w:rsidRDefault="00FA3D15" w:rsidP="00FA3D15">
      <w:pPr>
        <w:ind w:left="720"/>
      </w:pPr>
      <w:r>
        <w:t xml:space="preserve"> If no marks are calculated (blank), it will return 0 as there are no marks but there were possible marks</w:t>
      </w:r>
      <w:r w:rsidR="00E61CCC">
        <w:t>.</w:t>
      </w:r>
    </w:p>
    <w:p w14:paraId="3D624B6A" w14:textId="54F52A73" w:rsidR="00FA3D15" w:rsidRDefault="00BC768A" w:rsidP="00FA3D15">
      <w:pPr>
        <w:ind w:left="720"/>
      </w:pPr>
      <w:r>
        <w:t>Otherwise,</w:t>
      </w:r>
      <w:r w:rsidR="00FA3D15">
        <w:t xml:space="preserve"> it returns the count of marks</w:t>
      </w:r>
      <w:r w:rsidR="00E61CCC">
        <w:t>.</w:t>
      </w:r>
    </w:p>
    <w:p w14:paraId="7EF40875" w14:textId="54124FBD" w:rsidR="00FA3D15" w:rsidRPr="00192088" w:rsidRDefault="00FA3D15" w:rsidP="00FA3D15">
      <w:r>
        <w:t>This is expected to be used as a denominator in calculations such as</w:t>
      </w:r>
      <w:r w:rsidR="00621EAC">
        <w:t>:</w:t>
      </w:r>
      <w:r>
        <w:t xml:space="preserve"> express L marks as a percentage of all marks.</w:t>
      </w:r>
    </w:p>
    <w:p w14:paraId="2412EC7C" w14:textId="77777777" w:rsidR="006B7777" w:rsidRPr="003B73E0" w:rsidRDefault="006B7777" w:rsidP="006B7777">
      <w:pPr>
        <w:pStyle w:val="Heading3"/>
        <w:rPr>
          <w:lang w:eastAsia="en-GB"/>
        </w:rPr>
      </w:pPr>
      <w:bookmarkStart w:id="79" w:name="_Toc233624609"/>
      <w:r w:rsidRPr="003B73E0">
        <w:rPr>
          <w:lang w:eastAsia="en-GB"/>
        </w:rPr>
        <w:t>RC Authorised Absence Marks</w:t>
      </w:r>
      <w:bookmarkEnd w:id="79"/>
    </w:p>
    <w:p w14:paraId="6D910DB9" w14:textId="657E04E6" w:rsidR="002E13F8" w:rsidRPr="002E13F8" w:rsidRDefault="002E13F8" w:rsidP="00853143">
      <w:r w:rsidRPr="002E13F8">
        <w:t>Count of authorised absence roll call records classified as Absence.</w:t>
      </w:r>
      <w:r w:rsidR="00853143">
        <w:t xml:space="preserve"> This is evaluated as follows:</w:t>
      </w:r>
    </w:p>
    <w:p w14:paraId="70C859C1" w14:textId="273654A0" w:rsidR="002E13F8" w:rsidRPr="002E13F8" w:rsidRDefault="002E13F8" w:rsidP="00853143">
      <w:pPr>
        <w:ind w:left="720"/>
      </w:pPr>
      <w:r w:rsidRPr="002E13F8">
        <w:t xml:space="preserve">If </w:t>
      </w:r>
      <w:r w:rsidR="00853143">
        <w:t>the number of p</w:t>
      </w:r>
      <w:r w:rsidRPr="002E13F8">
        <w:t xml:space="preserve">ossible </w:t>
      </w:r>
      <w:r w:rsidR="00853143">
        <w:t xml:space="preserve">marks </w:t>
      </w:r>
      <w:r w:rsidRPr="002E13F8">
        <w:t>is 0 or blank</w:t>
      </w:r>
      <w:r w:rsidR="00853143">
        <w:t>,</w:t>
      </w:r>
      <w:r w:rsidRPr="002E13F8">
        <w:t xml:space="preserve"> then will return blank as there are no possible marks.</w:t>
      </w:r>
    </w:p>
    <w:p w14:paraId="51284284" w14:textId="51F5922A" w:rsidR="002E13F8" w:rsidRPr="002E13F8" w:rsidRDefault="002E13F8" w:rsidP="00853143">
      <w:pPr>
        <w:ind w:left="720"/>
      </w:pPr>
      <w:r w:rsidRPr="002E13F8">
        <w:t>If no authorised absence marks are calculated (blank)</w:t>
      </w:r>
      <w:r w:rsidR="00853143">
        <w:t>,</w:t>
      </w:r>
      <w:r w:rsidRPr="002E13F8">
        <w:t xml:space="preserve"> it will return 0 as there are no authorised absence marks but there were possible marks</w:t>
      </w:r>
      <w:r w:rsidR="00E61CCC">
        <w:t>.</w:t>
      </w:r>
    </w:p>
    <w:p w14:paraId="6B0D240C" w14:textId="527E4A4F" w:rsidR="00853143" w:rsidRDefault="002E13F8" w:rsidP="00853143">
      <w:pPr>
        <w:ind w:left="720"/>
      </w:pPr>
      <w:r w:rsidRPr="002E13F8">
        <w:t>Otherwise</w:t>
      </w:r>
      <w:r w:rsidR="00853143">
        <w:t xml:space="preserve">, </w:t>
      </w:r>
      <w:r w:rsidRPr="002E13F8">
        <w:t>it returns the count of authorised absence marks</w:t>
      </w:r>
      <w:r w:rsidR="00E61CCC">
        <w:t>.</w:t>
      </w:r>
    </w:p>
    <w:p w14:paraId="4C83A06F" w14:textId="754B767A" w:rsidR="00732897" w:rsidRDefault="00732897" w:rsidP="00853143">
      <w:pPr>
        <w:pStyle w:val="Heading3"/>
      </w:pPr>
      <w:bookmarkStart w:id="80" w:name="_Toc233624610"/>
      <w:r>
        <w:lastRenderedPageBreak/>
        <w:t>RC Distinct Attendance Dates</w:t>
      </w:r>
      <w:bookmarkEnd w:id="80"/>
    </w:p>
    <w:p w14:paraId="14232914" w14:textId="798681F0" w:rsidR="008C12E3" w:rsidRPr="008C12E3" w:rsidRDefault="008C12E3" w:rsidP="008C12E3">
      <w:r w:rsidRPr="008C12E3">
        <w:t xml:space="preserve">Distinct count of dates </w:t>
      </w:r>
      <w:proofErr w:type="gramStart"/>
      <w:r w:rsidRPr="008C12E3">
        <w:t>present</w:t>
      </w:r>
      <w:proofErr w:type="gramEnd"/>
      <w:r w:rsidRPr="008C12E3">
        <w:t xml:space="preserve"> in the roll call attendance fact table within the current context.</w:t>
      </w:r>
      <w:r>
        <w:t xml:space="preserve"> This is evaluated as follows:</w:t>
      </w:r>
    </w:p>
    <w:p w14:paraId="23EBA575" w14:textId="31D55D89" w:rsidR="008C12E3" w:rsidRPr="008C12E3" w:rsidRDefault="008C12E3" w:rsidP="008C12E3">
      <w:pPr>
        <w:ind w:left="720"/>
      </w:pPr>
      <w:r w:rsidRPr="008C12E3">
        <w:t xml:space="preserve">If </w:t>
      </w:r>
      <w:r>
        <w:t>the number of p</w:t>
      </w:r>
      <w:r w:rsidRPr="008C12E3">
        <w:t xml:space="preserve">ossible </w:t>
      </w:r>
      <w:r>
        <w:t xml:space="preserve">marks </w:t>
      </w:r>
      <w:r w:rsidRPr="008C12E3">
        <w:t>is 0</w:t>
      </w:r>
      <w:r>
        <w:t>,</w:t>
      </w:r>
      <w:r w:rsidRPr="008C12E3">
        <w:t xml:space="preserve"> then will return blank as there are no possible marks.</w:t>
      </w:r>
    </w:p>
    <w:p w14:paraId="22372E08" w14:textId="082A1BEF" w:rsidR="008C12E3" w:rsidRPr="008C12E3" w:rsidRDefault="008C12E3" w:rsidP="008C12E3">
      <w:pPr>
        <w:ind w:left="720"/>
      </w:pPr>
      <w:r w:rsidRPr="008C12E3">
        <w:t>If no dates are calculated (blank)</w:t>
      </w:r>
      <w:r>
        <w:t>,</w:t>
      </w:r>
      <w:r w:rsidRPr="008C12E3">
        <w:t xml:space="preserve"> it will return 0 as there are no dates but there were possible marks</w:t>
      </w:r>
      <w:r w:rsidR="00E61CCC">
        <w:t>.</w:t>
      </w:r>
    </w:p>
    <w:p w14:paraId="25EA409E" w14:textId="3777C0BE" w:rsidR="008C12E3" w:rsidRPr="008C12E3" w:rsidRDefault="008C12E3" w:rsidP="008C12E3">
      <w:pPr>
        <w:ind w:left="720"/>
        <w:rPr>
          <w:rFonts w:asciiTheme="majorHAnsi" w:eastAsiaTheme="majorEastAsia" w:hAnsiTheme="majorHAnsi" w:cstheme="majorBidi"/>
          <w:b/>
          <w:bCs/>
          <w:color w:val="4F81BD" w:themeColor="accent1"/>
        </w:rPr>
      </w:pPr>
      <w:r w:rsidRPr="008C12E3">
        <w:t>Otherwise</w:t>
      </w:r>
      <w:r>
        <w:t>,</w:t>
      </w:r>
      <w:r w:rsidRPr="008C12E3">
        <w:t xml:space="preserve"> it returns the count of dates</w:t>
      </w:r>
      <w:r w:rsidR="00E61CCC">
        <w:t>.</w:t>
      </w:r>
    </w:p>
    <w:p w14:paraId="37D2BADD" w14:textId="4B30B05A" w:rsidR="008B63C9" w:rsidRDefault="00732897" w:rsidP="008C12E3">
      <w:pPr>
        <w:pStyle w:val="Heading3"/>
      </w:pPr>
      <w:bookmarkStart w:id="81" w:name="_Toc233624611"/>
      <w:r>
        <w:t>RC L Marks (Present)</w:t>
      </w:r>
      <w:bookmarkEnd w:id="81"/>
    </w:p>
    <w:p w14:paraId="226DDFAD" w14:textId="74F54101" w:rsidR="00836909" w:rsidRDefault="00836909" w:rsidP="00836909">
      <w:r>
        <w:t xml:space="preserve">Count of roll call L mark </w:t>
      </w:r>
      <w:r w:rsidR="00266C14">
        <w:t>(</w:t>
      </w:r>
      <w:r>
        <w:t>records classified as Present</w:t>
      </w:r>
      <w:r w:rsidR="00266C14">
        <w:t>)</w:t>
      </w:r>
      <w:r>
        <w:t>.</w:t>
      </w:r>
      <w:r w:rsidR="00266C14">
        <w:t xml:space="preserve"> It is evaluated as follow</w:t>
      </w:r>
    </w:p>
    <w:p w14:paraId="6C2AB108" w14:textId="1DED72FF" w:rsidR="00836909" w:rsidRDefault="00836909" w:rsidP="00266C14">
      <w:pPr>
        <w:ind w:left="720"/>
      </w:pPr>
      <w:r>
        <w:t xml:space="preserve">If </w:t>
      </w:r>
      <w:r w:rsidR="00266C14">
        <w:t>the number of p</w:t>
      </w:r>
      <w:r>
        <w:t xml:space="preserve">ossible </w:t>
      </w:r>
      <w:r w:rsidR="00266C14">
        <w:t xml:space="preserve">marks </w:t>
      </w:r>
      <w:r>
        <w:t xml:space="preserve">is 0 then </w:t>
      </w:r>
      <w:r w:rsidR="00BC768A">
        <w:t xml:space="preserve">this </w:t>
      </w:r>
      <w:r>
        <w:t>will return blank as there are no possible marks.</w:t>
      </w:r>
    </w:p>
    <w:p w14:paraId="3CD68128" w14:textId="6959DCC7" w:rsidR="00836909" w:rsidRDefault="00836909" w:rsidP="00266C14">
      <w:pPr>
        <w:ind w:left="720"/>
      </w:pPr>
      <w:r>
        <w:t>If no L marks are calculated (blank)</w:t>
      </w:r>
      <w:r w:rsidR="00BC768A">
        <w:t>,</w:t>
      </w:r>
      <w:r>
        <w:t xml:space="preserve"> it will return 0 as there are no L marks but there were possible marks</w:t>
      </w:r>
      <w:r w:rsidR="00E61CCC">
        <w:t>.</w:t>
      </w:r>
    </w:p>
    <w:p w14:paraId="7F3CAC24" w14:textId="3BD4AF67" w:rsidR="00732897" w:rsidRDefault="00836909" w:rsidP="00266C14">
      <w:pPr>
        <w:ind w:left="720"/>
      </w:pPr>
      <w:r>
        <w:t>Otherwise</w:t>
      </w:r>
      <w:r w:rsidR="00BC768A">
        <w:t>,</w:t>
      </w:r>
      <w:r>
        <w:t xml:space="preserve"> it returns the count of L marks</w:t>
      </w:r>
      <w:r w:rsidR="00E61CCC">
        <w:t>.</w:t>
      </w:r>
    </w:p>
    <w:p w14:paraId="05AAE6E0" w14:textId="77777777" w:rsidR="00BC768A" w:rsidRPr="00826493" w:rsidRDefault="00BC768A" w:rsidP="00BC768A">
      <w:pPr>
        <w:pStyle w:val="Heading3"/>
      </w:pPr>
      <w:bookmarkStart w:id="82" w:name="_Toc233624612"/>
      <w:r w:rsidRPr="00826493">
        <w:t>RC Possible Marks</w:t>
      </w:r>
      <w:bookmarkEnd w:id="82"/>
    </w:p>
    <w:p w14:paraId="5317FC26" w14:textId="13A64CD7" w:rsidR="00C57EC2" w:rsidRDefault="00C57EC2" w:rsidP="00C57EC2">
      <w:r>
        <w:t>Count of roll call records classified as possible marks.</w:t>
      </w:r>
      <w:r w:rsidR="00F76EA4">
        <w:t xml:space="preserve"> It is evaluate</w:t>
      </w:r>
      <w:r w:rsidR="005C1AD5">
        <w:t>d</w:t>
      </w:r>
      <w:r w:rsidR="00F76EA4">
        <w:t xml:space="preserve"> as follows</w:t>
      </w:r>
    </w:p>
    <w:p w14:paraId="5A312AC0" w14:textId="29A2B3D8" w:rsidR="00C57EC2" w:rsidRDefault="00C57EC2" w:rsidP="00F76EA4">
      <w:pPr>
        <w:ind w:left="720"/>
      </w:pPr>
      <w:r>
        <w:t>Removes mark and mark classification filters to ensure all possible marks are counted whilst preserving other filters such as date ranges.</w:t>
      </w:r>
    </w:p>
    <w:p w14:paraId="2B41E5A3" w14:textId="7C38198E" w:rsidR="00C57EC2" w:rsidRDefault="00C57EC2" w:rsidP="00F76EA4">
      <w:pPr>
        <w:ind w:left="720"/>
      </w:pPr>
      <w:r>
        <w:t xml:space="preserve">If Possible is </w:t>
      </w:r>
      <w:proofErr w:type="gramStart"/>
      <w:r>
        <w:t>blank</w:t>
      </w:r>
      <w:proofErr w:type="gramEnd"/>
      <w:r>
        <w:t xml:space="preserve"> then it will return 0 as there are no possible marks.</w:t>
      </w:r>
    </w:p>
    <w:p w14:paraId="7AED8435" w14:textId="352DDF1A" w:rsidR="008B63C9" w:rsidRDefault="00C57EC2" w:rsidP="00F76EA4">
      <w:pPr>
        <w:ind w:left="720"/>
      </w:pPr>
      <w:r>
        <w:t>Otherwise</w:t>
      </w:r>
      <w:r w:rsidR="00F76EA4">
        <w:t>,</w:t>
      </w:r>
      <w:r>
        <w:t xml:space="preserve"> it returns the count of possible marks</w:t>
      </w:r>
      <w:r w:rsidR="00E61CCC">
        <w:t>.</w:t>
      </w:r>
    </w:p>
    <w:p w14:paraId="185F5E81" w14:textId="4ED2DB65" w:rsidR="00C26C29" w:rsidRDefault="00C26C29" w:rsidP="00C26C29">
      <w:pPr>
        <w:pStyle w:val="Heading3"/>
      </w:pPr>
      <w:bookmarkStart w:id="83" w:name="_Toc233624613"/>
      <w:r>
        <w:t>RC Present Marks</w:t>
      </w:r>
      <w:bookmarkEnd w:id="83"/>
    </w:p>
    <w:p w14:paraId="7C997BAF" w14:textId="5BAB144F" w:rsidR="00C26C29" w:rsidRDefault="00C26C29" w:rsidP="00C26C29">
      <w:r>
        <w:t>Count of present roll call record.</w:t>
      </w:r>
      <w:r w:rsidR="001C61DD">
        <w:t xml:space="preserve"> It is evaluated as follows</w:t>
      </w:r>
    </w:p>
    <w:p w14:paraId="29FD6023" w14:textId="77777777" w:rsidR="00A703F8" w:rsidRDefault="00A703F8" w:rsidP="00A703F8">
      <w:pPr>
        <w:ind w:left="720"/>
      </w:pPr>
      <w:r>
        <w:t>If the number of possible marks is 0 then this will return blank as there are no possible marks.</w:t>
      </w:r>
    </w:p>
    <w:p w14:paraId="3481686B" w14:textId="714668C2" w:rsidR="00C26C29" w:rsidRDefault="00A703F8" w:rsidP="00A703F8">
      <w:pPr>
        <w:ind w:left="720"/>
      </w:pPr>
      <w:r>
        <w:t>I</w:t>
      </w:r>
      <w:r w:rsidR="00C26C29">
        <w:t>f no present marks are calculated (blank)</w:t>
      </w:r>
      <w:r w:rsidR="005C1AD5">
        <w:t>,</w:t>
      </w:r>
      <w:r w:rsidR="00C26C29">
        <w:t xml:space="preserve"> it will return 0 as there are no present marks but there were possible marks</w:t>
      </w:r>
      <w:r w:rsidR="00E61CCC">
        <w:t>.</w:t>
      </w:r>
    </w:p>
    <w:p w14:paraId="1340ABEE" w14:textId="6A69A0B0" w:rsidR="00C26C29" w:rsidRDefault="00C26C29" w:rsidP="00A703F8">
      <w:pPr>
        <w:ind w:left="720"/>
      </w:pPr>
      <w:r>
        <w:t>Otherwise</w:t>
      </w:r>
      <w:r w:rsidR="005C1AD5">
        <w:t>,</w:t>
      </w:r>
      <w:r>
        <w:t xml:space="preserve"> it returns the count of present marks</w:t>
      </w:r>
      <w:r w:rsidR="00E61CCC">
        <w:t>.</w:t>
      </w:r>
    </w:p>
    <w:p w14:paraId="68D80698" w14:textId="31F4B325" w:rsidR="008B63C9" w:rsidRDefault="00E61CCC" w:rsidP="001805DF">
      <w:pPr>
        <w:pStyle w:val="Heading3"/>
      </w:pPr>
      <w:bookmarkStart w:id="84" w:name="_Toc233624614"/>
      <w:r>
        <w:t>RC Redundant Marks</w:t>
      </w:r>
      <w:bookmarkEnd w:id="84"/>
    </w:p>
    <w:p w14:paraId="18CCC630" w14:textId="1A00FF00" w:rsidR="00E61CCC" w:rsidRDefault="00E61CCC" w:rsidP="008B63C9">
      <w:r>
        <w:t xml:space="preserve">Count of roll call records classed as Redundant Marks (roll call </w:t>
      </w:r>
      <w:r w:rsidR="008C7796">
        <w:t>attendance table has the redundant mark flg column set to true).</w:t>
      </w:r>
    </w:p>
    <w:p w14:paraId="0AAED014" w14:textId="0E2C1C1A" w:rsidR="008B63C9" w:rsidRDefault="001805DF" w:rsidP="001805DF">
      <w:pPr>
        <w:pStyle w:val="Heading3"/>
      </w:pPr>
      <w:bookmarkStart w:id="85" w:name="_Toc233624615"/>
      <w:r>
        <w:t>RC U Marks (absence)</w:t>
      </w:r>
      <w:bookmarkEnd w:id="85"/>
    </w:p>
    <w:p w14:paraId="7F14BFAC" w14:textId="71579FC7" w:rsidR="001805DF" w:rsidRPr="001805DF" w:rsidRDefault="001805DF" w:rsidP="001805DF">
      <w:r w:rsidRPr="001805DF">
        <w:t xml:space="preserve">Count of roll call U mark records </w:t>
      </w:r>
      <w:r>
        <w:t>(</w:t>
      </w:r>
      <w:r w:rsidRPr="001805DF">
        <w:t>classified as Absence</w:t>
      </w:r>
      <w:r>
        <w:t>)</w:t>
      </w:r>
      <w:r w:rsidRPr="001805DF">
        <w:t>.</w:t>
      </w:r>
      <w:r>
        <w:t xml:space="preserve"> This is evaluated as follows:</w:t>
      </w:r>
    </w:p>
    <w:p w14:paraId="032B1310" w14:textId="77777777" w:rsidR="0079714A" w:rsidRDefault="0079714A" w:rsidP="0079714A">
      <w:pPr>
        <w:ind w:left="720"/>
      </w:pPr>
      <w:r>
        <w:t>If the number of possible marks is 0 then this will return blank as there are no possible marks.</w:t>
      </w:r>
    </w:p>
    <w:p w14:paraId="268707EF" w14:textId="3DAE523B" w:rsidR="0079714A" w:rsidRDefault="0079714A" w:rsidP="0079714A">
      <w:pPr>
        <w:ind w:left="720"/>
      </w:pPr>
      <w:r>
        <w:t>If no U marks are calculated (blank), it will return 0 as there are no U marks but there were possible marks.</w:t>
      </w:r>
    </w:p>
    <w:p w14:paraId="25481B5E" w14:textId="759C0125" w:rsidR="0079714A" w:rsidRDefault="0079714A" w:rsidP="0079714A">
      <w:pPr>
        <w:ind w:left="720"/>
      </w:pPr>
      <w:r>
        <w:lastRenderedPageBreak/>
        <w:t>Otherwise, it returns the count of U marks.</w:t>
      </w:r>
    </w:p>
    <w:p w14:paraId="75506D2A" w14:textId="5CA9F973" w:rsidR="0079714A" w:rsidRDefault="0079714A" w:rsidP="00A7502E">
      <w:pPr>
        <w:pStyle w:val="Heading3"/>
      </w:pPr>
      <w:bookmarkStart w:id="86" w:name="_Toc233624616"/>
      <w:r>
        <w:t xml:space="preserve">RC </w:t>
      </w:r>
      <w:r w:rsidR="006713B7">
        <w:t>Unauthorised Absence Marks</w:t>
      </w:r>
      <w:bookmarkEnd w:id="86"/>
    </w:p>
    <w:p w14:paraId="4035870D" w14:textId="2CCDC389" w:rsidR="006713B7" w:rsidRPr="006713B7" w:rsidRDefault="006713B7" w:rsidP="006713B7">
      <w:r w:rsidRPr="006713B7">
        <w:t>Count of unauthorise</w:t>
      </w:r>
      <w:r w:rsidR="00A7502E">
        <w:t>d</w:t>
      </w:r>
      <w:r w:rsidRPr="006713B7">
        <w:t xml:space="preserve"> absence roll call records </w:t>
      </w:r>
      <w:r w:rsidR="00A7502E">
        <w:t>(</w:t>
      </w:r>
      <w:r w:rsidRPr="006713B7">
        <w:t>classified as Absence.</w:t>
      </w:r>
      <w:r w:rsidR="00A7502E">
        <w:t>) This is evaluated as follow</w:t>
      </w:r>
    </w:p>
    <w:p w14:paraId="4C5CF563" w14:textId="77777777" w:rsidR="006B118A" w:rsidRDefault="006B118A" w:rsidP="006B118A">
      <w:pPr>
        <w:ind w:left="720"/>
      </w:pPr>
      <w:r>
        <w:t>If the number of possible marks is 0 then this will return blank as there are no possible marks.</w:t>
      </w:r>
    </w:p>
    <w:p w14:paraId="253EC1E4" w14:textId="69C882F1" w:rsidR="006B118A" w:rsidRDefault="006B118A" w:rsidP="006B118A">
      <w:pPr>
        <w:ind w:left="720"/>
      </w:pPr>
      <w:r>
        <w:t>If no unauthorised absence marks are calculated (blank), it will return 0 as there are no unauthorised absence marks but there were possible marks.</w:t>
      </w:r>
    </w:p>
    <w:p w14:paraId="73A10305" w14:textId="59F3E194" w:rsidR="006B118A" w:rsidRDefault="006B118A" w:rsidP="006B118A">
      <w:pPr>
        <w:ind w:left="720"/>
      </w:pPr>
      <w:r>
        <w:t>Otherwise, it returns the count of unauthorised absence marks.</w:t>
      </w:r>
    </w:p>
    <w:p w14:paraId="71D59CEE" w14:textId="55752147" w:rsidR="006713B7" w:rsidRDefault="00347AED" w:rsidP="00347AED">
      <w:pPr>
        <w:pStyle w:val="Heading2"/>
      </w:pPr>
      <w:bookmarkStart w:id="87" w:name="_Toc233624617"/>
      <w:r>
        <w:t>Helper Measures</w:t>
      </w:r>
      <w:bookmarkEnd w:id="87"/>
    </w:p>
    <w:p w14:paraId="3B1E268B" w14:textId="22633163" w:rsidR="00347AED" w:rsidRDefault="00F8618E" w:rsidP="00347AED">
      <w:r>
        <w:t>These are measures that are not expected to be used on their own in a visual report</w:t>
      </w:r>
      <w:r w:rsidR="003514F3">
        <w:t xml:space="preserve"> as a value</w:t>
      </w:r>
      <w:r w:rsidR="006D56D3">
        <w:t xml:space="preserve">. </w:t>
      </w:r>
      <w:r w:rsidR="003514F3">
        <w:t xml:space="preserve"> </w:t>
      </w:r>
      <w:r w:rsidR="006D56D3">
        <w:t>They</w:t>
      </w:r>
      <w:r w:rsidR="003514F3">
        <w:t xml:space="preserve"> have been created to </w:t>
      </w:r>
      <w:r w:rsidR="00FF32B2">
        <w:t xml:space="preserve">assist in </w:t>
      </w:r>
      <w:r w:rsidR="006D56D3">
        <w:t xml:space="preserve">the calculation of other measures, modifying how visuals are displayed, filtering visuals </w:t>
      </w:r>
      <w:r w:rsidR="001A3AC5">
        <w:t xml:space="preserve">and </w:t>
      </w:r>
      <w:r w:rsidR="00FF32B2">
        <w:t>displaying</w:t>
      </w:r>
      <w:r w:rsidR="001A3AC5">
        <w:t xml:space="preserve"> </w:t>
      </w:r>
      <w:r w:rsidR="00FF32B2">
        <w:t>titles</w:t>
      </w:r>
      <w:r w:rsidR="001A3AC5">
        <w:t>.</w:t>
      </w:r>
    </w:p>
    <w:p w14:paraId="087D19DE" w14:textId="10396F07" w:rsidR="001A3AC5" w:rsidRDefault="001A3AC5" w:rsidP="001A3AC5">
      <w:pPr>
        <w:pStyle w:val="Heading3"/>
      </w:pPr>
      <w:bookmarkStart w:id="88" w:name="_Toc233624618"/>
      <w:r>
        <w:t>RC Afternoon Absconder Flg</w:t>
      </w:r>
      <w:bookmarkEnd w:id="88"/>
    </w:p>
    <w:p w14:paraId="4A1B4ED0" w14:textId="77777777" w:rsidR="0001724E" w:rsidRDefault="001A3AC5" w:rsidP="001A3AC5">
      <w:r>
        <w:t>This is set to true if a student is present in the roll call morning session</w:t>
      </w:r>
      <w:r w:rsidR="00801BC0">
        <w:t>, i</w:t>
      </w:r>
      <w:r>
        <w:t>s down as a possible roll call attendance for the afternoon session but does not have a</w:t>
      </w:r>
      <w:r w:rsidR="0001724E">
        <w:t>n afternoon</w:t>
      </w:r>
      <w:r>
        <w:t xml:space="preserve"> present mark. </w:t>
      </w:r>
    </w:p>
    <w:p w14:paraId="42561511" w14:textId="649F30AD" w:rsidR="001A3AC5" w:rsidRDefault="001A3AC5" w:rsidP="001A3AC5">
      <w:r>
        <w:t>This measure is expected to be used against a single student on a single date.</w:t>
      </w:r>
    </w:p>
    <w:p w14:paraId="56858792" w14:textId="0E1394AA" w:rsidR="001A3AC5" w:rsidRDefault="001A3AC5" w:rsidP="001A3AC5">
      <w:proofErr w:type="gramStart"/>
      <w:r>
        <w:t>NOTE :</w:t>
      </w:r>
      <w:proofErr w:type="gramEnd"/>
      <w:r>
        <w:t xml:space="preserve"> Text </w:t>
      </w:r>
      <w:r w:rsidR="003D2D64">
        <w:t xml:space="preserve">is </w:t>
      </w:r>
      <w:r>
        <w:t>used output format instead of boolean so that this measure can also be used as a visual filter</w:t>
      </w:r>
      <w:r w:rsidR="003D2D64">
        <w:t>.</w:t>
      </w:r>
    </w:p>
    <w:p w14:paraId="2E781A0A" w14:textId="488F62CE" w:rsidR="00C67939" w:rsidRPr="00C67939" w:rsidRDefault="00C67939" w:rsidP="00C67939">
      <w:pPr>
        <w:pStyle w:val="Heading3"/>
      </w:pPr>
      <w:bookmarkStart w:id="89" w:name="_Toc233624619"/>
      <w:r w:rsidRPr="00C67939">
        <w:t>RC Att Target</w:t>
      </w:r>
      <w:bookmarkEnd w:id="89"/>
    </w:p>
    <w:p w14:paraId="508BC254" w14:textId="1E947B82" w:rsidR="00C67939" w:rsidRDefault="00C67939" w:rsidP="00C67939">
      <w:r w:rsidRPr="00C67939">
        <w:t xml:space="preserve">Decimal value to represent the percentage value of the Roll call Attendance Target Value. </w:t>
      </w:r>
      <w:r>
        <w:t>Can be used</w:t>
      </w:r>
      <w:r w:rsidRPr="00C67939">
        <w:t xml:space="preserve"> to set the target value in visuals.</w:t>
      </w:r>
    </w:p>
    <w:p w14:paraId="19A4C6F1" w14:textId="5BE04172" w:rsidR="00E87B13" w:rsidRPr="00E87B13" w:rsidRDefault="00E87B13" w:rsidP="00E87B13">
      <w:pPr>
        <w:pStyle w:val="Heading3"/>
      </w:pPr>
      <w:bookmarkStart w:id="90" w:name="_Toc233624620"/>
      <w:r w:rsidRPr="00E87B13">
        <w:t>RC Att Ten Day Trend colour</w:t>
      </w:r>
      <w:bookmarkEnd w:id="90"/>
    </w:p>
    <w:p w14:paraId="6170BDAD" w14:textId="7163D5CE" w:rsidR="00E87B13" w:rsidRDefault="00E87B13" w:rsidP="00E87B13">
      <w:r>
        <w:t xml:space="preserve">Sets the colour to be used dependant on the </w:t>
      </w:r>
      <w:proofErr w:type="gramStart"/>
      <w:r w:rsidR="00697727">
        <w:t>ten day</w:t>
      </w:r>
      <w:proofErr w:type="gramEnd"/>
      <w:r w:rsidR="00697727">
        <w:t xml:space="preserve"> trend label</w:t>
      </w:r>
    </w:p>
    <w:p w14:paraId="77DD9E5F" w14:textId="2B11DDEA" w:rsidR="00FA4874" w:rsidRPr="00FA4874" w:rsidRDefault="00FA4874" w:rsidP="00CF3C43">
      <w:pPr>
        <w:pStyle w:val="Heading3"/>
      </w:pPr>
      <w:bookmarkStart w:id="91" w:name="_Toc233624621"/>
      <w:r w:rsidRPr="00FA4874">
        <w:t>RC Band is Current Band Filer</w:t>
      </w:r>
      <w:bookmarkEnd w:id="91"/>
    </w:p>
    <w:p w14:paraId="0C118F89" w14:textId="556363C6" w:rsidR="00FA4874" w:rsidRPr="00FA4874" w:rsidRDefault="00FA4874" w:rsidP="00FA4874">
      <w:r w:rsidRPr="00FA4874">
        <w:t>Set to true if the evaluated attendance band matches the selected attendance band</w:t>
      </w:r>
    </w:p>
    <w:p w14:paraId="594B7B7D" w14:textId="24A3DDF9" w:rsidR="00CF3C43" w:rsidRPr="00CF3C43" w:rsidRDefault="00CF3C43" w:rsidP="00CF3C43">
      <w:pPr>
        <w:pStyle w:val="Heading3"/>
      </w:pPr>
      <w:bookmarkStart w:id="92" w:name="_Toc233624622"/>
      <w:r w:rsidRPr="00CF3C43">
        <w:t>RC Is Possible has True Values</w:t>
      </w:r>
      <w:bookmarkEnd w:id="92"/>
    </w:p>
    <w:p w14:paraId="23CB1C4C" w14:textId="4C735674" w:rsidR="0000591C" w:rsidRPr="00F02FEE" w:rsidRDefault="00CF3C43" w:rsidP="00F02FEE">
      <w:r w:rsidRPr="00CF3C43">
        <w:t>This is used to check to see if there is at leas</w:t>
      </w:r>
      <w:r>
        <w:t>t</w:t>
      </w:r>
      <w:r w:rsidRPr="00CF3C43">
        <w:t xml:space="preserve"> one Is Possible value set to true. This can then be used to filter visuals to exclude options that have no possible attendance linked to them.</w:t>
      </w:r>
    </w:p>
    <w:p w14:paraId="49A2FF51" w14:textId="34B02A70" w:rsidR="00475495" w:rsidRPr="00475495" w:rsidRDefault="00475495" w:rsidP="00475495">
      <w:pPr>
        <w:pStyle w:val="Heading3"/>
      </w:pPr>
      <w:bookmarkStart w:id="93" w:name="_Toc233624623"/>
      <w:r w:rsidRPr="00475495">
        <w:t>RC Marks Required to Move Up Impossible colour</w:t>
      </w:r>
      <w:bookmarkEnd w:id="93"/>
    </w:p>
    <w:p w14:paraId="16017B73" w14:textId="3591E4F1" w:rsidR="00475495" w:rsidRDefault="00475495" w:rsidP="00475495">
      <w:r>
        <w:t>Sets the colour to red if there are not enough marks remaining to move up to the next band, otherwise it returns black</w:t>
      </w:r>
    </w:p>
    <w:p w14:paraId="11CC0211" w14:textId="54B39FEC" w:rsidR="009D5921" w:rsidRPr="009D5921" w:rsidRDefault="009D5921" w:rsidP="000B4A18">
      <w:pPr>
        <w:pStyle w:val="Heading3"/>
      </w:pPr>
      <w:bookmarkStart w:id="94" w:name="_Toc233624624"/>
      <w:r w:rsidRPr="009D5921">
        <w:t>RC Missing Dates Colour</w:t>
      </w:r>
      <w:bookmarkEnd w:id="94"/>
    </w:p>
    <w:p w14:paraId="5A780AF5" w14:textId="1471040C" w:rsidR="009D5921" w:rsidRPr="009D5921" w:rsidRDefault="009D5921" w:rsidP="009D5921">
      <w:r>
        <w:t xml:space="preserve">Returns red </w:t>
      </w:r>
      <w:r w:rsidR="000B4A18">
        <w:t>if the latest attendance date in the roll call attendance table is older than expected</w:t>
      </w:r>
      <w:r w:rsidR="00F00A14">
        <w:t xml:space="preserve"> indicating recent dates may be missing.</w:t>
      </w:r>
    </w:p>
    <w:p w14:paraId="120340EC" w14:textId="309D8FC1" w:rsidR="00F00A14" w:rsidRPr="00F00A14" w:rsidRDefault="00F00A14" w:rsidP="00F00A14">
      <w:pPr>
        <w:pStyle w:val="Heading3"/>
      </w:pPr>
      <w:bookmarkStart w:id="95" w:name="_Toc233624625"/>
      <w:r w:rsidRPr="00F00A14">
        <w:t>RC PM Present Mark Flg</w:t>
      </w:r>
      <w:bookmarkEnd w:id="95"/>
    </w:p>
    <w:p w14:paraId="21DE4C44" w14:textId="3532EA29" w:rsidR="00F00A14" w:rsidRPr="00F00A14" w:rsidRDefault="00F00A14" w:rsidP="00F00A14">
      <w:r w:rsidRPr="00F00A14">
        <w:t>Boolean flag. Returns true if there is a roll call raw mark of "\" and the period is "PM".</w:t>
      </w:r>
    </w:p>
    <w:p w14:paraId="4183FDFC" w14:textId="626EDA1E" w:rsidR="00745890" w:rsidRPr="00745890" w:rsidRDefault="00745890" w:rsidP="00745890">
      <w:pPr>
        <w:pStyle w:val="Heading3"/>
      </w:pPr>
      <w:bookmarkStart w:id="96" w:name="_Toc233624626"/>
      <w:r w:rsidRPr="00745890">
        <w:lastRenderedPageBreak/>
        <w:t>Selected RC Late Mins Analysis</w:t>
      </w:r>
      <w:bookmarkEnd w:id="96"/>
    </w:p>
    <w:p w14:paraId="7FB37E11" w14:textId="00F751B9" w:rsidR="00745890" w:rsidRDefault="00745890" w:rsidP="00745890">
      <w:r w:rsidRPr="00745890">
        <w:t>Applies the user selected late mins analysis measure.</w:t>
      </w:r>
    </w:p>
    <w:p w14:paraId="36E548EB" w14:textId="0D8CC2A7" w:rsidR="004033D5" w:rsidRPr="004033D5" w:rsidRDefault="004033D5" w:rsidP="004033D5">
      <w:pPr>
        <w:pStyle w:val="Heading3"/>
      </w:pPr>
      <w:bookmarkStart w:id="97" w:name="_Toc233624627"/>
      <w:r w:rsidRPr="004033D5">
        <w:t>Selected RC Late Mins Analysis as Text</w:t>
      </w:r>
      <w:bookmarkEnd w:id="97"/>
    </w:p>
    <w:p w14:paraId="152B3D69" w14:textId="5BDFAF5D" w:rsidR="004033D5" w:rsidRPr="004033D5" w:rsidRDefault="004033D5" w:rsidP="004033D5">
      <w:r w:rsidRPr="004033D5">
        <w:t>Outputs the name of the user selected late mins analysis measure.</w:t>
      </w:r>
    </w:p>
    <w:p w14:paraId="341CB493" w14:textId="58E89171" w:rsidR="003540CF" w:rsidRPr="003540CF" w:rsidRDefault="003540CF" w:rsidP="003540CF">
      <w:pPr>
        <w:pStyle w:val="Heading3"/>
      </w:pPr>
      <w:bookmarkStart w:id="98" w:name="_Toc233624628"/>
      <w:r w:rsidRPr="003540CF">
        <w:t>Selected RC Mark Analysis</w:t>
      </w:r>
      <w:bookmarkEnd w:id="98"/>
    </w:p>
    <w:p w14:paraId="4C483FC5" w14:textId="20B46C85" w:rsidR="003540CF" w:rsidRPr="003540CF" w:rsidRDefault="003540CF" w:rsidP="003540CF">
      <w:r w:rsidRPr="003540CF">
        <w:t>Applies the user selected late mark analysis measure.</w:t>
      </w:r>
    </w:p>
    <w:p w14:paraId="407E611D" w14:textId="36AB6095" w:rsidR="00A40401" w:rsidRPr="00A40401" w:rsidRDefault="00A40401" w:rsidP="00A40401">
      <w:pPr>
        <w:pStyle w:val="Heading3"/>
      </w:pPr>
      <w:bookmarkStart w:id="99" w:name="_Toc233624629"/>
      <w:r w:rsidRPr="00A40401">
        <w:t>Selected RC Mark Analysis as Tex</w:t>
      </w:r>
      <w:r>
        <w:t>t</w:t>
      </w:r>
      <w:bookmarkEnd w:id="99"/>
    </w:p>
    <w:p w14:paraId="4B60596B" w14:textId="74A19DA4" w:rsidR="00A40401" w:rsidRPr="00A40401" w:rsidRDefault="00A40401" w:rsidP="00A40401">
      <w:r w:rsidRPr="00A40401">
        <w:t>Outputs the name of the user selected mark analysis measure.</w:t>
      </w:r>
    </w:p>
    <w:p w14:paraId="01F73DA2" w14:textId="0233D2EA" w:rsidR="00685987" w:rsidRPr="00685987" w:rsidRDefault="00685987" w:rsidP="00685987">
      <w:pPr>
        <w:pStyle w:val="Heading3"/>
      </w:pPr>
      <w:bookmarkStart w:id="100" w:name="_Toc233624630"/>
      <w:r w:rsidRPr="00685987">
        <w:t>Selected RC Raw Mark</w:t>
      </w:r>
      <w:bookmarkEnd w:id="100"/>
    </w:p>
    <w:p w14:paraId="0504134C" w14:textId="3208C3BB" w:rsidR="00685987" w:rsidRPr="00685987" w:rsidRDefault="00685987" w:rsidP="00685987">
      <w:r w:rsidRPr="00685987">
        <w:t>Returns blank if none or more than one is selected.</w:t>
      </w:r>
      <w:r w:rsidR="009379C3">
        <w:t xml:space="preserve"> Otherwise, it returns the selected Raw Mark from the roll call attendance table.</w:t>
      </w:r>
    </w:p>
    <w:p w14:paraId="767B9247" w14:textId="75089DCF" w:rsidR="006A0053" w:rsidRPr="006A0053" w:rsidRDefault="006A0053" w:rsidP="006A0053">
      <w:pPr>
        <w:pStyle w:val="Heading3"/>
      </w:pPr>
      <w:bookmarkStart w:id="101" w:name="_Toc233624631"/>
      <w:r w:rsidRPr="006A0053">
        <w:t>Selected Student Name</w:t>
      </w:r>
      <w:bookmarkEnd w:id="101"/>
    </w:p>
    <w:p w14:paraId="7DA7A90C" w14:textId="0EB17AF9" w:rsidR="006A0053" w:rsidRPr="006A0053" w:rsidRDefault="006A0053" w:rsidP="006A0053">
      <w:r w:rsidRPr="006A0053">
        <w:t>Returns the selected student name. If no name has been selected it outputs "Select a single student".</w:t>
      </w:r>
    </w:p>
    <w:p w14:paraId="41557AB0" w14:textId="77777777" w:rsidR="004033D5" w:rsidRPr="00745890" w:rsidRDefault="004033D5" w:rsidP="00745890"/>
    <w:p w14:paraId="1E6D2FA9" w14:textId="77777777" w:rsidR="00475495" w:rsidRPr="00475495" w:rsidRDefault="00475495" w:rsidP="00475495"/>
    <w:p w14:paraId="1F23E65A" w14:textId="77777777" w:rsidR="00697727" w:rsidRPr="00E87B13" w:rsidRDefault="00697727" w:rsidP="00E87B13"/>
    <w:p w14:paraId="244F25B6" w14:textId="77777777" w:rsidR="00C67939" w:rsidRPr="00C67939" w:rsidRDefault="00C67939" w:rsidP="00C67939"/>
    <w:p w14:paraId="7C6266BB" w14:textId="77777777" w:rsidR="00347AED" w:rsidRDefault="00347AED" w:rsidP="00347AED"/>
    <w:p w14:paraId="7767C027" w14:textId="35F633CC" w:rsidR="00347AED" w:rsidRDefault="00447ECE" w:rsidP="00447ECE">
      <w:pPr>
        <w:pStyle w:val="Heading2"/>
      </w:pPr>
      <w:bookmarkStart w:id="102" w:name="_Toc233624632"/>
      <w:r>
        <w:t>Attendance KPIs</w:t>
      </w:r>
      <w:bookmarkEnd w:id="102"/>
    </w:p>
    <w:p w14:paraId="518E0AF3" w14:textId="008E4DEF" w:rsidR="0053646F" w:rsidRDefault="00147AF4" w:rsidP="0053646F">
      <w:r>
        <w:t>The following</w:t>
      </w:r>
      <w:r w:rsidR="00A72E68">
        <w:t xml:space="preserve"> Attendance KPI’s </w:t>
      </w:r>
      <w:r>
        <w:t>are included in</w:t>
      </w:r>
      <w:r w:rsidR="00A72E68">
        <w:t xml:space="preserve"> the model</w:t>
      </w:r>
      <w:r w:rsidR="006E01D6">
        <w:t>:</w:t>
      </w:r>
    </w:p>
    <w:p w14:paraId="7F74A7AD" w14:textId="6C182FC8" w:rsidR="00A72E68" w:rsidRPr="00A72E68" w:rsidRDefault="00A72E68" w:rsidP="00A72E68">
      <w:pPr>
        <w:pStyle w:val="Heading3"/>
      </w:pPr>
      <w:bookmarkStart w:id="103" w:name="_Toc233624633"/>
      <w:r w:rsidRPr="00A72E68">
        <w:t>Continuous Marks for Next Band</w:t>
      </w:r>
      <w:bookmarkEnd w:id="103"/>
    </w:p>
    <w:p w14:paraId="3951828C" w14:textId="6AAD4038" w:rsidR="00A72E68" w:rsidRPr="00A72E68" w:rsidRDefault="00A72E68" w:rsidP="00A72E68">
      <w:r w:rsidRPr="00A72E68">
        <w:t>Evaluates the number of continuous present marks required to move up to the next attendance band.</w:t>
      </w:r>
    </w:p>
    <w:p w14:paraId="59F8AF9C" w14:textId="78C27AC5" w:rsidR="004B4A07" w:rsidRPr="004B4A07" w:rsidRDefault="004B4A07" w:rsidP="004B4A07">
      <w:pPr>
        <w:pStyle w:val="Heading3"/>
      </w:pPr>
      <w:bookmarkStart w:id="104" w:name="_Toc233624634"/>
      <w:r w:rsidRPr="004B4A07">
        <w:t>Continuous Marks to Leave PA</w:t>
      </w:r>
      <w:bookmarkEnd w:id="104"/>
    </w:p>
    <w:p w14:paraId="3475EB42" w14:textId="6075FD08" w:rsidR="004B4A07" w:rsidRPr="004B4A07" w:rsidRDefault="004B4A07" w:rsidP="004B4A07">
      <w:r w:rsidRPr="004B4A07">
        <w:t>Evaluates the number of continuous present marks required to leave PA</w:t>
      </w:r>
    </w:p>
    <w:p w14:paraId="6346F8E4" w14:textId="4F659227" w:rsidR="001B4AF1" w:rsidRPr="001B4AF1" w:rsidRDefault="001B4AF1" w:rsidP="001B4AF1">
      <w:pPr>
        <w:pStyle w:val="Heading3"/>
      </w:pPr>
      <w:bookmarkStart w:id="105" w:name="_Toc233624635"/>
      <w:r w:rsidRPr="001B4AF1">
        <w:t>Continuous Marks to Leave SA</w:t>
      </w:r>
      <w:bookmarkEnd w:id="105"/>
    </w:p>
    <w:p w14:paraId="34C72CED" w14:textId="12E8C3AE" w:rsidR="001B4AF1" w:rsidRPr="001B4AF1" w:rsidRDefault="001B4AF1" w:rsidP="001B4AF1">
      <w:r w:rsidRPr="001B4AF1">
        <w:t>Evaluates the number of continuous present marks required to leave SA</w:t>
      </w:r>
    </w:p>
    <w:p w14:paraId="4D870F0A" w14:textId="3545ED2B" w:rsidR="006714B2" w:rsidRPr="006714B2" w:rsidRDefault="006714B2" w:rsidP="006714B2">
      <w:pPr>
        <w:pStyle w:val="Heading3"/>
      </w:pPr>
      <w:bookmarkStart w:id="106" w:name="_Toc233624636"/>
      <w:r w:rsidRPr="006714B2">
        <w:t>RC Abs RP5D Trend Label</w:t>
      </w:r>
      <w:bookmarkEnd w:id="106"/>
    </w:p>
    <w:p w14:paraId="5158DFCE" w14:textId="24569F93" w:rsidR="006714B2" w:rsidRPr="006714B2" w:rsidRDefault="006714B2" w:rsidP="006714B2">
      <w:r w:rsidRPr="006714B2">
        <w:t xml:space="preserve">Label for </w:t>
      </w:r>
      <w:r>
        <w:t>the</w:t>
      </w:r>
      <w:r w:rsidRPr="006714B2">
        <w:t xml:space="preserve"> </w:t>
      </w:r>
      <w:r w:rsidR="00426321">
        <w:t xml:space="preserve">RP5D </w:t>
      </w:r>
      <w:r w:rsidRPr="006714B2">
        <w:t>rolling trend (non-overlapping 5-day windows) with offset</w:t>
      </w:r>
      <w:r w:rsidR="00483486">
        <w:t xml:space="preserve"> for </w:t>
      </w:r>
      <w:r w:rsidR="008C6282">
        <w:t>absence</w:t>
      </w:r>
    </w:p>
    <w:p w14:paraId="1A91581A" w14:textId="77777777" w:rsidR="008C6282" w:rsidRDefault="006714B2" w:rsidP="006714B2">
      <w:r w:rsidRPr="006714B2">
        <w:t xml:space="preserve">Uses </w:t>
      </w:r>
      <w:r w:rsidR="00483486">
        <w:t>a</w:t>
      </w:r>
      <w:r w:rsidRPr="006714B2">
        <w:t xml:space="preserve"> calculation group to transform </w:t>
      </w:r>
      <w:r w:rsidR="00483486">
        <w:t>the absence</w:t>
      </w:r>
      <w:r w:rsidR="0035163A">
        <w:t xml:space="preserve"> </w:t>
      </w:r>
      <w:r w:rsidRPr="006714B2">
        <w:t xml:space="preserve">into a trend code (200-series). </w:t>
      </w:r>
    </w:p>
    <w:p w14:paraId="55329CF7" w14:textId="177264CA" w:rsidR="006714B2" w:rsidRPr="006714B2" w:rsidRDefault="006714B2" w:rsidP="006714B2">
      <w:r w:rsidRPr="006714B2">
        <w:t>Do not reuse outside this context.</w:t>
      </w:r>
    </w:p>
    <w:p w14:paraId="7DEA2456" w14:textId="0F391672" w:rsidR="008C6282" w:rsidRPr="008C6282" w:rsidRDefault="008C6282" w:rsidP="008C6282">
      <w:pPr>
        <w:pStyle w:val="Heading3"/>
      </w:pPr>
      <w:bookmarkStart w:id="107" w:name="_Toc233624637"/>
      <w:r w:rsidRPr="008C6282">
        <w:t>RC Abs Ten Day Trend Label</w:t>
      </w:r>
      <w:bookmarkEnd w:id="107"/>
    </w:p>
    <w:p w14:paraId="1A81010A" w14:textId="5C080385" w:rsidR="008C6282" w:rsidRPr="008C6282" w:rsidRDefault="008C6282" w:rsidP="008C6282">
      <w:r w:rsidRPr="008C6282">
        <w:t xml:space="preserve">Label for </w:t>
      </w:r>
      <w:r w:rsidR="00FF37A2">
        <w:t>the</w:t>
      </w:r>
      <w:r w:rsidRPr="008C6282">
        <w:t xml:space="preserve"> </w:t>
      </w:r>
      <w:proofErr w:type="gramStart"/>
      <w:r w:rsidRPr="008C6282">
        <w:t>10 day</w:t>
      </w:r>
      <w:proofErr w:type="gramEnd"/>
      <w:r w:rsidRPr="008C6282">
        <w:t xml:space="preserve"> cumulative trend with offset</w:t>
      </w:r>
      <w:r w:rsidR="00FF37A2">
        <w:t xml:space="preserve"> for absence</w:t>
      </w:r>
    </w:p>
    <w:p w14:paraId="4BCC5538" w14:textId="1AED7740" w:rsidR="00FF37A2" w:rsidRDefault="008C6282" w:rsidP="008C6282">
      <w:r w:rsidRPr="008C6282">
        <w:t xml:space="preserve">Uses </w:t>
      </w:r>
      <w:r w:rsidR="00FF37A2">
        <w:t>a</w:t>
      </w:r>
      <w:r w:rsidRPr="008C6282">
        <w:t xml:space="preserve"> calculation group to transform </w:t>
      </w:r>
      <w:r w:rsidR="00FF37A2">
        <w:t xml:space="preserve">absence </w:t>
      </w:r>
      <w:r w:rsidRPr="008C6282">
        <w:t xml:space="preserve">into a trend code (200-series). </w:t>
      </w:r>
    </w:p>
    <w:p w14:paraId="570BD142" w14:textId="6A189300" w:rsidR="008C6282" w:rsidRPr="008C6282" w:rsidRDefault="008C6282" w:rsidP="008C6282">
      <w:r w:rsidRPr="008C6282">
        <w:t>Do not reuse outside this context.</w:t>
      </w:r>
    </w:p>
    <w:p w14:paraId="6DCA4E0C" w14:textId="519D7C9E" w:rsidR="003F4F94" w:rsidRPr="003F4F94" w:rsidRDefault="003F4F94" w:rsidP="003F4F94">
      <w:pPr>
        <w:pStyle w:val="Heading3"/>
      </w:pPr>
      <w:bookmarkStart w:id="108" w:name="_Toc233624638"/>
      <w:r w:rsidRPr="003F4F94">
        <w:lastRenderedPageBreak/>
        <w:t>RC Abs Three Week Trend Label</w:t>
      </w:r>
      <w:bookmarkEnd w:id="108"/>
    </w:p>
    <w:p w14:paraId="568A7409" w14:textId="44404AA3" w:rsidR="003F4F94" w:rsidRPr="003F4F94" w:rsidRDefault="003F4F94" w:rsidP="003F4F94">
      <w:r w:rsidRPr="003F4F94">
        <w:t xml:space="preserve">Label for </w:t>
      </w:r>
      <w:r>
        <w:t>the</w:t>
      </w:r>
      <w:r w:rsidRPr="003F4F94">
        <w:t xml:space="preserve"> </w:t>
      </w:r>
      <w:proofErr w:type="gramStart"/>
      <w:r w:rsidRPr="003F4F94">
        <w:t>3 week</w:t>
      </w:r>
      <w:proofErr w:type="gramEnd"/>
      <w:r w:rsidRPr="003F4F94">
        <w:t xml:space="preserve"> window trend</w:t>
      </w:r>
      <w:r>
        <w:t xml:space="preserve"> for absence</w:t>
      </w:r>
    </w:p>
    <w:p w14:paraId="4D00E23A" w14:textId="77777777" w:rsidR="003F4F94" w:rsidRDefault="003F4F94" w:rsidP="003F4F94">
      <w:r w:rsidRPr="003F4F94">
        <w:t xml:space="preserve">Uses </w:t>
      </w:r>
      <w:r>
        <w:t>a</w:t>
      </w:r>
      <w:r w:rsidRPr="003F4F94">
        <w:t xml:space="preserve"> calculation group to transform </w:t>
      </w:r>
      <w:r>
        <w:t xml:space="preserve">absence </w:t>
      </w:r>
      <w:r w:rsidRPr="003F4F94">
        <w:t xml:space="preserve">into a trend code (200-series). </w:t>
      </w:r>
    </w:p>
    <w:p w14:paraId="3FDA0DB7" w14:textId="22F93206" w:rsidR="003F4F94" w:rsidRPr="003F4F94" w:rsidRDefault="003F4F94" w:rsidP="003F4F94">
      <w:r w:rsidRPr="003F4F94">
        <w:t>Do not reuse outside this context.</w:t>
      </w:r>
    </w:p>
    <w:p w14:paraId="2834BE97" w14:textId="310AA00D" w:rsidR="00A97F4A" w:rsidRPr="00A97F4A" w:rsidRDefault="00A97F4A" w:rsidP="00A97F4A">
      <w:pPr>
        <w:pStyle w:val="Heading3"/>
      </w:pPr>
      <w:bookmarkStart w:id="109" w:name="_Toc233624639"/>
      <w:r w:rsidRPr="00A97F4A">
        <w:t>RC Absence as % of Possible</w:t>
      </w:r>
      <w:bookmarkEnd w:id="109"/>
    </w:p>
    <w:p w14:paraId="0A805F6E" w14:textId="2B7E7E1E" w:rsidR="00A97F4A" w:rsidRPr="00A97F4A" w:rsidRDefault="00A97F4A" w:rsidP="00A97F4A">
      <w:r w:rsidRPr="00A97F4A">
        <w:t>Expresses the number of absen</w:t>
      </w:r>
      <w:r>
        <w:t>c</w:t>
      </w:r>
      <w:r w:rsidRPr="00A97F4A">
        <w:t>e marks as a percentage of possible marks</w:t>
      </w:r>
    </w:p>
    <w:p w14:paraId="032E9B20" w14:textId="731B04FC" w:rsidR="00532323" w:rsidRPr="00532323" w:rsidRDefault="00532323" w:rsidP="00532323">
      <w:pPr>
        <w:pStyle w:val="Heading3"/>
      </w:pPr>
      <w:bookmarkStart w:id="110" w:name="_Toc233624640"/>
      <w:r w:rsidRPr="00532323">
        <w:t>RC Absence Instances (Sept)</w:t>
      </w:r>
      <w:bookmarkEnd w:id="110"/>
    </w:p>
    <w:p w14:paraId="2E01CC3B" w14:textId="1112338C" w:rsidR="00532323" w:rsidRPr="00532323" w:rsidRDefault="00532323" w:rsidP="00532323">
      <w:r w:rsidRPr="00532323">
        <w:t>Evaluates the number of absence instances for the month of September</w:t>
      </w:r>
    </w:p>
    <w:p w14:paraId="78BEB987" w14:textId="63F502EB" w:rsidR="0017645E" w:rsidRPr="0017645E" w:rsidRDefault="0017645E" w:rsidP="0017645E">
      <w:pPr>
        <w:pStyle w:val="Heading3"/>
      </w:pPr>
      <w:bookmarkStart w:id="111" w:name="_Toc233624641"/>
      <w:r w:rsidRPr="0017645E">
        <w:t>RC Att % (What-If Present Marks)</w:t>
      </w:r>
      <w:bookmarkEnd w:id="111"/>
    </w:p>
    <w:p w14:paraId="47E060CF" w14:textId="5CAE87EA" w:rsidR="0017645E" w:rsidRDefault="0017645E" w:rsidP="0017645E">
      <w:r w:rsidRPr="0017645E">
        <w:t>Evaluates a new attendance percentage based on the what-if present mark being classed as a present mark</w:t>
      </w:r>
      <w:r w:rsidR="00F72108">
        <w:t>.</w:t>
      </w:r>
    </w:p>
    <w:p w14:paraId="2B57BF7C" w14:textId="62B5C300" w:rsidR="00F72108" w:rsidRPr="00F72108" w:rsidRDefault="00F72108" w:rsidP="00F72108">
      <w:pPr>
        <w:pStyle w:val="Heading3"/>
      </w:pPr>
      <w:bookmarkStart w:id="112" w:name="_Toc233624642"/>
      <w:r w:rsidRPr="00F72108">
        <w:t>RC Att Rank (Asc)</w:t>
      </w:r>
      <w:bookmarkEnd w:id="112"/>
    </w:p>
    <w:p w14:paraId="6059B257" w14:textId="7206CA76" w:rsidR="00F72108" w:rsidRDefault="00F72108" w:rsidP="00F72108">
      <w:r w:rsidRPr="00F72108">
        <w:t>Ranks students based on their roll call attendance % Ascending</w:t>
      </w:r>
    </w:p>
    <w:p w14:paraId="495CB1DD" w14:textId="4A6A5499" w:rsidR="00272854" w:rsidRPr="00272854" w:rsidRDefault="00272854" w:rsidP="00272854">
      <w:pPr>
        <w:pStyle w:val="Heading3"/>
      </w:pPr>
      <w:bookmarkStart w:id="113" w:name="_Toc233624643"/>
      <w:r w:rsidRPr="00272854">
        <w:t>RC Att Rank (Desc)</w:t>
      </w:r>
      <w:bookmarkEnd w:id="113"/>
    </w:p>
    <w:p w14:paraId="04204D98" w14:textId="42736AAA" w:rsidR="00272854" w:rsidRPr="00272854" w:rsidRDefault="00272854" w:rsidP="00272854">
      <w:r w:rsidRPr="00272854">
        <w:t>Ranks students based on their roll call attendance % Descending</w:t>
      </w:r>
    </w:p>
    <w:p w14:paraId="4750CFB7" w14:textId="7FB93564" w:rsidR="00E6554E" w:rsidRPr="006714B2" w:rsidRDefault="00E6554E" w:rsidP="00E6554E">
      <w:pPr>
        <w:pStyle w:val="Heading3"/>
      </w:pPr>
      <w:bookmarkStart w:id="114" w:name="_Toc233624644"/>
      <w:r w:rsidRPr="006714B2">
        <w:t xml:space="preserve">RC </w:t>
      </w:r>
      <w:r>
        <w:t>Att</w:t>
      </w:r>
      <w:r w:rsidRPr="006714B2">
        <w:t xml:space="preserve"> RP5D Trend Label</w:t>
      </w:r>
      <w:bookmarkEnd w:id="114"/>
    </w:p>
    <w:p w14:paraId="023D83BD" w14:textId="0404951E" w:rsidR="00E6554E" w:rsidRPr="006714B2" w:rsidRDefault="00E6554E" w:rsidP="00E6554E">
      <w:r w:rsidRPr="006714B2">
        <w:t xml:space="preserve">Label for </w:t>
      </w:r>
      <w:r>
        <w:t>the</w:t>
      </w:r>
      <w:r w:rsidRPr="006714B2">
        <w:t xml:space="preserve"> </w:t>
      </w:r>
      <w:r>
        <w:t xml:space="preserve">RP5D </w:t>
      </w:r>
      <w:r w:rsidRPr="006714B2">
        <w:t>rolling trend (non-overlapping 5-day windows) with offset</w:t>
      </w:r>
      <w:r>
        <w:t xml:space="preserve"> for attendance</w:t>
      </w:r>
    </w:p>
    <w:p w14:paraId="0CF39E7D" w14:textId="5BEB2325" w:rsidR="00E6554E" w:rsidRDefault="00E6554E" w:rsidP="00E6554E">
      <w:r w:rsidRPr="006714B2">
        <w:t xml:space="preserve">Uses </w:t>
      </w:r>
      <w:r>
        <w:t>a</w:t>
      </w:r>
      <w:r w:rsidRPr="006714B2">
        <w:t xml:space="preserve"> calculation group to transform </w:t>
      </w:r>
      <w:r>
        <w:t xml:space="preserve">the attedance </w:t>
      </w:r>
      <w:r w:rsidRPr="006714B2">
        <w:t xml:space="preserve">into a trend code (200-series). </w:t>
      </w:r>
    </w:p>
    <w:p w14:paraId="7913D70F" w14:textId="77777777" w:rsidR="00E6554E" w:rsidRPr="006714B2" w:rsidRDefault="00E6554E" w:rsidP="00E6554E">
      <w:r w:rsidRPr="006714B2">
        <w:t>Do not reuse outside this context.</w:t>
      </w:r>
    </w:p>
    <w:p w14:paraId="42159148" w14:textId="7EF02B6A" w:rsidR="00AB1B2C" w:rsidRPr="008C6282" w:rsidRDefault="00AB1B2C" w:rsidP="00AB1B2C">
      <w:pPr>
        <w:pStyle w:val="Heading3"/>
      </w:pPr>
      <w:bookmarkStart w:id="115" w:name="_Toc233624645"/>
      <w:r w:rsidRPr="008C6282">
        <w:t xml:space="preserve">RC </w:t>
      </w:r>
      <w:r>
        <w:t>Att</w:t>
      </w:r>
      <w:r w:rsidRPr="008C6282">
        <w:t xml:space="preserve"> Ten Day Trend Label</w:t>
      </w:r>
      <w:bookmarkEnd w:id="115"/>
    </w:p>
    <w:p w14:paraId="507353FE" w14:textId="7FC34858" w:rsidR="00AB1B2C" w:rsidRPr="008C6282" w:rsidRDefault="00AB1B2C" w:rsidP="00AB1B2C">
      <w:r w:rsidRPr="008C6282">
        <w:t xml:space="preserve">Label for </w:t>
      </w:r>
      <w:r>
        <w:t>the</w:t>
      </w:r>
      <w:r w:rsidRPr="008C6282">
        <w:t xml:space="preserve"> </w:t>
      </w:r>
      <w:proofErr w:type="gramStart"/>
      <w:r w:rsidRPr="008C6282">
        <w:t>10 day</w:t>
      </w:r>
      <w:proofErr w:type="gramEnd"/>
      <w:r w:rsidRPr="008C6282">
        <w:t xml:space="preserve"> cumulative trend with offset</w:t>
      </w:r>
      <w:r>
        <w:t xml:space="preserve"> for attendance</w:t>
      </w:r>
    </w:p>
    <w:p w14:paraId="736A1322" w14:textId="25B4DAD2" w:rsidR="00AB1B2C" w:rsidRDefault="00AB1B2C" w:rsidP="00AB1B2C">
      <w:r w:rsidRPr="008C6282">
        <w:t xml:space="preserve">Uses </w:t>
      </w:r>
      <w:r>
        <w:t>a</w:t>
      </w:r>
      <w:r w:rsidRPr="008C6282">
        <w:t xml:space="preserve"> calculation group to transform </w:t>
      </w:r>
      <w:r>
        <w:t xml:space="preserve">attendance </w:t>
      </w:r>
      <w:r w:rsidRPr="008C6282">
        <w:t xml:space="preserve">into a trend code (200-series). </w:t>
      </w:r>
    </w:p>
    <w:p w14:paraId="476CF3B7" w14:textId="77777777" w:rsidR="00AB1B2C" w:rsidRPr="008C6282" w:rsidRDefault="00AB1B2C" w:rsidP="00AB1B2C">
      <w:r w:rsidRPr="008C6282">
        <w:t>Do not reuse outside this context.</w:t>
      </w:r>
    </w:p>
    <w:p w14:paraId="1A7850DB" w14:textId="42D6F90A" w:rsidR="008B29E7" w:rsidRPr="003F4F94" w:rsidRDefault="008B29E7" w:rsidP="008B29E7">
      <w:pPr>
        <w:pStyle w:val="Heading3"/>
      </w:pPr>
      <w:bookmarkStart w:id="116" w:name="_Toc233624646"/>
      <w:r w:rsidRPr="003F4F94">
        <w:t xml:space="preserve">RC </w:t>
      </w:r>
      <w:r>
        <w:t>Att</w:t>
      </w:r>
      <w:r w:rsidRPr="003F4F94">
        <w:t xml:space="preserve"> Three Week Trend Label</w:t>
      </w:r>
      <w:bookmarkEnd w:id="116"/>
    </w:p>
    <w:p w14:paraId="14C29DF4" w14:textId="60DE725F" w:rsidR="008B29E7" w:rsidRPr="003F4F94" w:rsidRDefault="008B29E7" w:rsidP="008B29E7">
      <w:r w:rsidRPr="003F4F94">
        <w:t xml:space="preserve">Label for </w:t>
      </w:r>
      <w:r>
        <w:t>the</w:t>
      </w:r>
      <w:r w:rsidRPr="003F4F94">
        <w:t xml:space="preserve"> </w:t>
      </w:r>
      <w:proofErr w:type="gramStart"/>
      <w:r w:rsidRPr="003F4F94">
        <w:t>3 week</w:t>
      </w:r>
      <w:proofErr w:type="gramEnd"/>
      <w:r w:rsidRPr="003F4F94">
        <w:t xml:space="preserve"> window trend</w:t>
      </w:r>
      <w:r>
        <w:t xml:space="preserve"> for attendance</w:t>
      </w:r>
    </w:p>
    <w:p w14:paraId="09325C8E" w14:textId="366DEBAD" w:rsidR="008B29E7" w:rsidRDefault="008B29E7" w:rsidP="008B29E7">
      <w:r w:rsidRPr="003F4F94">
        <w:t xml:space="preserve">Uses </w:t>
      </w:r>
      <w:r>
        <w:t>a</w:t>
      </w:r>
      <w:r w:rsidRPr="003F4F94">
        <w:t xml:space="preserve"> calculation group to transform </w:t>
      </w:r>
      <w:r>
        <w:t xml:space="preserve">attendance </w:t>
      </w:r>
      <w:r w:rsidRPr="003F4F94">
        <w:t xml:space="preserve">into a trend code (200-series). </w:t>
      </w:r>
    </w:p>
    <w:p w14:paraId="6C156EED" w14:textId="77777777" w:rsidR="008B29E7" w:rsidRPr="003F4F94" w:rsidRDefault="008B29E7" w:rsidP="008B29E7">
      <w:r w:rsidRPr="003F4F94">
        <w:t>Do not reuse outside this context.</w:t>
      </w:r>
    </w:p>
    <w:p w14:paraId="10EAD221" w14:textId="07C90A3C" w:rsidR="00DC3882" w:rsidRPr="00532323" w:rsidRDefault="00DC3882" w:rsidP="00DC3882">
      <w:pPr>
        <w:pStyle w:val="Heading3"/>
      </w:pPr>
      <w:bookmarkStart w:id="117" w:name="_Toc233624647"/>
      <w:r w:rsidRPr="00532323">
        <w:t xml:space="preserve">RC </w:t>
      </w:r>
      <w:r>
        <w:t>Attendance</w:t>
      </w:r>
      <w:r w:rsidRPr="00532323">
        <w:t xml:space="preserve"> (Sept)</w:t>
      </w:r>
      <w:bookmarkEnd w:id="117"/>
    </w:p>
    <w:p w14:paraId="1B8BFBC1" w14:textId="13996DD5" w:rsidR="00DC3882" w:rsidRDefault="00DC3882" w:rsidP="00DC3882">
      <w:r w:rsidRPr="00532323">
        <w:t xml:space="preserve">Evaluates </w:t>
      </w:r>
      <w:r>
        <w:t>attendance</w:t>
      </w:r>
      <w:r w:rsidRPr="00532323">
        <w:t xml:space="preserve"> for the month of September</w:t>
      </w:r>
    </w:p>
    <w:p w14:paraId="0867099F" w14:textId="1660B896" w:rsidR="00A26BE1" w:rsidRPr="00A26BE1" w:rsidRDefault="00A26BE1" w:rsidP="00A26BE1">
      <w:pPr>
        <w:pStyle w:val="Heading3"/>
      </w:pPr>
      <w:bookmarkStart w:id="118" w:name="_Toc233624648"/>
      <w:r w:rsidRPr="00A26BE1">
        <w:t>RC Attendance now vs Sept</w:t>
      </w:r>
      <w:bookmarkEnd w:id="118"/>
      <w:r w:rsidRPr="00A26BE1">
        <w:t xml:space="preserve"> </w:t>
      </w:r>
    </w:p>
    <w:p w14:paraId="73E8C02C" w14:textId="0771E4C6" w:rsidR="00A26BE1" w:rsidRPr="00A26BE1" w:rsidRDefault="00A26BE1" w:rsidP="00A26BE1">
      <w:r w:rsidRPr="00A26BE1">
        <w:t>/Compares the current attendance to September's attendance and outputs eihter higher, lower or same.</w:t>
      </w:r>
    </w:p>
    <w:p w14:paraId="4B9610E9" w14:textId="719AC842" w:rsidR="00F063C9" w:rsidRPr="00F063C9" w:rsidRDefault="00F063C9" w:rsidP="00F063C9">
      <w:pPr>
        <w:pStyle w:val="Heading3"/>
      </w:pPr>
      <w:bookmarkStart w:id="119" w:name="_Toc233624649"/>
      <w:r w:rsidRPr="00F063C9">
        <w:t>RC Attendance Prev Week</w:t>
      </w:r>
      <w:bookmarkEnd w:id="119"/>
      <w:r w:rsidRPr="00F063C9">
        <w:t xml:space="preserve"> </w:t>
      </w:r>
    </w:p>
    <w:p w14:paraId="57139801" w14:textId="03F83E92" w:rsidR="00F063C9" w:rsidRPr="00F063C9" w:rsidRDefault="00F063C9" w:rsidP="00F063C9">
      <w:r w:rsidRPr="00F063C9">
        <w:t>Evaluates attendance for the previous term time week</w:t>
      </w:r>
    </w:p>
    <w:p w14:paraId="274F61D3" w14:textId="4AB04E01" w:rsidR="00B41168" w:rsidRPr="00B41168" w:rsidRDefault="00B41168" w:rsidP="00B41168">
      <w:pPr>
        <w:pStyle w:val="Heading3"/>
      </w:pPr>
      <w:bookmarkStart w:id="120" w:name="_Toc233624650"/>
      <w:r w:rsidRPr="00B41168">
        <w:t>RC Attendance PY</w:t>
      </w:r>
      <w:bookmarkEnd w:id="120"/>
    </w:p>
    <w:p w14:paraId="2B68AF59" w14:textId="060ECE37" w:rsidR="00B41168" w:rsidRDefault="00B41168" w:rsidP="00B41168">
      <w:r w:rsidRPr="00B41168">
        <w:t>Calculates roll call attendance for the previous year only</w:t>
      </w:r>
    </w:p>
    <w:p w14:paraId="6135E640" w14:textId="77777777" w:rsidR="006B70DF" w:rsidRDefault="006B70DF" w:rsidP="00B41168"/>
    <w:p w14:paraId="6466CD67" w14:textId="702C9E3B" w:rsidR="006B70DF" w:rsidRPr="006B70DF" w:rsidRDefault="006B70DF" w:rsidP="006B70DF">
      <w:pPr>
        <w:pStyle w:val="Heading3"/>
      </w:pPr>
      <w:bookmarkStart w:id="121" w:name="_Toc233624651"/>
      <w:r w:rsidRPr="006B70DF">
        <w:t>RC Attendance TY</w:t>
      </w:r>
      <w:bookmarkEnd w:id="121"/>
    </w:p>
    <w:p w14:paraId="56E2DDFB" w14:textId="4C8C6330" w:rsidR="006B70DF" w:rsidRPr="006B70DF" w:rsidRDefault="006B70DF" w:rsidP="006B70DF">
      <w:r w:rsidRPr="006B70DF">
        <w:t>Calculates roll call attendance for this year only</w:t>
      </w:r>
    </w:p>
    <w:p w14:paraId="1615B374" w14:textId="6B211D29" w:rsidR="006B70DF" w:rsidRPr="006B70DF" w:rsidRDefault="006B70DF" w:rsidP="006B70DF">
      <w:pPr>
        <w:pStyle w:val="Heading3"/>
      </w:pPr>
      <w:bookmarkStart w:id="122" w:name="_Toc233624652"/>
      <w:r w:rsidRPr="006B70DF">
        <w:t>RC Attendance TY to PY Difference</w:t>
      </w:r>
      <w:bookmarkEnd w:id="122"/>
      <w:r w:rsidRPr="006B70DF">
        <w:t xml:space="preserve"> </w:t>
      </w:r>
    </w:p>
    <w:p w14:paraId="59922E73" w14:textId="481A1DF3" w:rsidR="006B70DF" w:rsidRPr="006B70DF" w:rsidRDefault="006B70DF" w:rsidP="006B70DF">
      <w:r w:rsidRPr="006B70DF">
        <w:t>Calculates the difference between this year</w:t>
      </w:r>
      <w:r w:rsidR="00B85C2E">
        <w:t>’</w:t>
      </w:r>
      <w:r w:rsidRPr="006B70DF">
        <w:t>s roll call attendance and last year</w:t>
      </w:r>
      <w:r w:rsidR="00B85C2E">
        <w:t>’</w:t>
      </w:r>
      <w:r w:rsidRPr="006B70DF">
        <w:t>s roll call attendance</w:t>
      </w:r>
    </w:p>
    <w:p w14:paraId="560B9775" w14:textId="2F02F643" w:rsidR="00473F30" w:rsidRPr="00473F30" w:rsidRDefault="00473F30" w:rsidP="00473F30">
      <w:pPr>
        <w:pStyle w:val="Heading3"/>
      </w:pPr>
      <w:bookmarkStart w:id="123" w:name="_Toc233624653"/>
      <w:r w:rsidRPr="00473F30">
        <w:t>RC Attendance WoW %</w:t>
      </w:r>
      <w:bookmarkEnd w:id="123"/>
    </w:p>
    <w:p w14:paraId="15BE56F9" w14:textId="210CB209" w:rsidR="00473F30" w:rsidRPr="00473F30" w:rsidRDefault="00473F30" w:rsidP="00473F30">
      <w:r w:rsidRPr="00473F30">
        <w:t>Calculates the percentage change between this week and last weeks attendance.</w:t>
      </w:r>
    </w:p>
    <w:p w14:paraId="5A777FB1" w14:textId="77777777" w:rsidR="001E7FC4" w:rsidRPr="0000591C" w:rsidRDefault="001E7FC4" w:rsidP="001E7FC4">
      <w:pPr>
        <w:pStyle w:val="Heading3"/>
      </w:pPr>
      <w:bookmarkStart w:id="124" w:name="_Toc233624654"/>
      <w:r w:rsidRPr="0000591C">
        <w:t>RC Attendance WoW Display</w:t>
      </w:r>
      <w:bookmarkEnd w:id="124"/>
      <w:r w:rsidRPr="0000591C">
        <w:t xml:space="preserve"> </w:t>
      </w:r>
    </w:p>
    <w:p w14:paraId="356A9C9E" w14:textId="77777777" w:rsidR="001E7FC4" w:rsidRPr="0000591C" w:rsidRDefault="001E7FC4" w:rsidP="001E7FC4">
      <w:r w:rsidRPr="0000591C">
        <w:t>Displays the current attendance for the week and prefix's it with an arrow that represents a comparison between it and the previous week.</w:t>
      </w:r>
    </w:p>
    <w:p w14:paraId="35A3AA59" w14:textId="7D385BA0" w:rsidR="004E5999" w:rsidRPr="004E5999" w:rsidRDefault="004E5999" w:rsidP="00C8322D">
      <w:pPr>
        <w:pStyle w:val="Heading3"/>
      </w:pPr>
      <w:bookmarkStart w:id="125" w:name="_Toc233624655"/>
      <w:r w:rsidRPr="004E5999">
        <w:t>RC Authorised as % of Possible</w:t>
      </w:r>
      <w:bookmarkEnd w:id="125"/>
      <w:r w:rsidRPr="004E5999">
        <w:t xml:space="preserve"> </w:t>
      </w:r>
    </w:p>
    <w:p w14:paraId="62CAE68E" w14:textId="381E547C" w:rsidR="004E5999" w:rsidRPr="004E5999" w:rsidRDefault="004E5999" w:rsidP="004E5999">
      <w:r w:rsidRPr="004E5999">
        <w:t xml:space="preserve"> Calculates the number of author</w:t>
      </w:r>
      <w:r>
        <w:t>i</w:t>
      </w:r>
      <w:r w:rsidRPr="004E5999">
        <w:t>sed absence marks as a percentage of possible marks</w:t>
      </w:r>
    </w:p>
    <w:p w14:paraId="0ECCAA6F" w14:textId="78D38D15" w:rsidR="00C8322D" w:rsidRPr="00C8322D" w:rsidRDefault="00C8322D" w:rsidP="00C8322D">
      <w:pPr>
        <w:pStyle w:val="Heading3"/>
      </w:pPr>
      <w:bookmarkStart w:id="126" w:name="_Toc233624656"/>
      <w:r w:rsidRPr="00C8322D">
        <w:t>RC Distinct Dates (Any Absence)</w:t>
      </w:r>
      <w:bookmarkEnd w:id="126"/>
    </w:p>
    <w:p w14:paraId="278599E5" w14:textId="77777777" w:rsidR="003A60D8" w:rsidRDefault="00C8322D" w:rsidP="00C8322D">
      <w:r w:rsidRPr="00C8322D">
        <w:t>Removes mark filters so that all roll call marks are included</w:t>
      </w:r>
      <w:r w:rsidR="003A60D8">
        <w:t xml:space="preserve"> then c</w:t>
      </w:r>
      <w:r w:rsidRPr="00C8322D">
        <w:t>ounts distinct dates where at least one absence mark exists.</w:t>
      </w:r>
      <w:r w:rsidR="003A60D8">
        <w:t xml:space="preserve"> </w:t>
      </w:r>
    </w:p>
    <w:p w14:paraId="7C19F8B2" w14:textId="098AA917" w:rsidR="00C8322D" w:rsidRPr="00C8322D" w:rsidRDefault="00C8322D" w:rsidP="00C8322D">
      <w:r w:rsidRPr="00C8322D">
        <w:t>As this uses a distinct count on date, it should only be used on one student at a time.</w:t>
      </w:r>
    </w:p>
    <w:p w14:paraId="7562EA32" w14:textId="4A08EF70" w:rsidR="003A60D8" w:rsidRPr="003A60D8" w:rsidRDefault="003A60D8" w:rsidP="003A60D8">
      <w:pPr>
        <w:pStyle w:val="Heading3"/>
      </w:pPr>
      <w:bookmarkStart w:id="127" w:name="_Toc233624657"/>
      <w:r w:rsidRPr="003A60D8">
        <w:t>RC Distinct Dates (Any Present)</w:t>
      </w:r>
      <w:bookmarkEnd w:id="127"/>
      <w:r w:rsidRPr="003A60D8">
        <w:t xml:space="preserve"> </w:t>
      </w:r>
    </w:p>
    <w:p w14:paraId="02797BAF" w14:textId="77777777" w:rsidR="003A60D8" w:rsidRDefault="003A60D8" w:rsidP="003A60D8">
      <w:r w:rsidRPr="003A60D8">
        <w:t>Removes mark filters so that all roll call marks are included</w:t>
      </w:r>
      <w:r>
        <w:t xml:space="preserve"> then</w:t>
      </w:r>
      <w:r w:rsidRPr="003A60D8">
        <w:t xml:space="preserve"> the number of distinct days that have a present mark. </w:t>
      </w:r>
    </w:p>
    <w:p w14:paraId="6EBF83A9" w14:textId="1501D5F3" w:rsidR="003A60D8" w:rsidRPr="003A60D8" w:rsidRDefault="003A60D8" w:rsidP="003A60D8">
      <w:r w:rsidRPr="003A60D8">
        <w:t>As this uses a distinct count on date, it can only be used on one student at a time.</w:t>
      </w:r>
    </w:p>
    <w:p w14:paraId="4BD67CAD" w14:textId="3E53C7D9" w:rsidR="00637A99" w:rsidRPr="00637A99" w:rsidRDefault="00637A99" w:rsidP="00637A99">
      <w:pPr>
        <w:pStyle w:val="Heading3"/>
      </w:pPr>
      <w:bookmarkStart w:id="128" w:name="_Toc233624658"/>
      <w:r w:rsidRPr="00637A99">
        <w:t>RC Distinct Days (Any Possible)</w:t>
      </w:r>
      <w:bookmarkEnd w:id="128"/>
      <w:r w:rsidRPr="00637A99">
        <w:t xml:space="preserve"> </w:t>
      </w:r>
    </w:p>
    <w:p w14:paraId="7E79D3A8" w14:textId="13DA56FD" w:rsidR="00637A99" w:rsidRPr="00637A99" w:rsidRDefault="00637A99" w:rsidP="00637A99">
      <w:r w:rsidRPr="00637A99">
        <w:t>Removes mark filters so that all roll call marks are included</w:t>
      </w:r>
      <w:r>
        <w:t xml:space="preserve"> then c</w:t>
      </w:r>
      <w:r w:rsidRPr="00637A99">
        <w:t xml:space="preserve">ounts the number of distinct days that have possible attendance. </w:t>
      </w:r>
    </w:p>
    <w:p w14:paraId="22B9D9EE" w14:textId="745038C2" w:rsidR="00637A99" w:rsidRPr="00637A99" w:rsidRDefault="00637A99" w:rsidP="00637A99">
      <w:r w:rsidRPr="00637A99">
        <w:t>As this uses a distinct count on date, it can only be used on one student at a time.</w:t>
      </w:r>
    </w:p>
    <w:p w14:paraId="789E172F" w14:textId="5B2AAA23" w:rsidR="00AF3049" w:rsidRPr="00AF3049" w:rsidRDefault="00AF3049" w:rsidP="00AF3049">
      <w:pPr>
        <w:pStyle w:val="Heading3"/>
      </w:pPr>
      <w:bookmarkStart w:id="129" w:name="_Toc233624659"/>
      <w:r w:rsidRPr="00AF3049">
        <w:t>RC Late Marks (Sept)</w:t>
      </w:r>
      <w:bookmarkEnd w:id="129"/>
    </w:p>
    <w:p w14:paraId="63EC64B4" w14:textId="16DFC1E2" w:rsidR="00AF3049" w:rsidRPr="00AF3049" w:rsidRDefault="00AF3049" w:rsidP="00AF3049">
      <w:r w:rsidRPr="00AF3049">
        <w:t>Count of Late Marks for September</w:t>
      </w:r>
    </w:p>
    <w:p w14:paraId="0B78F22E" w14:textId="57D383D1" w:rsidR="0035285D" w:rsidRPr="0035285D" w:rsidRDefault="0035285D" w:rsidP="0035285D">
      <w:pPr>
        <w:pStyle w:val="Heading3"/>
      </w:pPr>
      <w:bookmarkStart w:id="130" w:name="_Toc233624660"/>
      <w:r w:rsidRPr="0035285D">
        <w:t>RC Latest Absence Date</w:t>
      </w:r>
      <w:bookmarkEnd w:id="130"/>
    </w:p>
    <w:p w14:paraId="39EF75E6" w14:textId="34F89D93" w:rsidR="0035285D" w:rsidRPr="0035285D" w:rsidRDefault="0035285D" w:rsidP="0035285D">
      <w:r w:rsidRPr="0035285D">
        <w:t>Most recent absent date</w:t>
      </w:r>
    </w:p>
    <w:p w14:paraId="604A7E9A" w14:textId="1BDF0BEB" w:rsidR="00C57B7D" w:rsidRPr="00C57B7D" w:rsidRDefault="00C57B7D" w:rsidP="00C57B7D">
      <w:pPr>
        <w:pStyle w:val="Heading3"/>
      </w:pPr>
      <w:bookmarkStart w:id="131" w:name="_Toc233624661"/>
      <w:r w:rsidRPr="00C57B7D">
        <w:t>RC Max Possible Att %</w:t>
      </w:r>
      <w:bookmarkEnd w:id="131"/>
    </w:p>
    <w:p w14:paraId="24E7C8D7" w14:textId="4E309C27" w:rsidR="00C57B7D" w:rsidRPr="00C57B7D" w:rsidRDefault="00C57B7D" w:rsidP="00C57B7D">
      <w:r w:rsidRPr="00C57B7D">
        <w:t xml:space="preserve">Predicts the maximum attendance figure a student could get if </w:t>
      </w:r>
      <w:proofErr w:type="gramStart"/>
      <w:r w:rsidRPr="00C57B7D">
        <w:t>all of</w:t>
      </w:r>
      <w:proofErr w:type="gramEnd"/>
      <w:r w:rsidRPr="00C57B7D">
        <w:t xml:space="preserve"> their future possible marks were present.</w:t>
      </w:r>
    </w:p>
    <w:p w14:paraId="58625952" w14:textId="77DDE5DE" w:rsidR="008C69D0" w:rsidRPr="008C69D0" w:rsidRDefault="00C57B7D" w:rsidP="008C69D0">
      <w:pPr>
        <w:pStyle w:val="Heading3"/>
      </w:pPr>
      <w:bookmarkStart w:id="132" w:name="_Toc233624662"/>
      <w:r w:rsidRPr="00C57B7D">
        <w:t>Only for use on a single student</w:t>
      </w:r>
      <w:r w:rsidR="008C69D0">
        <w:t>.</w:t>
      </w:r>
      <w:r w:rsidR="008C69D0">
        <w:br/>
      </w:r>
      <w:r w:rsidR="008C69D0">
        <w:br/>
      </w:r>
      <w:r w:rsidR="008C69D0" w:rsidRPr="008C69D0">
        <w:t>RC September Risk</w:t>
      </w:r>
      <w:bookmarkEnd w:id="132"/>
      <w:r w:rsidR="008C69D0" w:rsidRPr="008C69D0">
        <w:t xml:space="preserve"> </w:t>
      </w:r>
    </w:p>
    <w:p w14:paraId="500986B7" w14:textId="52F500C9" w:rsidR="008C69D0" w:rsidRDefault="00CF248F" w:rsidP="008C69D0">
      <w:r>
        <w:t>Only use on a single student.</w:t>
      </w:r>
    </w:p>
    <w:p w14:paraId="5433B844" w14:textId="77777777" w:rsidR="00476131" w:rsidRDefault="00476131" w:rsidP="00476131">
      <w:r>
        <w:t>It evaluates three risk factors, awarding 1 point for each factor met as detailed below:</w:t>
      </w:r>
    </w:p>
    <w:p w14:paraId="5F30F4D3" w14:textId="77777777" w:rsidR="00476131" w:rsidRDefault="00476131" w:rsidP="00476131">
      <w:pPr>
        <w:pStyle w:val="ListParagraph"/>
        <w:numPr>
          <w:ilvl w:val="0"/>
          <w:numId w:val="68"/>
        </w:numPr>
      </w:pPr>
      <w:r>
        <w:t>Attendance &lt;= .9</w:t>
      </w:r>
    </w:p>
    <w:p w14:paraId="742D209C" w14:textId="77777777" w:rsidR="00476131" w:rsidRDefault="00476131" w:rsidP="00476131">
      <w:pPr>
        <w:pStyle w:val="ListParagraph"/>
        <w:numPr>
          <w:ilvl w:val="0"/>
          <w:numId w:val="68"/>
        </w:numPr>
      </w:pPr>
      <w:r>
        <w:lastRenderedPageBreak/>
        <w:t>3 or more L Marks</w:t>
      </w:r>
    </w:p>
    <w:p w14:paraId="0248F856" w14:textId="77777777" w:rsidR="00476131" w:rsidRDefault="00476131" w:rsidP="00476131">
      <w:pPr>
        <w:pStyle w:val="ListParagraph"/>
        <w:numPr>
          <w:ilvl w:val="0"/>
          <w:numId w:val="68"/>
        </w:numPr>
      </w:pPr>
      <w:r>
        <w:t>2 or more absence instances</w:t>
      </w:r>
    </w:p>
    <w:p w14:paraId="446BB1DD" w14:textId="08B4B03A" w:rsidR="00476131" w:rsidRDefault="00476131" w:rsidP="00476131">
      <w:r>
        <w:t>From this points total</w:t>
      </w:r>
      <w:r w:rsidR="00AB4BF9">
        <w:t xml:space="preserve">, </w:t>
      </w:r>
      <w:r>
        <w:t>it generates a risk as detailed below:</w:t>
      </w:r>
    </w:p>
    <w:p w14:paraId="72935515" w14:textId="77777777" w:rsidR="00476131" w:rsidRDefault="00476131" w:rsidP="00476131">
      <w:pPr>
        <w:pStyle w:val="ListParagraph"/>
        <w:numPr>
          <w:ilvl w:val="0"/>
          <w:numId w:val="69"/>
        </w:numPr>
      </w:pPr>
      <w:r>
        <w:t>1 point = At Risk</w:t>
      </w:r>
    </w:p>
    <w:p w14:paraId="193409C2" w14:textId="77777777" w:rsidR="00476131" w:rsidRDefault="00476131" w:rsidP="00476131">
      <w:pPr>
        <w:pStyle w:val="ListParagraph"/>
        <w:numPr>
          <w:ilvl w:val="0"/>
          <w:numId w:val="69"/>
        </w:numPr>
      </w:pPr>
      <w:r>
        <w:t xml:space="preserve">2 Points = Medium Risk </w:t>
      </w:r>
    </w:p>
    <w:p w14:paraId="7DE2520E" w14:textId="7015CCAA" w:rsidR="00DD760C" w:rsidRDefault="00476131" w:rsidP="0078673E">
      <w:pPr>
        <w:pStyle w:val="ListParagraph"/>
        <w:numPr>
          <w:ilvl w:val="0"/>
          <w:numId w:val="69"/>
        </w:numPr>
      </w:pPr>
      <w:r>
        <w:t>3 points = High Risk</w:t>
      </w:r>
    </w:p>
    <w:p w14:paraId="6A408716" w14:textId="56B11E10" w:rsidR="00DD760C" w:rsidRPr="00DD760C" w:rsidRDefault="00DD760C" w:rsidP="00DD760C">
      <w:pPr>
        <w:pStyle w:val="Heading3"/>
      </w:pPr>
      <w:bookmarkStart w:id="133" w:name="_Toc233624663"/>
      <w:r w:rsidRPr="00DD760C">
        <w:t>RC Unauthorised as % of Possible</w:t>
      </w:r>
      <w:bookmarkEnd w:id="133"/>
    </w:p>
    <w:p w14:paraId="2C137702" w14:textId="2839D5AD" w:rsidR="004E5999" w:rsidRDefault="00DD760C" w:rsidP="008B63C9">
      <w:r w:rsidRPr="00DD760C">
        <w:t>Evaluates unauthorised absence marks as a percentage of possible marks.</w:t>
      </w:r>
    </w:p>
    <w:p w14:paraId="24B70C43" w14:textId="77777777" w:rsidR="008B63C9" w:rsidRDefault="008B63C9" w:rsidP="008B63C9"/>
    <w:p w14:paraId="737F2783" w14:textId="77777777" w:rsidR="00102971" w:rsidRPr="0044364F" w:rsidRDefault="00102971" w:rsidP="00E81FAA">
      <w:pPr>
        <w:pStyle w:val="Heading2"/>
      </w:pPr>
      <w:bookmarkStart w:id="134" w:name="_Toc233624664"/>
      <w:r>
        <w:t>Student Analysis</w:t>
      </w:r>
      <w:bookmarkEnd w:id="134"/>
    </w:p>
    <w:p w14:paraId="6A16E6F2" w14:textId="77777777" w:rsidR="00370A3F" w:rsidRDefault="00102971" w:rsidP="00102971">
      <w:r w:rsidRPr="00615901">
        <w:t xml:space="preserve">To enable analysis of </w:t>
      </w:r>
      <w:r>
        <w:t>Students</w:t>
      </w:r>
      <w:r w:rsidRPr="00615901">
        <w:t xml:space="preserve">, the system </w:t>
      </w:r>
      <w:r w:rsidRPr="003127F9">
        <w:t>must provide</w:t>
      </w:r>
      <w:r w:rsidRPr="00615901">
        <w:t xml:space="preserve"> the following data items:</w:t>
      </w:r>
    </w:p>
    <w:p w14:paraId="43A3FFB7" w14:textId="77777777" w:rsidR="005B09AD" w:rsidRDefault="00370A3F" w:rsidP="00237995">
      <w:pPr>
        <w:pStyle w:val="Heading3"/>
        <w:rPr>
          <w:lang w:eastAsia="en-GB"/>
        </w:rPr>
      </w:pPr>
      <w:bookmarkStart w:id="135" w:name="_Toc233624665"/>
      <w:r>
        <w:t>Student Cohort Analysis</w:t>
      </w:r>
      <w:bookmarkEnd w:id="135"/>
    </w:p>
    <w:p w14:paraId="27F62BF9" w14:textId="347690F6" w:rsidR="00EC27DF" w:rsidRPr="002C2C1D" w:rsidRDefault="00EC27DF" w:rsidP="005B09AD">
      <w:pPr>
        <w:rPr>
          <w:lang w:eastAsia="en-GB"/>
        </w:rPr>
      </w:pPr>
      <w:r w:rsidRPr="002C2C1D">
        <w:rPr>
          <w:lang w:eastAsia="en-GB"/>
        </w:rPr>
        <w:t xml:space="preserve">A </w:t>
      </w:r>
      <w:r w:rsidRPr="002C2C1D">
        <w:rPr>
          <w:b/>
          <w:bCs/>
          <w:lang w:eastAsia="en-GB"/>
        </w:rPr>
        <w:t>Student Context</w:t>
      </w:r>
      <w:r w:rsidRPr="002C2C1D">
        <w:rPr>
          <w:lang w:eastAsia="en-GB"/>
        </w:rPr>
        <w:t xml:space="preserve"> calculation group SHALL be implemented to control the population scope over which measures are evaluated, primarily to support comparison between an individual student’s value and equivalent values calculated over wider student populations.</w:t>
      </w:r>
    </w:p>
    <w:p w14:paraId="2A01C567" w14:textId="77777777" w:rsidR="00EC27DF" w:rsidRDefault="00EC27DF" w:rsidP="00EC27DF">
      <w:pPr>
        <w:rPr>
          <w:lang w:eastAsia="en-GB"/>
        </w:rPr>
      </w:pPr>
      <w:r w:rsidRPr="002C2C1D">
        <w:rPr>
          <w:lang w:eastAsia="en-GB"/>
        </w:rPr>
        <w:t>In row-level visual contexts (e.g. tables or matrices), evaluation is typically filtered to the individual student represented by the current row. The Student Context calculation group SHALL enable the same underlying measure to be re-evaluated over alternative population scopes without changing the measure definition.</w:t>
      </w:r>
    </w:p>
    <w:p w14:paraId="20FEC102" w14:textId="77777777" w:rsidR="00EC27DF" w:rsidRPr="002C2C1D" w:rsidRDefault="00EC27DF" w:rsidP="00237995">
      <w:pPr>
        <w:pStyle w:val="Heading4"/>
        <w:rPr>
          <w:lang w:eastAsia="en-GB"/>
        </w:rPr>
      </w:pPr>
      <w:bookmarkStart w:id="136" w:name="_Toc233624666"/>
      <w:r>
        <w:rPr>
          <w:lang w:eastAsia="en-GB"/>
        </w:rPr>
        <w:t>Contexts</w:t>
      </w:r>
      <w:bookmarkEnd w:id="136"/>
    </w:p>
    <w:p w14:paraId="683F333B" w14:textId="77777777" w:rsidR="00EC27DF" w:rsidRPr="002C2C1D" w:rsidRDefault="00EC27DF" w:rsidP="00EC27DF">
      <w:pPr>
        <w:rPr>
          <w:lang w:eastAsia="en-GB"/>
        </w:rPr>
      </w:pPr>
      <w:r w:rsidRPr="002C2C1D">
        <w:rPr>
          <w:lang w:eastAsia="en-GB"/>
        </w:rPr>
        <w:t xml:space="preserve">The calculation group SHALL support </w:t>
      </w:r>
      <w:r w:rsidRPr="00FF69FC">
        <w:t>the</w:t>
      </w:r>
      <w:r w:rsidRPr="002C2C1D">
        <w:rPr>
          <w:lang w:eastAsia="en-GB"/>
        </w:rPr>
        <w:t xml:space="preserve"> following contexts:</w:t>
      </w:r>
    </w:p>
    <w:p w14:paraId="5B9D3F8A" w14:textId="77777777" w:rsidR="00EC27DF" w:rsidRPr="002C2C1D" w:rsidRDefault="00EC27DF" w:rsidP="00EC27DF">
      <w:pPr>
        <w:ind w:left="720"/>
        <w:rPr>
          <w:lang w:eastAsia="en-GB"/>
        </w:rPr>
      </w:pPr>
      <w:r w:rsidRPr="002C2C1D">
        <w:rPr>
          <w:b/>
          <w:bCs/>
          <w:lang w:eastAsia="en-GB"/>
        </w:rPr>
        <w:t>Individual</w:t>
      </w:r>
      <w:r w:rsidRPr="002C2C1D">
        <w:rPr>
          <w:lang w:eastAsia="en-GB"/>
        </w:rPr>
        <w:t xml:space="preserve"> – evaluates the measure for the current student context </w:t>
      </w:r>
    </w:p>
    <w:p w14:paraId="3A9B7A8F" w14:textId="77777777" w:rsidR="00EC27DF" w:rsidRPr="002C2C1D" w:rsidRDefault="00EC27DF" w:rsidP="00EC27DF">
      <w:pPr>
        <w:ind w:left="720"/>
        <w:rPr>
          <w:lang w:eastAsia="en-GB"/>
        </w:rPr>
      </w:pPr>
      <w:r w:rsidRPr="002C2C1D">
        <w:rPr>
          <w:b/>
          <w:bCs/>
          <w:lang w:eastAsia="en-GB"/>
        </w:rPr>
        <w:t>Group</w:t>
      </w:r>
      <w:r w:rsidRPr="002C2C1D">
        <w:rPr>
          <w:lang w:eastAsia="en-GB"/>
        </w:rPr>
        <w:t xml:space="preserve"> – evaluates the measure for the currently selected student population while preserving active student-related filters and cohort selections </w:t>
      </w:r>
    </w:p>
    <w:p w14:paraId="79B9893A" w14:textId="77777777" w:rsidR="00EC27DF" w:rsidRPr="002C2C1D" w:rsidRDefault="00EC27DF" w:rsidP="00EC27DF">
      <w:pPr>
        <w:ind w:left="720"/>
        <w:rPr>
          <w:lang w:eastAsia="en-GB"/>
        </w:rPr>
      </w:pPr>
      <w:r w:rsidRPr="002C2C1D">
        <w:rPr>
          <w:b/>
          <w:bCs/>
          <w:lang w:eastAsia="en-GB"/>
        </w:rPr>
        <w:t>Whole School</w:t>
      </w:r>
      <w:r w:rsidRPr="002C2C1D">
        <w:rPr>
          <w:lang w:eastAsia="en-GB"/>
        </w:rPr>
        <w:t xml:space="preserve"> – evaluates the measure across all students within the current school context, overriding student-level filters </w:t>
      </w:r>
    </w:p>
    <w:p w14:paraId="5DD268A2" w14:textId="77777777" w:rsidR="00EC27DF" w:rsidRPr="002C2C1D" w:rsidRDefault="00EC27DF" w:rsidP="00EC27DF">
      <w:pPr>
        <w:ind w:left="720"/>
        <w:rPr>
          <w:lang w:eastAsia="en-GB"/>
        </w:rPr>
      </w:pPr>
      <w:r w:rsidRPr="002C2C1D">
        <w:rPr>
          <w:b/>
          <w:bCs/>
          <w:lang w:eastAsia="en-GB"/>
        </w:rPr>
        <w:t>Trust</w:t>
      </w:r>
      <w:r w:rsidRPr="002C2C1D">
        <w:rPr>
          <w:lang w:eastAsia="en-GB"/>
        </w:rPr>
        <w:t xml:space="preserve"> – evaluates the measure across all students within the trust, overriding student-level and school-level filters </w:t>
      </w:r>
    </w:p>
    <w:p w14:paraId="6C0504B6" w14:textId="77777777" w:rsidR="00EC27DF" w:rsidRPr="002C2C1D" w:rsidRDefault="00EC27DF" w:rsidP="00EC27DF">
      <w:pPr>
        <w:rPr>
          <w:lang w:eastAsia="en-GB"/>
        </w:rPr>
      </w:pPr>
      <w:r w:rsidRPr="002C2C1D">
        <w:rPr>
          <w:lang w:eastAsia="en-GB"/>
        </w:rPr>
        <w:t>The Student Context calculation group MUST:</w:t>
      </w:r>
    </w:p>
    <w:p w14:paraId="1792AF9C" w14:textId="77777777" w:rsidR="00EC27DF" w:rsidRPr="009B49B6" w:rsidRDefault="00EC27DF" w:rsidP="00EC27DF">
      <w:pPr>
        <w:pStyle w:val="ListParagraph"/>
        <w:numPr>
          <w:ilvl w:val="0"/>
          <w:numId w:val="65"/>
        </w:numPr>
        <w:spacing w:after="200" w:line="276" w:lineRule="auto"/>
        <w:rPr>
          <w:lang w:eastAsia="en-GB"/>
        </w:rPr>
      </w:pPr>
      <w:r w:rsidRPr="009B49B6">
        <w:rPr>
          <w:lang w:eastAsia="en-GB"/>
        </w:rPr>
        <w:t xml:space="preserve">Modify population scope through filter context adjustment only </w:t>
      </w:r>
    </w:p>
    <w:p w14:paraId="71679FF4" w14:textId="77777777" w:rsidR="00EC27DF" w:rsidRPr="009B49B6" w:rsidRDefault="00EC27DF" w:rsidP="00EC27DF">
      <w:pPr>
        <w:pStyle w:val="ListParagraph"/>
        <w:numPr>
          <w:ilvl w:val="0"/>
          <w:numId w:val="65"/>
        </w:numPr>
        <w:spacing w:after="200" w:line="276" w:lineRule="auto"/>
        <w:rPr>
          <w:lang w:eastAsia="en-GB"/>
        </w:rPr>
      </w:pPr>
      <w:r w:rsidRPr="009B49B6">
        <w:rPr>
          <w:lang w:eastAsia="en-GB"/>
        </w:rPr>
        <w:t xml:space="preserve">Preserve the underlying measure logic </w:t>
      </w:r>
    </w:p>
    <w:p w14:paraId="2F703AE5" w14:textId="77777777" w:rsidR="00EC27DF" w:rsidRPr="009B49B6" w:rsidRDefault="00EC27DF" w:rsidP="00EC27DF">
      <w:pPr>
        <w:pStyle w:val="ListParagraph"/>
        <w:numPr>
          <w:ilvl w:val="0"/>
          <w:numId w:val="65"/>
        </w:numPr>
        <w:spacing w:after="200" w:line="276" w:lineRule="auto"/>
        <w:rPr>
          <w:lang w:eastAsia="en-GB"/>
        </w:rPr>
      </w:pPr>
      <w:r w:rsidRPr="009B49B6">
        <w:rPr>
          <w:lang w:eastAsia="en-GB"/>
        </w:rPr>
        <w:t xml:space="preserve">Enable consistent comparison between an individual and wider population scopes </w:t>
      </w:r>
    </w:p>
    <w:p w14:paraId="7F90225A" w14:textId="77777777" w:rsidR="00EC27DF" w:rsidRPr="009B49B6" w:rsidRDefault="00EC27DF" w:rsidP="00EC27DF">
      <w:pPr>
        <w:pStyle w:val="ListParagraph"/>
        <w:numPr>
          <w:ilvl w:val="0"/>
          <w:numId w:val="65"/>
        </w:numPr>
        <w:spacing w:after="200" w:line="276" w:lineRule="auto"/>
        <w:rPr>
          <w:lang w:eastAsia="en-GB"/>
        </w:rPr>
      </w:pPr>
      <w:r w:rsidRPr="009B49B6">
        <w:rPr>
          <w:lang w:eastAsia="en-GB"/>
        </w:rPr>
        <w:t xml:space="preserve">Preserve active student-related filtering only when the </w:t>
      </w:r>
      <w:r w:rsidRPr="009B49B6">
        <w:rPr>
          <w:b/>
          <w:bCs/>
          <w:lang w:eastAsia="en-GB"/>
        </w:rPr>
        <w:t>Group</w:t>
      </w:r>
      <w:r w:rsidRPr="009B49B6">
        <w:rPr>
          <w:lang w:eastAsia="en-GB"/>
        </w:rPr>
        <w:t xml:space="preserve"> context is selected </w:t>
      </w:r>
    </w:p>
    <w:p w14:paraId="5782DB9E" w14:textId="77777777" w:rsidR="00EC27DF" w:rsidRPr="009B49B6" w:rsidRDefault="00EC27DF" w:rsidP="00EC27DF">
      <w:pPr>
        <w:pStyle w:val="ListParagraph"/>
        <w:numPr>
          <w:ilvl w:val="0"/>
          <w:numId w:val="65"/>
        </w:numPr>
        <w:spacing w:after="200" w:line="276" w:lineRule="auto"/>
        <w:rPr>
          <w:lang w:eastAsia="en-GB"/>
        </w:rPr>
      </w:pPr>
      <w:r w:rsidRPr="009B49B6">
        <w:rPr>
          <w:lang w:eastAsia="en-GB"/>
        </w:rPr>
        <w:t xml:space="preserve">Override student-level filtering where required to evaluate </w:t>
      </w:r>
      <w:r w:rsidRPr="009B49B6">
        <w:rPr>
          <w:b/>
          <w:bCs/>
          <w:lang w:eastAsia="en-GB"/>
        </w:rPr>
        <w:t>Whole School</w:t>
      </w:r>
      <w:r w:rsidRPr="009B49B6">
        <w:rPr>
          <w:lang w:eastAsia="en-GB"/>
        </w:rPr>
        <w:t xml:space="preserve"> or </w:t>
      </w:r>
      <w:r w:rsidRPr="009B49B6">
        <w:rPr>
          <w:b/>
          <w:bCs/>
          <w:lang w:eastAsia="en-GB"/>
        </w:rPr>
        <w:t>Trust</w:t>
      </w:r>
      <w:r w:rsidRPr="009B49B6">
        <w:rPr>
          <w:lang w:eastAsia="en-GB"/>
        </w:rPr>
        <w:t xml:space="preserve"> populations </w:t>
      </w:r>
    </w:p>
    <w:p w14:paraId="52301F3A" w14:textId="77777777" w:rsidR="00EC27DF" w:rsidRPr="002C2C1D" w:rsidRDefault="00EC27DF" w:rsidP="00EC27DF">
      <w:pPr>
        <w:rPr>
          <w:lang w:eastAsia="en-GB"/>
        </w:rPr>
      </w:pPr>
      <w:r w:rsidRPr="002C2C1D">
        <w:rPr>
          <w:lang w:eastAsia="en-GB"/>
        </w:rPr>
        <w:t>The Student Context calculation group MUST NOT:</w:t>
      </w:r>
    </w:p>
    <w:p w14:paraId="1B2AE451" w14:textId="77777777" w:rsidR="00EC27DF" w:rsidRPr="00D514DF" w:rsidRDefault="00EC27DF" w:rsidP="00EC27DF">
      <w:pPr>
        <w:pStyle w:val="ListParagraph"/>
        <w:numPr>
          <w:ilvl w:val="0"/>
          <w:numId w:val="66"/>
        </w:numPr>
        <w:spacing w:after="200" w:line="276" w:lineRule="auto"/>
        <w:rPr>
          <w:lang w:eastAsia="en-GB"/>
        </w:rPr>
      </w:pPr>
      <w:r w:rsidRPr="00D514DF">
        <w:rPr>
          <w:lang w:eastAsia="en-GB"/>
        </w:rPr>
        <w:t xml:space="preserve">Alter or redefine cohort membership </w:t>
      </w:r>
    </w:p>
    <w:p w14:paraId="5785AEA6" w14:textId="77777777" w:rsidR="00EC27DF" w:rsidRPr="00D514DF" w:rsidRDefault="00EC27DF" w:rsidP="00EC27DF">
      <w:pPr>
        <w:pStyle w:val="ListParagraph"/>
        <w:numPr>
          <w:ilvl w:val="0"/>
          <w:numId w:val="66"/>
        </w:numPr>
        <w:spacing w:after="200" w:line="276" w:lineRule="auto"/>
        <w:rPr>
          <w:lang w:eastAsia="en-GB"/>
        </w:rPr>
      </w:pPr>
      <w:r w:rsidRPr="00D514DF">
        <w:rPr>
          <w:lang w:eastAsia="en-GB"/>
        </w:rPr>
        <w:t xml:space="preserve">Introduce historical or temporal cohort behaviour </w:t>
      </w:r>
    </w:p>
    <w:p w14:paraId="5C2A873C" w14:textId="77777777" w:rsidR="00E514DE" w:rsidRDefault="00EC27DF" w:rsidP="00724F40">
      <w:pPr>
        <w:pStyle w:val="ListParagraph"/>
        <w:numPr>
          <w:ilvl w:val="0"/>
          <w:numId w:val="66"/>
        </w:numPr>
        <w:spacing w:after="200" w:line="276" w:lineRule="auto"/>
        <w:rPr>
          <w:lang w:eastAsia="en-GB"/>
        </w:rPr>
      </w:pPr>
      <w:r w:rsidRPr="00D514DF">
        <w:rPr>
          <w:lang w:eastAsia="en-GB"/>
        </w:rPr>
        <w:lastRenderedPageBreak/>
        <w:t xml:space="preserve">Modify the underlying business meaning of measures </w:t>
      </w:r>
    </w:p>
    <w:p w14:paraId="10613999" w14:textId="7F402DD0" w:rsidR="00E514DE" w:rsidRDefault="00E514DE" w:rsidP="00724F40">
      <w:pPr>
        <w:pStyle w:val="ListParagraph"/>
        <w:numPr>
          <w:ilvl w:val="0"/>
          <w:numId w:val="66"/>
        </w:numPr>
        <w:spacing w:after="200" w:line="276" w:lineRule="auto"/>
        <w:rPr>
          <w:lang w:eastAsia="en-GB"/>
        </w:rPr>
      </w:pPr>
      <w:r w:rsidRPr="00E514DE">
        <w:rPr>
          <w:lang w:eastAsia="en-GB"/>
        </w:rPr>
        <w:t>Introduce analytical grouping logic outside the defined population scopes</w:t>
      </w:r>
    </w:p>
    <w:p w14:paraId="4E9AB440" w14:textId="27E17C10" w:rsidR="00EC27DF" w:rsidRPr="002C2C1D" w:rsidRDefault="00EC27DF" w:rsidP="00EC27DF">
      <w:pPr>
        <w:rPr>
          <w:lang w:eastAsia="en-GB"/>
        </w:rPr>
      </w:pPr>
      <w:r w:rsidRPr="002C2C1D">
        <w:rPr>
          <w:lang w:eastAsia="en-GB"/>
        </w:rPr>
        <w:t>All measures evaluated under this calculation group SHALL return results derived from the selected population scope while maintaining identical underlying calculation behaviour.</w:t>
      </w:r>
    </w:p>
    <w:p w14:paraId="1A7659BA" w14:textId="1740439C" w:rsidR="00370A3F" w:rsidRPr="00370A3F" w:rsidRDefault="00370A3F" w:rsidP="00370A3F">
      <w:r w:rsidRPr="00370A3F">
        <w:t>This structure enables consistent and meaningful comparison across different levels of aggregation without requiring separate measures.</w:t>
      </w:r>
    </w:p>
    <w:p w14:paraId="109D13BA" w14:textId="7F7B094C" w:rsidR="00370A3F" w:rsidRPr="00370A3F" w:rsidRDefault="00370A3F" w:rsidP="00237995">
      <w:pPr>
        <w:pStyle w:val="Heading4"/>
      </w:pPr>
      <w:bookmarkStart w:id="137" w:name="_Toc233624667"/>
      <w:r w:rsidRPr="00370A3F">
        <w:t>Student Context Application</w:t>
      </w:r>
      <w:bookmarkEnd w:id="137"/>
    </w:p>
    <w:p w14:paraId="750A81C3" w14:textId="77777777" w:rsidR="00370A3F" w:rsidRDefault="00370A3F" w:rsidP="00370A3F">
      <w:r w:rsidRPr="00370A3F">
        <w:t>Measures evaluated under the Student Context calculation group are recalculated against the modified filter context defined by the selected item. The base measure logic remains unchanged; however, the set of students contributing to the result is altered prior to evaluation. This ensures that all derived metrics—such as totals, averages, and rates—are computed using a consistent and explicitly defined population scope.</w:t>
      </w:r>
    </w:p>
    <w:p w14:paraId="37F620A0" w14:textId="72E9C31B" w:rsidR="00652FB3" w:rsidRDefault="00652FB3" w:rsidP="00237995">
      <w:pPr>
        <w:pStyle w:val="Heading3"/>
      </w:pPr>
      <w:bookmarkStart w:id="138" w:name="_Toc233624668"/>
      <w:r>
        <w:t>Student KPIs</w:t>
      </w:r>
      <w:bookmarkEnd w:id="138"/>
    </w:p>
    <w:p w14:paraId="5444AA28" w14:textId="0D5B3F0B" w:rsidR="00237995" w:rsidRPr="00237995" w:rsidRDefault="00237995" w:rsidP="00237995">
      <w:r>
        <w:t xml:space="preserve">The following generic </w:t>
      </w:r>
      <w:r w:rsidR="00CE5140">
        <w:t xml:space="preserve">student </w:t>
      </w:r>
      <w:r w:rsidR="00CE5140">
        <w:t>KPI’s are included in the model</w:t>
      </w:r>
      <w:r w:rsidR="006E01D6">
        <w:t>:</w:t>
      </w:r>
    </w:p>
    <w:p w14:paraId="227CA8FD" w14:textId="58979322" w:rsidR="00F51589" w:rsidRPr="00F51589" w:rsidRDefault="00F51589" w:rsidP="00F51589">
      <w:pPr>
        <w:pStyle w:val="Heading4"/>
      </w:pPr>
      <w:bookmarkStart w:id="139" w:name="_Toc233624669"/>
      <w:r w:rsidRPr="00F51589">
        <w:t>Student Count from Students Table</w:t>
      </w:r>
      <w:bookmarkEnd w:id="139"/>
    </w:p>
    <w:p w14:paraId="236BB99E" w14:textId="5D4F4522" w:rsidR="00F51589" w:rsidRPr="00F51589" w:rsidRDefault="00F51589" w:rsidP="00F51589">
      <w:r w:rsidRPr="00F51589">
        <w:t xml:space="preserve">This is a simple count of the students in the </w:t>
      </w:r>
      <w:proofErr w:type="gramStart"/>
      <w:r w:rsidRPr="00F51589">
        <w:t>students</w:t>
      </w:r>
      <w:proofErr w:type="gramEnd"/>
      <w:r w:rsidRPr="00F51589">
        <w:t xml:space="preserve"> table</w:t>
      </w:r>
    </w:p>
    <w:p w14:paraId="44623202" w14:textId="0A23078D" w:rsidR="00652FB3" w:rsidRDefault="006E01D6" w:rsidP="002810A1">
      <w:pPr>
        <w:pStyle w:val="Heading4"/>
      </w:pPr>
      <w:bookmarkStart w:id="140" w:name="_Toc233624670"/>
      <w:r>
        <w:t>Roll Call Attendance Student KPIs</w:t>
      </w:r>
      <w:bookmarkEnd w:id="140"/>
    </w:p>
    <w:p w14:paraId="3517C4DC" w14:textId="7AF16145" w:rsidR="00DB48EB" w:rsidRPr="00237995" w:rsidRDefault="00DB48EB" w:rsidP="00DB48EB">
      <w:r>
        <w:t xml:space="preserve">The following </w:t>
      </w:r>
      <w:r>
        <w:t>roll call attendance specific</w:t>
      </w:r>
      <w:r>
        <w:t xml:space="preserve"> student KPI’s are included in the model:</w:t>
      </w:r>
    </w:p>
    <w:p w14:paraId="3BBA41AC" w14:textId="719B7F39" w:rsidR="00340115" w:rsidRPr="00340115" w:rsidRDefault="00340115" w:rsidP="00340115">
      <w:pPr>
        <w:pStyle w:val="Heading4"/>
      </w:pPr>
      <w:bookmarkStart w:id="141" w:name="_Toc233624671"/>
      <w:r w:rsidRPr="00340115">
        <w:t>Non-Recoverable PA Students</w:t>
      </w:r>
      <w:bookmarkEnd w:id="141"/>
    </w:p>
    <w:p w14:paraId="73763920" w14:textId="6FCE60E3" w:rsidR="00340115" w:rsidRDefault="00340115" w:rsidP="00340115">
      <w:r w:rsidRPr="00340115">
        <w:t xml:space="preserve">Counts the number of students </w:t>
      </w:r>
      <w:r>
        <w:t>whose</w:t>
      </w:r>
      <w:r w:rsidRPr="00340115">
        <w:t xml:space="preserve"> max possible attendance prevents them from leaving PA</w:t>
      </w:r>
      <w:r w:rsidR="00AF3AD4">
        <w:t>.</w:t>
      </w:r>
    </w:p>
    <w:p w14:paraId="765DDAAA" w14:textId="0780B5E2" w:rsidR="00AF3AD4" w:rsidRPr="00340115" w:rsidRDefault="00AF3AD4" w:rsidP="00340115">
      <w:r w:rsidRPr="00AF3AD4">
        <w:t>Only includes students with 20 or more possible marks.</w:t>
      </w:r>
    </w:p>
    <w:p w14:paraId="76C9B599" w14:textId="06FA161F" w:rsidR="00AF3AD4" w:rsidRPr="00AF3AD4" w:rsidRDefault="00AF3AD4" w:rsidP="002810A1">
      <w:pPr>
        <w:pStyle w:val="Heading4"/>
      </w:pPr>
      <w:bookmarkStart w:id="142" w:name="_Toc233624672"/>
      <w:r w:rsidRPr="00AF3AD4">
        <w:t>Non-Recoverable SA Students</w:t>
      </w:r>
      <w:bookmarkEnd w:id="142"/>
    </w:p>
    <w:p w14:paraId="33489E14" w14:textId="2C032BA8" w:rsidR="00AF3AD4" w:rsidRPr="00AF3AD4" w:rsidRDefault="00AF3AD4" w:rsidP="00AF3AD4">
      <w:r w:rsidRPr="00AF3AD4">
        <w:t>Counts the number of students whose max possible attendance prevents them from leaving SA.</w:t>
      </w:r>
    </w:p>
    <w:p w14:paraId="03E52389" w14:textId="58D4B42C" w:rsidR="00AF3AD4" w:rsidRPr="00AF3AD4" w:rsidRDefault="00AF3AD4" w:rsidP="00AF3AD4">
      <w:r w:rsidRPr="00AF3AD4">
        <w:t>Only includes students with 20 or more possible marks.</w:t>
      </w:r>
    </w:p>
    <w:p w14:paraId="668B10E0" w14:textId="234DC6F1" w:rsidR="00C64BE1" w:rsidRPr="00C64BE1" w:rsidRDefault="00C64BE1" w:rsidP="002810A1">
      <w:pPr>
        <w:pStyle w:val="Heading4"/>
      </w:pPr>
      <w:bookmarkStart w:id="143" w:name="_Toc233624673"/>
      <w:r w:rsidRPr="00C64BE1">
        <w:t>PA % of Students with Possible Marks</w:t>
      </w:r>
      <w:bookmarkEnd w:id="143"/>
      <w:r w:rsidRPr="00C64BE1">
        <w:t xml:space="preserve"> </w:t>
      </w:r>
    </w:p>
    <w:p w14:paraId="0013524C" w14:textId="127F1EEA" w:rsidR="00C64BE1" w:rsidRPr="00C64BE1" w:rsidRDefault="00C64BE1" w:rsidP="00C64BE1">
      <w:r w:rsidRPr="00C64BE1">
        <w:t>Counts the number of students with roll call attendance less than or equal to .9 (90%) then evaluates them as a percentage of students with an attendance mark</w:t>
      </w:r>
    </w:p>
    <w:p w14:paraId="639EA1B2" w14:textId="737562DF" w:rsidR="00C1504B" w:rsidRPr="00C1504B" w:rsidRDefault="00C1504B" w:rsidP="002810A1">
      <w:pPr>
        <w:pStyle w:val="Heading4"/>
      </w:pPr>
      <w:bookmarkStart w:id="144" w:name="_Toc233624674"/>
      <w:r w:rsidRPr="00C1504B">
        <w:t>PA % of Students with Possible Marks</w:t>
      </w:r>
      <w:bookmarkEnd w:id="144"/>
    </w:p>
    <w:p w14:paraId="57AE0740" w14:textId="7C0094DE" w:rsidR="00C1504B" w:rsidRPr="00C1504B" w:rsidRDefault="00C1504B" w:rsidP="00C1504B">
      <w:r w:rsidRPr="00C1504B">
        <w:t>Counts the number of PA students then evaluates them as a percentage of students with possible attendance marks</w:t>
      </w:r>
    </w:p>
    <w:p w14:paraId="442C9867" w14:textId="26ECF060" w:rsidR="002810A1" w:rsidRPr="002810A1" w:rsidRDefault="002810A1" w:rsidP="002810A1">
      <w:pPr>
        <w:pStyle w:val="Heading4"/>
      </w:pPr>
      <w:bookmarkStart w:id="145" w:name="_Toc233624675"/>
      <w:r w:rsidRPr="002810A1">
        <w:t>PA Students</w:t>
      </w:r>
      <w:bookmarkEnd w:id="145"/>
    </w:p>
    <w:p w14:paraId="00778949" w14:textId="7C6EB1F2" w:rsidR="002810A1" w:rsidRPr="002810A1" w:rsidRDefault="002810A1" w:rsidP="002810A1">
      <w:r w:rsidRPr="002810A1">
        <w:t>Count of PA students</w:t>
      </w:r>
      <w:r>
        <w:t xml:space="preserve">. </w:t>
      </w:r>
      <w:r w:rsidRPr="002810A1">
        <w:t xml:space="preserve">Only </w:t>
      </w:r>
      <w:r w:rsidR="00202C39">
        <w:t>includes</w:t>
      </w:r>
      <w:r w:rsidRPr="002810A1">
        <w:t xml:space="preserve"> those students with 20 or more possible marks</w:t>
      </w:r>
      <w:r w:rsidR="00202C39">
        <w:t xml:space="preserve"> to date.</w:t>
      </w:r>
    </w:p>
    <w:p w14:paraId="04DA60E8" w14:textId="494F5C6B" w:rsidR="002810A1" w:rsidRPr="002810A1" w:rsidRDefault="00596309" w:rsidP="002810A1">
      <w:r>
        <w:t xml:space="preserve">Possible marks to date </w:t>
      </w:r>
      <w:proofErr w:type="gramStart"/>
      <w:r>
        <w:t>is</w:t>
      </w:r>
      <w:proofErr w:type="gramEnd"/>
      <w:r>
        <w:t xml:space="preserve"> used so that if this is used in a visual that slices by small time scales, they will not be excluded </w:t>
      </w:r>
      <w:r w:rsidR="00193AE5">
        <w:t>from</w:t>
      </w:r>
      <w:r>
        <w:t xml:space="preserve"> the visual for having less than 20 possible marks in that time frame.</w:t>
      </w:r>
    </w:p>
    <w:p w14:paraId="5D138988" w14:textId="0B0CA85B" w:rsidR="00374A15" w:rsidRPr="00374A15" w:rsidRDefault="00374A15" w:rsidP="00374A15">
      <w:pPr>
        <w:pStyle w:val="Heading4"/>
      </w:pPr>
      <w:bookmarkStart w:id="146" w:name="_Toc233624676"/>
      <w:r w:rsidRPr="00374A15">
        <w:t>Predicted PA % of Students with Possible Marks</w:t>
      </w:r>
      <w:bookmarkEnd w:id="146"/>
    </w:p>
    <w:p w14:paraId="4995D1DF" w14:textId="12CD543B" w:rsidR="007A707D" w:rsidRDefault="007A707D" w:rsidP="007A707D">
      <w:r>
        <w:t xml:space="preserve">This measure predicts what percentage of students would be PA if </w:t>
      </w:r>
      <w:proofErr w:type="gramStart"/>
      <w:r>
        <w:t>all of</w:t>
      </w:r>
      <w:proofErr w:type="gramEnd"/>
      <w:r>
        <w:t xml:space="preserve"> the recoverable PA students where recovered.</w:t>
      </w:r>
      <w:r>
        <w:t xml:space="preserve"> It carries this out as follows:</w:t>
      </w:r>
    </w:p>
    <w:p w14:paraId="13A1326D" w14:textId="79334BC6" w:rsidR="007A707D" w:rsidRDefault="007A707D" w:rsidP="007A707D">
      <w:pPr>
        <w:ind w:left="720"/>
      </w:pPr>
      <w:r>
        <w:lastRenderedPageBreak/>
        <w:t>Counts the number of PA students then subtracts from this total, those students that could recover from PA.</w:t>
      </w:r>
    </w:p>
    <w:p w14:paraId="073EC013" w14:textId="7735E4F8" w:rsidR="006E01D6" w:rsidRDefault="007A707D" w:rsidP="007A707D">
      <w:pPr>
        <w:ind w:left="720"/>
      </w:pPr>
      <w:r>
        <w:t xml:space="preserve"> It then uses this adjusted student total to evaluates them as a percentage of all students.</w:t>
      </w:r>
    </w:p>
    <w:p w14:paraId="6850A4A0" w14:textId="1D1E3174" w:rsidR="008964E3" w:rsidRPr="008964E3" w:rsidRDefault="008964E3" w:rsidP="008964E3">
      <w:pPr>
        <w:pStyle w:val="Heading4"/>
      </w:pPr>
      <w:bookmarkStart w:id="147" w:name="_Toc233624677"/>
      <w:r w:rsidRPr="008964E3">
        <w:t>RC Students (All Demographics)</w:t>
      </w:r>
      <w:bookmarkEnd w:id="147"/>
      <w:r w:rsidRPr="008964E3">
        <w:t xml:space="preserve"> </w:t>
      </w:r>
    </w:p>
    <w:p w14:paraId="78C86BC8" w14:textId="1E4D3D94" w:rsidR="008964E3" w:rsidRPr="008964E3" w:rsidRDefault="008964E3" w:rsidP="008964E3">
      <w:r w:rsidRPr="008964E3">
        <w:t>Counts the number of distinct students lists in the roll call attendance table.</w:t>
      </w:r>
    </w:p>
    <w:p w14:paraId="3BDBD9CF" w14:textId="2486E8F5" w:rsidR="008964E3" w:rsidRPr="008964E3" w:rsidRDefault="008964E3" w:rsidP="008964E3">
      <w:r w:rsidRPr="008964E3">
        <w:t xml:space="preserve">It removes all demographics and </w:t>
      </w:r>
      <w:proofErr w:type="gramStart"/>
      <w:r w:rsidRPr="008964E3">
        <w:t xml:space="preserve">a </w:t>
      </w:r>
      <w:r w:rsidRPr="008964E3">
        <w:t>number</w:t>
      </w:r>
      <w:r w:rsidRPr="008964E3">
        <w:t xml:space="preserve"> of</w:t>
      </w:r>
      <w:proofErr w:type="gramEnd"/>
      <w:r w:rsidRPr="008964E3">
        <w:t xml:space="preserve"> mark-level filters to do this</w:t>
      </w:r>
    </w:p>
    <w:p w14:paraId="39BAA6F0" w14:textId="49C220E2" w:rsidR="00596284" w:rsidRPr="00596284" w:rsidRDefault="00596284" w:rsidP="00596284">
      <w:pPr>
        <w:pStyle w:val="Heading4"/>
      </w:pPr>
      <w:bookmarkStart w:id="148" w:name="_Toc233624678"/>
      <w:r w:rsidRPr="00596284">
        <w:t>RC Students 5 Day Comparison Days Absent Higher</w:t>
      </w:r>
      <w:bookmarkEnd w:id="148"/>
    </w:p>
    <w:p w14:paraId="48A31775" w14:textId="3921903D" w:rsidR="00596284" w:rsidRPr="00596284" w:rsidRDefault="00596284" w:rsidP="00596284">
      <w:r w:rsidRPr="00596284">
        <w:t xml:space="preserve">Counts the number of students whose days absent are higher across the most recent 5 days compared to the previous 5 days </w:t>
      </w:r>
    </w:p>
    <w:p w14:paraId="156C0213" w14:textId="3966EC6F" w:rsidR="001D5996" w:rsidRPr="001D5996" w:rsidRDefault="001D5996" w:rsidP="001D5996">
      <w:pPr>
        <w:pStyle w:val="Heading4"/>
      </w:pPr>
      <w:bookmarkStart w:id="149" w:name="_Toc233624679"/>
      <w:r w:rsidRPr="001D5996">
        <w:t>RC Students 5 Day Comparison L Marks Higher</w:t>
      </w:r>
      <w:bookmarkEnd w:id="149"/>
    </w:p>
    <w:p w14:paraId="6B983CEF" w14:textId="7B7E575C" w:rsidR="001D5996" w:rsidRPr="001D5996" w:rsidRDefault="001D5996" w:rsidP="001D5996">
      <w:r w:rsidRPr="001D5996">
        <w:t xml:space="preserve">Counts the number of students whose L marks are higher across the most recent 5 days compared to the previous 5 days </w:t>
      </w:r>
    </w:p>
    <w:p w14:paraId="5131B98F" w14:textId="77284F2A" w:rsidR="001D5996" w:rsidRPr="001D5996" w:rsidRDefault="001D5996" w:rsidP="001D5996">
      <w:pPr>
        <w:pStyle w:val="Heading4"/>
      </w:pPr>
      <w:bookmarkStart w:id="150" w:name="_Toc233624680"/>
      <w:r w:rsidRPr="001D5996">
        <w:t>RC Students 5 Day Comparison Late Mins Higher</w:t>
      </w:r>
      <w:bookmarkEnd w:id="150"/>
      <w:r w:rsidRPr="001D5996">
        <w:t xml:space="preserve"> </w:t>
      </w:r>
    </w:p>
    <w:p w14:paraId="7BA87E95" w14:textId="1010A87B" w:rsidR="001D5996" w:rsidRPr="001D5996" w:rsidRDefault="001D5996" w:rsidP="001D5996">
      <w:r w:rsidRPr="001D5996">
        <w:t xml:space="preserve"> Counts the number of students whose late minutes are higher across the most recent 5 days compared to the previous 5 days </w:t>
      </w:r>
    </w:p>
    <w:p w14:paraId="63AF5638" w14:textId="5D977BBE" w:rsidR="003675B7" w:rsidRPr="003675B7" w:rsidRDefault="003675B7" w:rsidP="003675B7">
      <w:pPr>
        <w:pStyle w:val="Heading4"/>
      </w:pPr>
      <w:bookmarkStart w:id="151" w:name="_Toc233624681"/>
      <w:r w:rsidRPr="003675B7">
        <w:t>RC Students 5 Day Comparison U Marks Higher</w:t>
      </w:r>
      <w:bookmarkEnd w:id="151"/>
    </w:p>
    <w:p w14:paraId="588B925C" w14:textId="50210843" w:rsidR="003675B7" w:rsidRPr="003675B7" w:rsidRDefault="003675B7" w:rsidP="003675B7">
      <w:r w:rsidRPr="003675B7">
        <w:t xml:space="preserve">Counts the number of students whose U marks are higher across the most recent 5 days compared to the previous 5 days </w:t>
      </w:r>
    </w:p>
    <w:p w14:paraId="7ECB67EC" w14:textId="33B2EACA" w:rsidR="003675B7" w:rsidRPr="003675B7" w:rsidRDefault="003675B7" w:rsidP="00BB7DAB">
      <w:pPr>
        <w:pStyle w:val="Heading4"/>
      </w:pPr>
      <w:bookmarkStart w:id="152" w:name="_Toc233624682"/>
      <w:r w:rsidRPr="003675B7">
        <w:t>RC Students 5 or more Minutes Late on Average</w:t>
      </w:r>
      <w:bookmarkEnd w:id="152"/>
      <w:r w:rsidRPr="003675B7">
        <w:t xml:space="preserve"> </w:t>
      </w:r>
    </w:p>
    <w:p w14:paraId="5C5EBB39" w14:textId="39BA900A" w:rsidR="003675B7" w:rsidRPr="003675B7" w:rsidRDefault="003675B7" w:rsidP="003675B7">
      <w:r w:rsidRPr="003675B7">
        <w:t>Count of students whose roll call attendance late minutes average more than 5 minutes per late mark.</w:t>
      </w:r>
    </w:p>
    <w:p w14:paraId="39416887" w14:textId="6B7F272F" w:rsidR="003675B7" w:rsidRPr="003675B7" w:rsidRDefault="003675B7" w:rsidP="003675B7">
      <w:r w:rsidRPr="003675B7">
        <w:t>A student must have more than 10 late marks to be considered</w:t>
      </w:r>
    </w:p>
    <w:p w14:paraId="614E0A55" w14:textId="3CA65907" w:rsidR="00BB7DAB" w:rsidRPr="00BB7DAB" w:rsidRDefault="00BB7DAB" w:rsidP="00BB7DAB">
      <w:pPr>
        <w:pStyle w:val="Heading4"/>
      </w:pPr>
      <w:bookmarkStart w:id="153" w:name="_Toc233624683"/>
      <w:r w:rsidRPr="00BB7DAB">
        <w:t>RC Students Att 10 Day Double Dip</w:t>
      </w:r>
      <w:bookmarkEnd w:id="153"/>
    </w:p>
    <w:p w14:paraId="09EF4E27" w14:textId="01FE4E48" w:rsidR="00BB7DAB" w:rsidRPr="00BB7DAB" w:rsidRDefault="00BB7DAB" w:rsidP="00BB7DAB">
      <w:r w:rsidRPr="00BB7DAB">
        <w:t xml:space="preserve">Counts the number of students with a </w:t>
      </w:r>
      <w:proofErr w:type="gramStart"/>
      <w:r w:rsidRPr="00BB7DAB">
        <w:t>10 day</w:t>
      </w:r>
      <w:proofErr w:type="gramEnd"/>
      <w:r w:rsidRPr="00BB7DAB">
        <w:t xml:space="preserve"> trend of "Double Dip"</w:t>
      </w:r>
    </w:p>
    <w:p w14:paraId="681BAD83" w14:textId="78C81557" w:rsidR="00593312" w:rsidRPr="00593312" w:rsidRDefault="00593312" w:rsidP="00593312">
      <w:pPr>
        <w:pStyle w:val="Heading4"/>
      </w:pPr>
      <w:bookmarkStart w:id="154" w:name="_Toc233624684"/>
      <w:r w:rsidRPr="00593312">
        <w:t xml:space="preserve">RC Students Att </w:t>
      </w:r>
      <w:proofErr w:type="gramStart"/>
      <w:r w:rsidRPr="00593312">
        <w:t>At</w:t>
      </w:r>
      <w:proofErr w:type="gramEnd"/>
      <w:r w:rsidRPr="00593312">
        <w:t xml:space="preserve"> Risk of PA</w:t>
      </w:r>
      <w:bookmarkEnd w:id="154"/>
    </w:p>
    <w:p w14:paraId="08DC56D5" w14:textId="0557B512" w:rsidR="00593312" w:rsidRPr="00593312" w:rsidRDefault="00593312" w:rsidP="00593312">
      <w:r w:rsidRPr="00593312">
        <w:t xml:space="preserve"> Counts the number of students at risk of PA (two consecutive absence marks away) and who have 20 or more possible marks to date</w:t>
      </w:r>
    </w:p>
    <w:p w14:paraId="6448F236" w14:textId="27F4E238" w:rsidR="00845633" w:rsidRPr="00845633" w:rsidRDefault="00845633" w:rsidP="00845633">
      <w:pPr>
        <w:pStyle w:val="Heading4"/>
      </w:pPr>
      <w:bookmarkStart w:id="155" w:name="_Toc233624685"/>
      <w:r w:rsidRPr="00845633">
        <w:t xml:space="preserve">RC Students Att </w:t>
      </w:r>
      <w:proofErr w:type="gramStart"/>
      <w:r w:rsidRPr="00845633">
        <w:t>At</w:t>
      </w:r>
      <w:proofErr w:type="gramEnd"/>
      <w:r w:rsidRPr="00845633">
        <w:t xml:space="preserve"> Risk of SA</w:t>
      </w:r>
      <w:bookmarkEnd w:id="155"/>
    </w:p>
    <w:p w14:paraId="5D80DC81" w14:textId="1C8BE475" w:rsidR="00845633" w:rsidRPr="00845633" w:rsidRDefault="00845633" w:rsidP="00845633">
      <w:r w:rsidRPr="00845633">
        <w:t>Counts the number of students at risk of SA (two consecutive absence marks away) and who have 20 or more possible marks to date</w:t>
      </w:r>
    </w:p>
    <w:p w14:paraId="7C78A863" w14:textId="37D6570D" w:rsidR="00B77D04" w:rsidRPr="00B77D04" w:rsidRDefault="00B77D04" w:rsidP="00E86525">
      <w:pPr>
        <w:pStyle w:val="Heading4"/>
      </w:pPr>
      <w:bookmarkStart w:id="156" w:name="_Toc233624686"/>
      <w:r w:rsidRPr="00B77D04">
        <w:t>RC Students Att Both Trends Double Dip</w:t>
      </w:r>
      <w:bookmarkEnd w:id="156"/>
    </w:p>
    <w:p w14:paraId="3BE0E92F" w14:textId="6EB345B2" w:rsidR="00B77D04" w:rsidRPr="00B77D04" w:rsidRDefault="00B77D04" w:rsidP="00B77D04">
      <w:r w:rsidRPr="00B77D04">
        <w:t xml:space="preserve">Counts the number of students with both a Double Dipping 10 day </w:t>
      </w:r>
      <w:r w:rsidR="00906C61">
        <w:t xml:space="preserve">cumulative </w:t>
      </w:r>
      <w:r w:rsidRPr="00B77D04">
        <w:t>and Rolling 5 Day trend</w:t>
      </w:r>
      <w:r>
        <w:t>.</w:t>
      </w:r>
    </w:p>
    <w:p w14:paraId="134B4FEC" w14:textId="7D450852" w:rsidR="00AB21E0" w:rsidRPr="00AB21E0" w:rsidRDefault="00AB21E0" w:rsidP="00AB21E0">
      <w:pPr>
        <w:pStyle w:val="Heading4"/>
      </w:pPr>
      <w:bookmarkStart w:id="157" w:name="_Toc233624687"/>
      <w:r w:rsidRPr="00AB21E0">
        <w:t>RC Students Att Down More Than 10% on Last Year</w:t>
      </w:r>
      <w:bookmarkEnd w:id="157"/>
    </w:p>
    <w:p w14:paraId="4B45DA63" w14:textId="28779FD8" w:rsidR="00AB21E0" w:rsidRPr="00AB21E0" w:rsidRDefault="00AB21E0" w:rsidP="00AB21E0">
      <w:r w:rsidRPr="00AB21E0">
        <w:t>Count of students whose roll call attendance this year is more than 10% down on last year.</w:t>
      </w:r>
    </w:p>
    <w:p w14:paraId="51D7F702" w14:textId="664987F6" w:rsidR="00AB21E0" w:rsidRPr="00AB21E0" w:rsidRDefault="00AB21E0" w:rsidP="00AB21E0">
      <w:r w:rsidRPr="00AB21E0">
        <w:t xml:space="preserve">A student must have a </w:t>
      </w:r>
      <w:r w:rsidRPr="00AB21E0">
        <w:t>minimum</w:t>
      </w:r>
      <w:r w:rsidRPr="00AB21E0">
        <w:t xml:space="preserve"> of 20 possible marks this year to be included in the list.</w:t>
      </w:r>
    </w:p>
    <w:p w14:paraId="1B75842C" w14:textId="40581C8B" w:rsidR="00685ACD" w:rsidRPr="00685ACD" w:rsidRDefault="00685ACD" w:rsidP="00685ACD">
      <w:pPr>
        <w:pStyle w:val="Heading4"/>
      </w:pPr>
      <w:bookmarkStart w:id="158" w:name="_Toc233624688"/>
      <w:r w:rsidRPr="00685ACD">
        <w:t>RC Students in Demographic as % of Group</w:t>
      </w:r>
      <w:bookmarkEnd w:id="158"/>
    </w:p>
    <w:p w14:paraId="065C4203" w14:textId="0360F906" w:rsidR="00685ACD" w:rsidRPr="00685ACD" w:rsidRDefault="00685ACD" w:rsidP="00685ACD">
      <w:r w:rsidRPr="00685ACD">
        <w:t xml:space="preserve">% of students </w:t>
      </w:r>
      <w:r>
        <w:t>matching</w:t>
      </w:r>
      <w:r w:rsidRPr="00685ACD">
        <w:t xml:space="preserve"> the current demographic </w:t>
      </w:r>
      <w:r>
        <w:t xml:space="preserve">filter </w:t>
      </w:r>
      <w:r w:rsidRPr="00685ACD">
        <w:t>versus all students in the group context</w:t>
      </w:r>
    </w:p>
    <w:p w14:paraId="3A445B38" w14:textId="536CDE19" w:rsidR="00B86803" w:rsidRPr="00B86803" w:rsidRDefault="00B86803" w:rsidP="00B86803">
      <w:pPr>
        <w:pStyle w:val="Heading4"/>
      </w:pPr>
      <w:bookmarkStart w:id="159" w:name="_Toc233624689"/>
      <w:r w:rsidRPr="00B86803">
        <w:lastRenderedPageBreak/>
        <w:t xml:space="preserve">RC Students </w:t>
      </w:r>
      <w:proofErr w:type="gramStart"/>
      <w:r w:rsidRPr="00B86803">
        <w:t>On</w:t>
      </w:r>
      <w:proofErr w:type="gramEnd"/>
      <w:r w:rsidRPr="00B86803">
        <w:t xml:space="preserve"> Absent Streak</w:t>
      </w:r>
      <w:bookmarkEnd w:id="159"/>
    </w:p>
    <w:p w14:paraId="6B6C5460" w14:textId="4DF9DCA8" w:rsidR="00B86803" w:rsidRPr="00B86803" w:rsidRDefault="00B86803" w:rsidP="00B86803">
      <w:r w:rsidRPr="00B86803">
        <w:t xml:space="preserve">Count of students whose roll call attendance indicates they are currently on an </w:t>
      </w:r>
      <w:r w:rsidRPr="00B86803">
        <w:t>absence</w:t>
      </w:r>
      <w:r w:rsidRPr="00B86803">
        <w:t xml:space="preserve"> streak</w:t>
      </w:r>
    </w:p>
    <w:p w14:paraId="0FA601E9" w14:textId="4B35E5C4" w:rsidR="00D40C73" w:rsidRPr="00D40C73" w:rsidRDefault="00D40C73" w:rsidP="00D40C73">
      <w:pPr>
        <w:pStyle w:val="Heading4"/>
      </w:pPr>
      <w:bookmarkStart w:id="160" w:name="_Toc233624690"/>
      <w:r w:rsidRPr="00D40C73">
        <w:t>RC Students Rolling 5 Day Double Dip</w:t>
      </w:r>
      <w:bookmarkEnd w:id="160"/>
    </w:p>
    <w:p w14:paraId="6EA3F69F" w14:textId="6DBC6159" w:rsidR="00D40C73" w:rsidRDefault="00D40C73" w:rsidP="00D40C73">
      <w:r w:rsidRPr="00D40C73">
        <w:t>Counts the number of students with a Rolling 5 Day trend of "Double Dip"</w:t>
      </w:r>
    </w:p>
    <w:p w14:paraId="7B6A3797" w14:textId="71DB2E50" w:rsidR="00B32015" w:rsidRPr="00B32015" w:rsidRDefault="00B32015" w:rsidP="00B32015">
      <w:pPr>
        <w:pStyle w:val="Heading4"/>
      </w:pPr>
      <w:bookmarkStart w:id="161" w:name="_Toc233624691"/>
      <w:r w:rsidRPr="00B32015">
        <w:t>RC Students with 10 or more missed sessions in last 50 days</w:t>
      </w:r>
      <w:bookmarkEnd w:id="161"/>
      <w:r w:rsidRPr="00B32015">
        <w:t xml:space="preserve"> </w:t>
      </w:r>
    </w:p>
    <w:p w14:paraId="34E39B3C" w14:textId="30EBCDDC" w:rsidR="00B32015" w:rsidRPr="00B32015" w:rsidRDefault="00B32015" w:rsidP="00B32015">
      <w:r w:rsidRPr="00B32015">
        <w:t>Count of students who have 10 or more missed sessions in the last 50 days</w:t>
      </w:r>
    </w:p>
    <w:p w14:paraId="418E0555" w14:textId="6ADDBEAA" w:rsidR="00B46137" w:rsidRPr="00B46137" w:rsidRDefault="00B46137" w:rsidP="00B46137">
      <w:pPr>
        <w:pStyle w:val="Heading4"/>
      </w:pPr>
      <w:bookmarkStart w:id="162" w:name="_Toc233624692"/>
      <w:r w:rsidRPr="00B46137">
        <w:t>RC Students with 15 or more consecutive days with I or M Mark</w:t>
      </w:r>
      <w:bookmarkEnd w:id="162"/>
    </w:p>
    <w:p w14:paraId="006F6147" w14:textId="102B5EBA" w:rsidR="00B46137" w:rsidRPr="00B46137" w:rsidRDefault="00B46137" w:rsidP="00B46137">
      <w:r w:rsidRPr="00B46137">
        <w:t>Count of students who have 15 or more consecutive days with an I or M mark</w:t>
      </w:r>
    </w:p>
    <w:p w14:paraId="6A3054C5" w14:textId="3BAE3D79" w:rsidR="00B46137" w:rsidRPr="00B46137" w:rsidRDefault="00B46137" w:rsidP="006B20BB">
      <w:pPr>
        <w:pStyle w:val="Heading4"/>
      </w:pPr>
      <w:bookmarkStart w:id="163" w:name="_Toc233624693"/>
      <w:r w:rsidRPr="00B46137">
        <w:t>RC Students with 3 or more days absent in last 10 days</w:t>
      </w:r>
      <w:bookmarkEnd w:id="163"/>
    </w:p>
    <w:p w14:paraId="5B30FE14" w14:textId="33F4F4B8" w:rsidR="00B46137" w:rsidRPr="00B46137" w:rsidRDefault="00B46137" w:rsidP="00B46137">
      <w:r w:rsidRPr="00B46137">
        <w:t xml:space="preserve">Count of students who have 3 or more days absent </w:t>
      </w:r>
      <w:r w:rsidR="00DB6991">
        <w:t xml:space="preserve">within a single absence </w:t>
      </w:r>
      <w:r w:rsidRPr="00B46137">
        <w:t xml:space="preserve">in the last </w:t>
      </w:r>
      <w:r w:rsidR="00DB6991">
        <w:t>10</w:t>
      </w:r>
      <w:r w:rsidRPr="00B46137">
        <w:t xml:space="preserve"> days</w:t>
      </w:r>
    </w:p>
    <w:p w14:paraId="50083F20" w14:textId="22FDE2E9" w:rsidR="00923FE8" w:rsidRPr="00923FE8" w:rsidRDefault="00923FE8" w:rsidP="00923FE8">
      <w:pPr>
        <w:pStyle w:val="Heading4"/>
      </w:pPr>
      <w:bookmarkStart w:id="164" w:name="_Toc233624694"/>
      <w:r w:rsidRPr="00923FE8">
        <w:t>RC Students with more than 5% of Present Marks being L Marks</w:t>
      </w:r>
      <w:bookmarkEnd w:id="164"/>
    </w:p>
    <w:p w14:paraId="676A9EF1" w14:textId="5092CF42" w:rsidR="00923FE8" w:rsidRPr="00923FE8" w:rsidRDefault="00923FE8" w:rsidP="00923FE8">
      <w:r w:rsidRPr="00923FE8">
        <w:t>Count of students whose roll call attendance L marks represent more than 5% of their total present marks.</w:t>
      </w:r>
    </w:p>
    <w:p w14:paraId="0060681C" w14:textId="2B48925D" w:rsidR="00923FE8" w:rsidRPr="00923FE8" w:rsidRDefault="00923FE8" w:rsidP="00923FE8">
      <w:r w:rsidRPr="00923FE8">
        <w:t>A student must have at least 40 present marks to be counted</w:t>
      </w:r>
    </w:p>
    <w:p w14:paraId="51CD229B" w14:textId="77777777" w:rsidR="00353FF5" w:rsidRDefault="00DB0699" w:rsidP="00353FF5">
      <w:pPr>
        <w:pStyle w:val="Heading4"/>
      </w:pPr>
      <w:bookmarkStart w:id="165" w:name="_Toc233624695"/>
      <w:r w:rsidRPr="00DB0699">
        <w:t>RC Students with No Possible Marks</w:t>
      </w:r>
      <w:bookmarkEnd w:id="165"/>
    </w:p>
    <w:p w14:paraId="278DA0E4" w14:textId="19E75215" w:rsidR="00DB0699" w:rsidRPr="00DB0699" w:rsidRDefault="00DB0699" w:rsidP="00DB0699">
      <w:r w:rsidRPr="00DB0699">
        <w:t xml:space="preserve">Count of students in the Roll Call Attendance Table who have never had an Is Possible mark. </w:t>
      </w:r>
    </w:p>
    <w:p w14:paraId="14BD7412" w14:textId="543A2662" w:rsidR="003034F8" w:rsidRPr="003034F8" w:rsidRDefault="003034F8" w:rsidP="009C2AC5">
      <w:pPr>
        <w:pStyle w:val="Heading4"/>
      </w:pPr>
      <w:bookmarkStart w:id="166" w:name="_Toc233624696"/>
      <w:r w:rsidRPr="003034F8">
        <w:t>RC Students with Possible but No Present Marks</w:t>
      </w:r>
      <w:bookmarkEnd w:id="166"/>
    </w:p>
    <w:p w14:paraId="431AA36A" w14:textId="2F3DA9AF" w:rsidR="003034F8" w:rsidRDefault="003034F8" w:rsidP="003034F8">
      <w:r w:rsidRPr="003034F8">
        <w:t>Count of students that have possible marks but no present marks.</w:t>
      </w:r>
    </w:p>
    <w:p w14:paraId="58A90C2F" w14:textId="7DDC770E" w:rsidR="003034F8" w:rsidRPr="003034F8" w:rsidRDefault="003034F8" w:rsidP="00CA070F">
      <w:pPr>
        <w:pStyle w:val="Heading4"/>
      </w:pPr>
      <w:bookmarkStart w:id="167" w:name="_Toc233624697"/>
      <w:r w:rsidRPr="003034F8">
        <w:t>RC Students with Possible Marks</w:t>
      </w:r>
      <w:bookmarkEnd w:id="167"/>
    </w:p>
    <w:p w14:paraId="684553A5" w14:textId="7A293F43" w:rsidR="003034F8" w:rsidRDefault="003034F8" w:rsidP="003034F8">
      <w:r w:rsidRPr="003034F8">
        <w:t>Distinct Count of Students in the RollCallAttenance table who have at least one Is Possible Mark. Removes any applied mark filters.</w:t>
      </w:r>
    </w:p>
    <w:p w14:paraId="3836999B" w14:textId="4A15DF7E" w:rsidR="0051179B" w:rsidRPr="0051179B" w:rsidRDefault="0051179B" w:rsidP="0051179B">
      <w:pPr>
        <w:pStyle w:val="Heading4"/>
      </w:pPr>
      <w:bookmarkStart w:id="168" w:name="_Toc233624698"/>
      <w:r w:rsidRPr="0051179B">
        <w:t xml:space="preserve">RC Students </w:t>
      </w:r>
      <w:proofErr w:type="gramStart"/>
      <w:r w:rsidRPr="0051179B">
        <w:t>With</w:t>
      </w:r>
      <w:proofErr w:type="gramEnd"/>
      <w:r w:rsidRPr="0051179B">
        <w:t xml:space="preserve"> Sept Abs Risk</w:t>
      </w:r>
      <w:bookmarkEnd w:id="168"/>
    </w:p>
    <w:p w14:paraId="21AFADA5" w14:textId="07F4D5E0" w:rsidR="0051179B" w:rsidRPr="0051179B" w:rsidRDefault="0051179B" w:rsidP="0051179B">
      <w:r w:rsidRPr="0051179B">
        <w:t>Count of students identified as having an absence risk in September.</w:t>
      </w:r>
    </w:p>
    <w:p w14:paraId="4C1215F6" w14:textId="65C76682" w:rsidR="00D02084" w:rsidRPr="00D02084" w:rsidRDefault="00D02084" w:rsidP="00D02084">
      <w:pPr>
        <w:pStyle w:val="Heading4"/>
      </w:pPr>
      <w:bookmarkStart w:id="169" w:name="_Toc233624699"/>
      <w:r w:rsidRPr="00D02084">
        <w:t xml:space="preserve">RC Students </w:t>
      </w:r>
      <w:proofErr w:type="gramStart"/>
      <w:r w:rsidRPr="00D02084">
        <w:t>With</w:t>
      </w:r>
      <w:proofErr w:type="gramEnd"/>
      <w:r w:rsidRPr="00D02084">
        <w:t xml:space="preserve"> Sept Att Risk</w:t>
      </w:r>
      <w:bookmarkEnd w:id="169"/>
    </w:p>
    <w:p w14:paraId="6CE15D00" w14:textId="00977BCB" w:rsidR="00D02084" w:rsidRPr="00D02084" w:rsidRDefault="00D02084" w:rsidP="00D02084">
      <w:r w:rsidRPr="00D02084">
        <w:t>Count of students identified as having an attendance risk in September.</w:t>
      </w:r>
    </w:p>
    <w:p w14:paraId="5FB8C46E" w14:textId="279D05FA" w:rsidR="00D02084" w:rsidRPr="00D02084" w:rsidRDefault="00D02084" w:rsidP="00D02084">
      <w:pPr>
        <w:pStyle w:val="Heading4"/>
      </w:pPr>
      <w:bookmarkStart w:id="170" w:name="_Toc233624700"/>
      <w:r w:rsidRPr="00D02084">
        <w:t xml:space="preserve">RC Students </w:t>
      </w:r>
      <w:proofErr w:type="gramStart"/>
      <w:r w:rsidRPr="00D02084">
        <w:t>With</w:t>
      </w:r>
      <w:proofErr w:type="gramEnd"/>
      <w:r w:rsidRPr="00D02084">
        <w:t xml:space="preserve"> Sept Late Risk</w:t>
      </w:r>
      <w:bookmarkEnd w:id="170"/>
    </w:p>
    <w:p w14:paraId="4E548B00" w14:textId="33A2A370" w:rsidR="00D02084" w:rsidRPr="00D02084" w:rsidRDefault="00D02084" w:rsidP="00D02084">
      <w:r w:rsidRPr="00D02084">
        <w:t xml:space="preserve">Count of students identified as having a late </w:t>
      </w:r>
      <w:r w:rsidR="00D42F79">
        <w:t>mark</w:t>
      </w:r>
      <w:r w:rsidRPr="00D02084">
        <w:t xml:space="preserve"> risk in September.</w:t>
      </w:r>
    </w:p>
    <w:p w14:paraId="5D00412B" w14:textId="0FD8002D" w:rsidR="00030D29" w:rsidRPr="00030D29" w:rsidRDefault="00030D29" w:rsidP="00D42F79">
      <w:pPr>
        <w:pStyle w:val="Heading4"/>
      </w:pPr>
      <w:bookmarkStart w:id="171" w:name="_Toc233624701"/>
      <w:r w:rsidRPr="00030D29">
        <w:t xml:space="preserve">RC Students </w:t>
      </w:r>
      <w:proofErr w:type="gramStart"/>
      <w:r w:rsidRPr="00030D29">
        <w:t>With</w:t>
      </w:r>
      <w:proofErr w:type="gramEnd"/>
      <w:r w:rsidRPr="00030D29">
        <w:t xml:space="preserve"> Sept Risk</w:t>
      </w:r>
      <w:bookmarkEnd w:id="171"/>
    </w:p>
    <w:p w14:paraId="6DD10408" w14:textId="7A9BF863" w:rsidR="00030D29" w:rsidRPr="00030D29" w:rsidRDefault="00030D29" w:rsidP="00030D29">
      <w:r w:rsidRPr="00030D29">
        <w:t>Count of students identified as having an attendance risk in September.</w:t>
      </w:r>
    </w:p>
    <w:p w14:paraId="61DBF8D0" w14:textId="5A32626F" w:rsidR="00D42F79" w:rsidRPr="00D42F79" w:rsidRDefault="00D42F79" w:rsidP="002A3F96">
      <w:pPr>
        <w:pStyle w:val="Heading4"/>
      </w:pPr>
      <w:bookmarkStart w:id="172" w:name="_Toc233624702"/>
      <w:r w:rsidRPr="00D42F79">
        <w:t>Recoverable PA Students</w:t>
      </w:r>
      <w:bookmarkEnd w:id="172"/>
    </w:p>
    <w:p w14:paraId="4EE52904" w14:textId="65B436FB" w:rsidR="00D42F79" w:rsidRPr="00D42F79" w:rsidRDefault="00D42F79" w:rsidP="00D42F79">
      <w:r w:rsidRPr="00D42F79">
        <w:t xml:space="preserve"> Counts the number of PA students whose max possible attendance would allow them to leave PA</w:t>
      </w:r>
    </w:p>
    <w:p w14:paraId="4863560B" w14:textId="3BE22AE8" w:rsidR="00D42F79" w:rsidRPr="00D42F79" w:rsidRDefault="00D42F79" w:rsidP="00D42F79">
      <w:r w:rsidRPr="00D42F79">
        <w:t>Only includes students with 20 or more possible marks</w:t>
      </w:r>
      <w:r w:rsidR="002A3F96">
        <w:t xml:space="preserve"> to date</w:t>
      </w:r>
    </w:p>
    <w:p w14:paraId="76281CC4" w14:textId="3004C165" w:rsidR="002A3F96" w:rsidRPr="002A3F96" w:rsidRDefault="002A3F96" w:rsidP="002A3F96">
      <w:pPr>
        <w:pStyle w:val="Heading4"/>
      </w:pPr>
      <w:bookmarkStart w:id="173" w:name="_Toc233624703"/>
      <w:r w:rsidRPr="002A3F96">
        <w:t>Recoverable SA Students</w:t>
      </w:r>
      <w:bookmarkEnd w:id="173"/>
    </w:p>
    <w:p w14:paraId="7BE488B4" w14:textId="65B451CA" w:rsidR="002A3F96" w:rsidRPr="002A3F96" w:rsidRDefault="002A3F96" w:rsidP="002A3F96">
      <w:r w:rsidRPr="002A3F96">
        <w:t xml:space="preserve">Counts the number of SA students whose max possible attendance </w:t>
      </w:r>
      <w:r>
        <w:t>w</w:t>
      </w:r>
      <w:r w:rsidRPr="002A3F96">
        <w:t>ould allow them to leave SA</w:t>
      </w:r>
    </w:p>
    <w:p w14:paraId="095D6B30" w14:textId="46BBC211" w:rsidR="002A3F96" w:rsidRPr="002A3F96" w:rsidRDefault="002A3F96" w:rsidP="002A3F96">
      <w:r w:rsidRPr="002A3F96">
        <w:t>/Only includes students with 20 or more possible marks to date</w:t>
      </w:r>
    </w:p>
    <w:p w14:paraId="3336A231" w14:textId="37895F61" w:rsidR="00BE7FEE" w:rsidRPr="00BE7FEE" w:rsidRDefault="00BE7FEE" w:rsidP="00BE7FEE">
      <w:pPr>
        <w:pStyle w:val="Heading4"/>
      </w:pPr>
      <w:bookmarkStart w:id="174" w:name="_Toc233624704"/>
      <w:r w:rsidRPr="00BE7FEE">
        <w:lastRenderedPageBreak/>
        <w:t>SA % of Students with Possible Marks</w:t>
      </w:r>
      <w:bookmarkEnd w:id="174"/>
    </w:p>
    <w:p w14:paraId="51F90AAA" w14:textId="3C442405" w:rsidR="00BE7FEE" w:rsidRPr="00BE7FEE" w:rsidRDefault="00BE7FEE" w:rsidP="00BE7FEE">
      <w:r w:rsidRPr="00BE7FEE">
        <w:t>Counts the number of SA students then evaluates them as a percentage of students with possible attendance marks</w:t>
      </w:r>
    </w:p>
    <w:p w14:paraId="3C67EC4C" w14:textId="3259CC8B" w:rsidR="00BE7FEE" w:rsidRPr="00BE7FEE" w:rsidRDefault="00BE7FEE" w:rsidP="00BE7FEE">
      <w:pPr>
        <w:pStyle w:val="Heading4"/>
      </w:pPr>
      <w:bookmarkStart w:id="175" w:name="_Toc233624705"/>
      <w:r w:rsidRPr="00BE7FEE">
        <w:t>SA Students</w:t>
      </w:r>
      <w:bookmarkEnd w:id="175"/>
    </w:p>
    <w:p w14:paraId="79E0F360" w14:textId="0AAA40E4" w:rsidR="00BE7FEE" w:rsidRPr="00BE7FEE" w:rsidRDefault="00BE7FEE" w:rsidP="00BE7FEE">
      <w:r w:rsidRPr="00BE7FEE">
        <w:t>Count of SA students. Only includes those students with 20 or more possible marks to date.</w:t>
      </w:r>
    </w:p>
    <w:p w14:paraId="45E5ACED" w14:textId="4F7607D6" w:rsidR="00BE7FEE" w:rsidRPr="00BE7FEE" w:rsidRDefault="00BE7FEE" w:rsidP="00BE7FEE">
      <w:r w:rsidRPr="00BE7FEE">
        <w:t xml:space="preserve">Possible marks to date </w:t>
      </w:r>
      <w:proofErr w:type="gramStart"/>
      <w:r w:rsidRPr="00BE7FEE">
        <w:t>is</w:t>
      </w:r>
      <w:proofErr w:type="gramEnd"/>
      <w:r w:rsidRPr="00BE7FEE">
        <w:t xml:space="preserve"> used so that if this is used in a visual that slices by small time scales, they will not be excluded </w:t>
      </w:r>
      <w:r>
        <w:t>from</w:t>
      </w:r>
      <w:r w:rsidRPr="00BE7FEE">
        <w:t xml:space="preserve"> the visual for having less than 20 possible marks in that time frame.</w:t>
      </w:r>
    </w:p>
    <w:p w14:paraId="57BEEA89" w14:textId="2364E540" w:rsidR="0064384B" w:rsidRPr="0064384B" w:rsidRDefault="0064384B" w:rsidP="0064384B">
      <w:pPr>
        <w:pStyle w:val="Heading4"/>
      </w:pPr>
      <w:bookmarkStart w:id="176" w:name="_Toc233624706"/>
      <w:r w:rsidRPr="0064384B">
        <w:t>Student PASA Status</w:t>
      </w:r>
      <w:bookmarkEnd w:id="176"/>
    </w:p>
    <w:p w14:paraId="3ADD76C0" w14:textId="43F44AA0" w:rsidR="003B34A9" w:rsidRDefault="0064384B" w:rsidP="003B34A9">
      <w:r w:rsidRPr="0064384B">
        <w:t>Outputs</w:t>
      </w:r>
      <w:r w:rsidR="00A74DE7">
        <w:t xml:space="preserve"> one of the following classificaitons</w:t>
      </w:r>
      <w:r w:rsidRPr="0064384B">
        <w:t xml:space="preserve">: </w:t>
      </w:r>
    </w:p>
    <w:tbl>
      <w:tblPr>
        <w:tblStyle w:val="TableGrid"/>
        <w:tblW w:w="0" w:type="auto"/>
        <w:tblLook w:val="04A0" w:firstRow="1" w:lastRow="0" w:firstColumn="1" w:lastColumn="0" w:noHBand="0" w:noVBand="1"/>
      </w:tblPr>
      <w:tblGrid>
        <w:gridCol w:w="2235"/>
        <w:gridCol w:w="7007"/>
      </w:tblGrid>
      <w:tr w:rsidR="00A74DE7" w14:paraId="14DDA19D" w14:textId="77777777" w:rsidTr="00AE2C78">
        <w:tc>
          <w:tcPr>
            <w:tcW w:w="2235" w:type="dxa"/>
          </w:tcPr>
          <w:p w14:paraId="2F32F37C" w14:textId="77777777" w:rsidR="00A74DE7" w:rsidRPr="00073434" w:rsidRDefault="00A74DE7" w:rsidP="00AE2C78">
            <w:pPr>
              <w:rPr>
                <w:b/>
                <w:bCs/>
              </w:rPr>
            </w:pPr>
            <w:r w:rsidRPr="00073434">
              <w:rPr>
                <w:b/>
                <w:bCs/>
              </w:rPr>
              <w:t>Classification</w:t>
            </w:r>
          </w:p>
        </w:tc>
        <w:tc>
          <w:tcPr>
            <w:tcW w:w="7007" w:type="dxa"/>
          </w:tcPr>
          <w:p w14:paraId="50B39811" w14:textId="77777777" w:rsidR="00A74DE7" w:rsidRPr="00073434" w:rsidRDefault="00A74DE7" w:rsidP="00AE2C78">
            <w:pPr>
              <w:rPr>
                <w:b/>
                <w:bCs/>
              </w:rPr>
            </w:pPr>
            <w:r w:rsidRPr="00073434">
              <w:rPr>
                <w:b/>
                <w:bCs/>
              </w:rPr>
              <w:t>Description</w:t>
            </w:r>
          </w:p>
        </w:tc>
      </w:tr>
      <w:tr w:rsidR="00A74DE7" w14:paraId="6D8F7B69" w14:textId="77777777" w:rsidTr="00AE2C78">
        <w:tc>
          <w:tcPr>
            <w:tcW w:w="2235" w:type="dxa"/>
          </w:tcPr>
          <w:p w14:paraId="158DCAEC" w14:textId="77777777" w:rsidR="00A74DE7" w:rsidRDefault="00A74DE7" w:rsidP="00AE2C78">
            <w:r>
              <w:t>PA</w:t>
            </w:r>
          </w:p>
        </w:tc>
        <w:tc>
          <w:tcPr>
            <w:tcW w:w="7007" w:type="dxa"/>
          </w:tcPr>
          <w:p w14:paraId="7BAE6CC3" w14:textId="77777777" w:rsidR="00A74DE7" w:rsidRDefault="00A74DE7" w:rsidP="00AE2C78">
            <w:r>
              <w:t>To be set for students who are currently flagged as PA</w:t>
            </w:r>
          </w:p>
        </w:tc>
      </w:tr>
      <w:tr w:rsidR="00A74DE7" w14:paraId="21D59DEC" w14:textId="77777777" w:rsidTr="00AE2C78">
        <w:tc>
          <w:tcPr>
            <w:tcW w:w="2235" w:type="dxa"/>
          </w:tcPr>
          <w:p w14:paraId="347E4DAD" w14:textId="77777777" w:rsidR="00A74DE7" w:rsidRDefault="00A74DE7" w:rsidP="00AE2C78">
            <w:r>
              <w:t>SA</w:t>
            </w:r>
          </w:p>
        </w:tc>
        <w:tc>
          <w:tcPr>
            <w:tcW w:w="7007" w:type="dxa"/>
          </w:tcPr>
          <w:p w14:paraId="6C76BA4A" w14:textId="77777777" w:rsidR="00A74DE7" w:rsidRDefault="00A74DE7" w:rsidP="00AE2C78">
            <w:r>
              <w:t>To be set for students who are currently flagged as SA</w:t>
            </w:r>
          </w:p>
        </w:tc>
      </w:tr>
      <w:tr w:rsidR="00A74DE7" w14:paraId="1F867A16" w14:textId="77777777" w:rsidTr="00AE2C78">
        <w:tc>
          <w:tcPr>
            <w:tcW w:w="2235" w:type="dxa"/>
          </w:tcPr>
          <w:p w14:paraId="1B183616" w14:textId="77777777" w:rsidR="00A74DE7" w:rsidRDefault="00A74DE7" w:rsidP="00AE2C78">
            <w:r>
              <w:t>At Risk of PA</w:t>
            </w:r>
          </w:p>
          <w:p w14:paraId="0ADFAB2F" w14:textId="77777777" w:rsidR="00A74DE7" w:rsidRDefault="00A74DE7" w:rsidP="00AE2C78"/>
        </w:tc>
        <w:tc>
          <w:tcPr>
            <w:tcW w:w="7007" w:type="dxa"/>
          </w:tcPr>
          <w:p w14:paraId="41B6DE99" w14:textId="77777777" w:rsidR="00A74DE7" w:rsidRDefault="00A74DE7" w:rsidP="00AE2C78">
            <w:r>
              <w:t>To be set for students who are not currently flagged as PA but, if their next two attendance marks where to be absent, then they would become PA.</w:t>
            </w:r>
          </w:p>
        </w:tc>
      </w:tr>
      <w:tr w:rsidR="00A74DE7" w14:paraId="66AEB0FA" w14:textId="77777777" w:rsidTr="00AE2C78">
        <w:tc>
          <w:tcPr>
            <w:tcW w:w="2235" w:type="dxa"/>
          </w:tcPr>
          <w:p w14:paraId="0506640E" w14:textId="77777777" w:rsidR="00A74DE7" w:rsidRDefault="00A74DE7" w:rsidP="00AE2C78">
            <w:r>
              <w:t>At Risk of SA</w:t>
            </w:r>
          </w:p>
        </w:tc>
        <w:tc>
          <w:tcPr>
            <w:tcW w:w="7007" w:type="dxa"/>
          </w:tcPr>
          <w:p w14:paraId="61391A31" w14:textId="77777777" w:rsidR="00A74DE7" w:rsidRDefault="00A74DE7" w:rsidP="00AE2C78">
            <w:r>
              <w:t>To be set for students who are not currently flagged as SA but, if their next two attendance marks where to be absent, then they would become SA.</w:t>
            </w:r>
          </w:p>
        </w:tc>
      </w:tr>
      <w:tr w:rsidR="00A74DE7" w14:paraId="22AA51E6" w14:textId="77777777" w:rsidTr="00AE2C78">
        <w:tc>
          <w:tcPr>
            <w:tcW w:w="2235" w:type="dxa"/>
          </w:tcPr>
          <w:p w14:paraId="56C8453B" w14:textId="77777777" w:rsidR="00A74DE7" w:rsidRDefault="00A74DE7" w:rsidP="00AE2C78">
            <w:r>
              <w:t>Blank (no classification)</w:t>
            </w:r>
          </w:p>
        </w:tc>
        <w:tc>
          <w:tcPr>
            <w:tcW w:w="7007" w:type="dxa"/>
          </w:tcPr>
          <w:p w14:paraId="5C14BD2D" w14:textId="77777777" w:rsidR="00A74DE7" w:rsidRDefault="00A74DE7" w:rsidP="00AE2C78">
            <w:r>
              <w:t>If a student does not fall into any of the above categories, then the status is to be returned as blank</w:t>
            </w:r>
          </w:p>
        </w:tc>
      </w:tr>
    </w:tbl>
    <w:p w14:paraId="0345FE21" w14:textId="77777777" w:rsidR="00A74DE7" w:rsidRDefault="00A74DE7" w:rsidP="0064384B"/>
    <w:p w14:paraId="1A5ACEF7" w14:textId="4D8F0880" w:rsidR="0064384B" w:rsidRPr="0064384B" w:rsidRDefault="0064384B" w:rsidP="0064384B">
      <w:r w:rsidRPr="0064384B">
        <w:t>Intended for single student context</w:t>
      </w:r>
    </w:p>
    <w:p w14:paraId="28C2A9FB" w14:textId="7DC65B01" w:rsidR="0064384B" w:rsidRPr="0064384B" w:rsidRDefault="0064384B" w:rsidP="0064384B">
      <w:r w:rsidRPr="0064384B">
        <w:t>Only includes those students with a minimum of 20 possible marks.</w:t>
      </w:r>
    </w:p>
    <w:p w14:paraId="71B23C7D" w14:textId="2A5D0F89" w:rsidR="00A74DE7" w:rsidRPr="00A74DE7" w:rsidRDefault="00A74DE7" w:rsidP="00A74DE7">
      <w:pPr>
        <w:pStyle w:val="Heading4"/>
      </w:pPr>
      <w:bookmarkStart w:id="177" w:name="_Toc233624707"/>
      <w:r w:rsidRPr="00A74DE7">
        <w:t>Students in RC Table</w:t>
      </w:r>
      <w:bookmarkEnd w:id="177"/>
    </w:p>
    <w:p w14:paraId="49F254F4" w14:textId="00E8F57B" w:rsidR="0051179B" w:rsidRPr="003034F8" w:rsidRDefault="00A74DE7" w:rsidP="003034F8">
      <w:r w:rsidRPr="00A74DE7">
        <w:t>Distinct Count of All Students in the RollCallAttenance table. Removes any applied mark filters.</w:t>
      </w:r>
    </w:p>
    <w:p w14:paraId="413F26FF" w14:textId="77777777" w:rsidR="001369C3" w:rsidRDefault="000A5B91" w:rsidP="001369C3">
      <w:pPr>
        <w:pStyle w:val="Heading3"/>
      </w:pPr>
      <w:bookmarkStart w:id="178" w:name="_Toc233624708"/>
      <w:r>
        <w:t>Student Flags</w:t>
      </w:r>
      <w:bookmarkEnd w:id="178"/>
    </w:p>
    <w:p w14:paraId="671A560C" w14:textId="3485AFCA" w:rsidR="000A5B91" w:rsidRPr="00D6454A" w:rsidRDefault="001369C3" w:rsidP="001369C3">
      <w:r>
        <w:t>The following flags are used which provide counts of the following. These are</w:t>
      </w:r>
      <w:r w:rsidR="00D263F5">
        <w:t xml:space="preserve"> implemented as a Calculation Group so they can be used in conjunction </w:t>
      </w:r>
      <w:r w:rsidR="00C94C4F">
        <w:t>any measure rather than being limited to roll call attendance measures</w:t>
      </w:r>
    </w:p>
    <w:p w14:paraId="0F0BB8EA" w14:textId="2FE3F117" w:rsidR="00102971" w:rsidRDefault="00102971" w:rsidP="00102971">
      <w:pPr>
        <w:pStyle w:val="Heading4"/>
      </w:pPr>
      <w:bookmarkStart w:id="179" w:name="_Toc233624709"/>
      <w:r>
        <w:t>Above Average</w:t>
      </w:r>
      <w:bookmarkEnd w:id="179"/>
    </w:p>
    <w:p w14:paraId="4FC1AAA5" w14:textId="77777777" w:rsidR="00102971" w:rsidRPr="007D1E7E" w:rsidRDefault="00102971" w:rsidP="00102971">
      <w:r>
        <w:t>Count of students above the context average</w:t>
      </w:r>
    </w:p>
    <w:p w14:paraId="53BC5A46" w14:textId="12717B4A" w:rsidR="00102971" w:rsidRDefault="00102971" w:rsidP="00102971">
      <w:pPr>
        <w:pStyle w:val="Heading4"/>
      </w:pPr>
      <w:bookmarkStart w:id="180" w:name="_Toc233624710"/>
      <w:r>
        <w:t>Below Average</w:t>
      </w:r>
      <w:bookmarkEnd w:id="180"/>
    </w:p>
    <w:p w14:paraId="7BE02391" w14:textId="77777777" w:rsidR="00102971" w:rsidRDefault="00102971" w:rsidP="00102971">
      <w:r>
        <w:t>Count of students below the context average</w:t>
      </w:r>
    </w:p>
    <w:p w14:paraId="60C16058" w14:textId="36C4E193" w:rsidR="00102971" w:rsidRDefault="00C94C4F" w:rsidP="00102971">
      <w:pPr>
        <w:pStyle w:val="Heading4"/>
      </w:pPr>
      <w:bookmarkStart w:id="181" w:name="_Toc233624711"/>
      <w:r>
        <w:t xml:space="preserve">10 Day </w:t>
      </w:r>
      <w:r w:rsidR="00102971">
        <w:t>Double Dip</w:t>
      </w:r>
      <w:bookmarkEnd w:id="181"/>
    </w:p>
    <w:p w14:paraId="7599F4BF" w14:textId="635BFCC4" w:rsidR="00102971" w:rsidRPr="001F6B70" w:rsidRDefault="00102971" w:rsidP="00102971">
      <w:r>
        <w:t xml:space="preserve">Count of students with a double dip indicator </w:t>
      </w:r>
      <w:r w:rsidR="006631CC">
        <w:t>for</w:t>
      </w:r>
      <w:r>
        <w:t xml:space="preserve"> the </w:t>
      </w:r>
      <w:r w:rsidR="00D8139A">
        <w:t>Trend 10 Day (Cumulative)</w:t>
      </w:r>
    </w:p>
    <w:p w14:paraId="2E4F28FE" w14:textId="2B9E62D2" w:rsidR="00102971" w:rsidRPr="00F42405" w:rsidRDefault="00C94C4F" w:rsidP="00102971">
      <w:pPr>
        <w:pStyle w:val="Heading4"/>
      </w:pPr>
      <w:bookmarkStart w:id="182" w:name="_Toc233624712"/>
      <w:r>
        <w:t xml:space="preserve">10 Day </w:t>
      </w:r>
      <w:r w:rsidR="00102971">
        <w:t>Double Climb</w:t>
      </w:r>
      <w:bookmarkEnd w:id="182"/>
    </w:p>
    <w:p w14:paraId="2DE45770" w14:textId="623E273E" w:rsidR="00102971" w:rsidRDefault="00102971" w:rsidP="00102971">
      <w:r>
        <w:t xml:space="preserve">Count of students with a double climb indicator </w:t>
      </w:r>
      <w:r w:rsidR="006631CC">
        <w:t>for the Trend 10 Day (Cumulative)</w:t>
      </w:r>
    </w:p>
    <w:p w14:paraId="4C71CE06" w14:textId="7285EDB9" w:rsidR="00C94C4F" w:rsidRDefault="00C94C4F" w:rsidP="00C94C4F">
      <w:pPr>
        <w:pStyle w:val="Heading4"/>
      </w:pPr>
      <w:bookmarkStart w:id="183" w:name="_Toc233624713"/>
      <w:r>
        <w:lastRenderedPageBreak/>
        <w:t>RP5D Double Dip</w:t>
      </w:r>
      <w:bookmarkEnd w:id="183"/>
    </w:p>
    <w:p w14:paraId="44F98802" w14:textId="4AC94D08" w:rsidR="00C94C4F" w:rsidRPr="001F6B70" w:rsidRDefault="00C94C4F" w:rsidP="00C94C4F">
      <w:r>
        <w:t xml:space="preserve">Count of students with a double dip indicator </w:t>
      </w:r>
      <w:r w:rsidR="006631CC">
        <w:t xml:space="preserve">for the </w:t>
      </w:r>
      <w:r w:rsidR="00AD7696" w:rsidRPr="00AD7696">
        <w:t>Trend RP5D (Rolling)</w:t>
      </w:r>
    </w:p>
    <w:p w14:paraId="33E387AC" w14:textId="2306638E" w:rsidR="00C94C4F" w:rsidRPr="00F42405" w:rsidRDefault="00C94C4F" w:rsidP="00C94C4F">
      <w:pPr>
        <w:pStyle w:val="Heading4"/>
      </w:pPr>
      <w:bookmarkStart w:id="184" w:name="_Toc233624714"/>
      <w:r>
        <w:t>RP</w:t>
      </w:r>
      <w:r w:rsidR="00D8139A">
        <w:t xml:space="preserve">5D </w:t>
      </w:r>
      <w:r>
        <w:t>Double Climb</w:t>
      </w:r>
      <w:bookmarkEnd w:id="184"/>
    </w:p>
    <w:p w14:paraId="3AD8AE3F" w14:textId="190FD657" w:rsidR="00C94C4F" w:rsidRDefault="00C94C4F" w:rsidP="00C94C4F">
      <w:r>
        <w:t xml:space="preserve">Count of students with a double climb indicator </w:t>
      </w:r>
      <w:r w:rsidR="006631CC">
        <w:t xml:space="preserve">for the </w:t>
      </w:r>
      <w:r w:rsidR="00AD7696" w:rsidRPr="00AD7696">
        <w:t>Trend RP5D (Rolling)</w:t>
      </w:r>
    </w:p>
    <w:p w14:paraId="13DEA4BF" w14:textId="5C35A130" w:rsidR="00C94C4F" w:rsidRDefault="00D8139A" w:rsidP="00C94C4F">
      <w:pPr>
        <w:pStyle w:val="Heading4"/>
      </w:pPr>
      <w:bookmarkStart w:id="185" w:name="_Toc233624715"/>
      <w:r>
        <w:t xml:space="preserve">3 Week Window </w:t>
      </w:r>
      <w:r w:rsidR="00C94C4F">
        <w:t>Double Dip</w:t>
      </w:r>
      <w:bookmarkEnd w:id="185"/>
    </w:p>
    <w:p w14:paraId="5F62E31D" w14:textId="4A0D2A70" w:rsidR="00C94C4F" w:rsidRPr="001F6B70" w:rsidRDefault="00C94C4F" w:rsidP="00C94C4F">
      <w:r>
        <w:t xml:space="preserve">Count of students with a double dip indicator </w:t>
      </w:r>
      <w:r w:rsidR="006631CC">
        <w:t xml:space="preserve">for the </w:t>
      </w:r>
      <w:r w:rsidR="00AE047C" w:rsidRPr="00AE047C">
        <w:t>Trend 3 Week (Window)</w:t>
      </w:r>
    </w:p>
    <w:p w14:paraId="6FAFC46C" w14:textId="3AAF60BF" w:rsidR="00C94C4F" w:rsidRPr="00F42405" w:rsidRDefault="00D8139A" w:rsidP="00C94C4F">
      <w:pPr>
        <w:pStyle w:val="Heading4"/>
      </w:pPr>
      <w:bookmarkStart w:id="186" w:name="_Toc233624716"/>
      <w:r>
        <w:t xml:space="preserve">3 Week Window </w:t>
      </w:r>
      <w:r w:rsidR="00C94C4F">
        <w:t>Double Climb</w:t>
      </w:r>
      <w:bookmarkEnd w:id="186"/>
    </w:p>
    <w:p w14:paraId="2BFB4240" w14:textId="7193F93E" w:rsidR="00102971" w:rsidRDefault="00C94C4F" w:rsidP="00102971">
      <w:r>
        <w:t xml:space="preserve">Count of students with a double climb indicator </w:t>
      </w:r>
      <w:r w:rsidR="006631CC">
        <w:t xml:space="preserve">for the </w:t>
      </w:r>
      <w:r w:rsidR="00AE047C" w:rsidRPr="00AE047C">
        <w:t>Trend 3 Week (Window)</w:t>
      </w:r>
    </w:p>
    <w:p w14:paraId="61294D91" w14:textId="77777777" w:rsidR="00102971" w:rsidRDefault="00102971" w:rsidP="00102971">
      <w:pPr>
        <w:pStyle w:val="Heading2"/>
      </w:pPr>
      <w:bookmarkStart w:id="187" w:name="_Toc233624717"/>
      <w:r>
        <w:t>Late Mins Analysis</w:t>
      </w:r>
      <w:bookmarkEnd w:id="187"/>
    </w:p>
    <w:p w14:paraId="089195FC" w14:textId="47F4BD1B" w:rsidR="00102971" w:rsidRDefault="00102971" w:rsidP="00102971">
      <w:r w:rsidRPr="00615901">
        <w:t xml:space="preserve">To enable analysis of </w:t>
      </w:r>
      <w:r>
        <w:t>late minutes</w:t>
      </w:r>
      <w:r w:rsidRPr="00615901">
        <w:t xml:space="preserve">, the system </w:t>
      </w:r>
      <w:r w:rsidRPr="006B5703">
        <w:t>must provide</w:t>
      </w:r>
      <w:r w:rsidRPr="00615901">
        <w:t xml:space="preserve"> the following data items</w:t>
      </w:r>
      <w:r w:rsidR="00946178">
        <w:t xml:space="preserve">. </w:t>
      </w:r>
      <w:r w:rsidR="007C1B37" w:rsidRPr="007C1B37">
        <w:t>These measures use different normalisation bases and should not be directly compared without understanding their underlying denominators</w:t>
      </w:r>
      <w:r w:rsidRPr="00615901">
        <w:t>:</w:t>
      </w:r>
    </w:p>
    <w:p w14:paraId="5433A403" w14:textId="7F176B38" w:rsidR="00102971" w:rsidRDefault="00355DC7" w:rsidP="00102971">
      <w:pPr>
        <w:pStyle w:val="Heading3"/>
      </w:pPr>
      <w:bookmarkStart w:id="188" w:name="_Toc233624718"/>
      <w:r>
        <w:t xml:space="preserve">RC </w:t>
      </w:r>
      <w:r w:rsidR="007C57E3">
        <w:t>Late Mins</w:t>
      </w:r>
      <w:bookmarkEnd w:id="188"/>
    </w:p>
    <w:p w14:paraId="5C27DB28" w14:textId="0720B5B8" w:rsidR="00102971" w:rsidRPr="00290EF1" w:rsidRDefault="00102971" w:rsidP="00102971">
      <w:r>
        <w:t>Late Mins is described below:</w:t>
      </w:r>
    </w:p>
    <w:p w14:paraId="000F8618" w14:textId="77777777" w:rsidR="00102971" w:rsidRPr="00290EF1" w:rsidRDefault="00102971" w:rsidP="00102971">
      <w:pPr>
        <w:pStyle w:val="Heading4"/>
      </w:pPr>
      <w:bookmarkStart w:id="189" w:name="_Toc233624719"/>
      <w:r>
        <w:t>Purpose</w:t>
      </w:r>
      <w:bookmarkEnd w:id="189"/>
    </w:p>
    <w:p w14:paraId="6E980428" w14:textId="77777777" w:rsidR="00102971" w:rsidRPr="00290EF1" w:rsidRDefault="00102971" w:rsidP="00102971">
      <w:r w:rsidRPr="00290EF1">
        <w:t>Provides the raw, unadjusted count of Late Minutes within the reporting scope.</w:t>
      </w:r>
    </w:p>
    <w:p w14:paraId="58E470A3" w14:textId="77777777" w:rsidR="00102971" w:rsidRPr="00290EF1" w:rsidRDefault="00102971" w:rsidP="00102971">
      <w:pPr>
        <w:pStyle w:val="Heading4"/>
      </w:pPr>
      <w:bookmarkStart w:id="190" w:name="_Toc233624720"/>
      <w:r>
        <w:t>Definition</w:t>
      </w:r>
      <w:bookmarkEnd w:id="190"/>
    </w:p>
    <w:p w14:paraId="4EC1F94D" w14:textId="77777777" w:rsidR="00102971" w:rsidRPr="00290EF1" w:rsidRDefault="00102971" w:rsidP="00102971">
      <w:r w:rsidRPr="00290EF1">
        <w:t>Count of Late Minutes, calculated as a direct aggregation of attendance records within the active filter context.</w:t>
      </w:r>
    </w:p>
    <w:p w14:paraId="0285E1E2" w14:textId="7B52862E" w:rsidR="00102971" w:rsidRPr="00290EF1" w:rsidRDefault="009368AA" w:rsidP="00102971">
      <w:pPr>
        <w:pStyle w:val="Heading4"/>
      </w:pPr>
      <w:bookmarkStart w:id="191" w:name="_Toc233624721"/>
      <w:r>
        <w:t>Recommended Use</w:t>
      </w:r>
      <w:bookmarkEnd w:id="191"/>
    </w:p>
    <w:p w14:paraId="65374595" w14:textId="2DC67CCA" w:rsidR="00102971" w:rsidRPr="00290EF1" w:rsidRDefault="00102971" w:rsidP="00102971">
      <w:r w:rsidRPr="00290EF1">
        <w:t xml:space="preserve">This measure </w:t>
      </w:r>
      <w:r w:rsidR="009368AA">
        <w:t>is intended for</w:t>
      </w:r>
      <w:r w:rsidRPr="00290EF1">
        <w:t>:</w:t>
      </w:r>
    </w:p>
    <w:p w14:paraId="147564F6" w14:textId="77777777" w:rsidR="00102971" w:rsidRPr="00290EF1" w:rsidRDefault="00102971" w:rsidP="00804D48">
      <w:pPr>
        <w:numPr>
          <w:ilvl w:val="0"/>
          <w:numId w:val="7"/>
        </w:numPr>
      </w:pPr>
      <w:r w:rsidRPr="00290EF1">
        <w:t>Analysing an individual student.</w:t>
      </w:r>
    </w:p>
    <w:p w14:paraId="76AEF733" w14:textId="77777777" w:rsidR="00102971" w:rsidRPr="00290EF1" w:rsidRDefault="00102971" w:rsidP="00804D48">
      <w:pPr>
        <w:numPr>
          <w:ilvl w:val="0"/>
          <w:numId w:val="7"/>
        </w:numPr>
      </w:pPr>
      <w:r w:rsidRPr="00290EF1">
        <w:t>Reviewing behaviour over short time intervals (e.g., daily or weekly).</w:t>
      </w:r>
    </w:p>
    <w:p w14:paraId="314E4475" w14:textId="77777777" w:rsidR="00102971" w:rsidRPr="00290EF1" w:rsidRDefault="00102971" w:rsidP="00804D48">
      <w:pPr>
        <w:numPr>
          <w:ilvl w:val="0"/>
          <w:numId w:val="7"/>
        </w:numPr>
      </w:pPr>
      <w:r w:rsidRPr="00290EF1">
        <w:t>Examining low</w:t>
      </w:r>
      <w:r w:rsidRPr="00290EF1">
        <w:noBreakHyphen/>
        <w:t>volume datasets where percentage</w:t>
      </w:r>
      <w:r w:rsidRPr="00290EF1">
        <w:noBreakHyphen/>
        <w:t>based metrics introduce volatility or distortion.</w:t>
      </w:r>
    </w:p>
    <w:p w14:paraId="22A509C2" w14:textId="77777777" w:rsidR="00102971" w:rsidRPr="00290EF1" w:rsidRDefault="00102971" w:rsidP="00102971">
      <w:pPr>
        <w:pStyle w:val="Heading4"/>
      </w:pPr>
      <w:bookmarkStart w:id="192" w:name="_Toc233624722"/>
      <w:r>
        <w:t>Strengths</w:t>
      </w:r>
      <w:bookmarkEnd w:id="192"/>
    </w:p>
    <w:p w14:paraId="3074155E" w14:textId="77777777" w:rsidR="00102971" w:rsidRPr="00290EF1" w:rsidRDefault="00102971" w:rsidP="00804D48">
      <w:pPr>
        <w:numPr>
          <w:ilvl w:val="0"/>
          <w:numId w:val="8"/>
        </w:numPr>
      </w:pPr>
      <w:r w:rsidRPr="00290EF1">
        <w:t>Simple and transparent representation of lateness.</w:t>
      </w:r>
    </w:p>
    <w:p w14:paraId="70649255" w14:textId="77777777" w:rsidR="00102971" w:rsidRPr="00290EF1" w:rsidRDefault="00102971" w:rsidP="00804D48">
      <w:pPr>
        <w:numPr>
          <w:ilvl w:val="0"/>
          <w:numId w:val="8"/>
        </w:numPr>
      </w:pPr>
      <w:r w:rsidRPr="00290EF1">
        <w:t>Immediate interpretability without additional transformation.</w:t>
      </w:r>
    </w:p>
    <w:p w14:paraId="5D4EC941" w14:textId="77777777" w:rsidR="00102971" w:rsidRPr="00290EF1" w:rsidRDefault="00102971" w:rsidP="00804D48">
      <w:pPr>
        <w:numPr>
          <w:ilvl w:val="0"/>
          <w:numId w:val="8"/>
        </w:numPr>
      </w:pPr>
      <w:r w:rsidRPr="00290EF1">
        <w:t>Avoids disproportionate effects caused by small denominators in percentage calculations.</w:t>
      </w:r>
    </w:p>
    <w:p w14:paraId="328B9E8D" w14:textId="77777777" w:rsidR="00102971" w:rsidRPr="00290EF1" w:rsidRDefault="00102971" w:rsidP="00102971">
      <w:pPr>
        <w:pStyle w:val="Heading4"/>
      </w:pPr>
      <w:bookmarkStart w:id="193" w:name="_Toc233624723"/>
      <w:r>
        <w:t>Limitations</w:t>
      </w:r>
      <w:bookmarkEnd w:id="193"/>
    </w:p>
    <w:p w14:paraId="314E5C31" w14:textId="77777777" w:rsidR="00102971" w:rsidRPr="00290EF1" w:rsidRDefault="00102971" w:rsidP="00804D48">
      <w:pPr>
        <w:numPr>
          <w:ilvl w:val="0"/>
          <w:numId w:val="9"/>
        </w:numPr>
      </w:pPr>
      <w:r w:rsidRPr="00290EF1">
        <w:t>NOT suitable for cumulative or rolling trend analyses (e.g., 10</w:t>
      </w:r>
      <w:r w:rsidRPr="00290EF1">
        <w:noBreakHyphen/>
        <w:t xml:space="preserve">day trends): </w:t>
      </w:r>
    </w:p>
    <w:p w14:paraId="26339CE4" w14:textId="77777777" w:rsidR="00102971" w:rsidRPr="00290EF1" w:rsidRDefault="00102971" w:rsidP="00804D48">
      <w:pPr>
        <w:numPr>
          <w:ilvl w:val="1"/>
          <w:numId w:val="9"/>
        </w:numPr>
      </w:pPr>
      <w:r w:rsidRPr="00290EF1">
        <w:t>A static total can inaccurately appear as “no change”.</w:t>
      </w:r>
    </w:p>
    <w:p w14:paraId="2516AF8C" w14:textId="77777777" w:rsidR="00102971" w:rsidRPr="00290EF1" w:rsidRDefault="00102971" w:rsidP="00804D48">
      <w:pPr>
        <w:numPr>
          <w:ilvl w:val="0"/>
          <w:numId w:val="9"/>
        </w:numPr>
      </w:pPr>
      <w:r w:rsidRPr="00290EF1">
        <w:t xml:space="preserve">NOT suitable for comparisons where attendance patterns differ across: </w:t>
      </w:r>
    </w:p>
    <w:p w14:paraId="725943BB" w14:textId="77777777" w:rsidR="00102971" w:rsidRPr="00290EF1" w:rsidRDefault="00102971" w:rsidP="00804D48">
      <w:pPr>
        <w:numPr>
          <w:ilvl w:val="1"/>
          <w:numId w:val="9"/>
        </w:numPr>
      </w:pPr>
      <w:r w:rsidRPr="00290EF1">
        <w:t>Students</w:t>
      </w:r>
    </w:p>
    <w:p w14:paraId="65884DC6" w14:textId="77777777" w:rsidR="00102971" w:rsidRPr="00290EF1" w:rsidRDefault="00102971" w:rsidP="00804D48">
      <w:pPr>
        <w:numPr>
          <w:ilvl w:val="1"/>
          <w:numId w:val="9"/>
        </w:numPr>
      </w:pPr>
      <w:r w:rsidRPr="00290EF1">
        <w:t>Groups</w:t>
      </w:r>
    </w:p>
    <w:p w14:paraId="391C940D" w14:textId="77777777" w:rsidR="00102971" w:rsidRPr="00290EF1" w:rsidRDefault="00102971" w:rsidP="00804D48">
      <w:pPr>
        <w:numPr>
          <w:ilvl w:val="1"/>
          <w:numId w:val="9"/>
        </w:numPr>
      </w:pPr>
      <w:r w:rsidRPr="00290EF1">
        <w:lastRenderedPageBreak/>
        <w:t>Time spans</w:t>
      </w:r>
    </w:p>
    <w:p w14:paraId="18687883" w14:textId="77777777" w:rsidR="00102971" w:rsidRPr="00290EF1" w:rsidRDefault="00102971" w:rsidP="00804D48">
      <w:pPr>
        <w:numPr>
          <w:ilvl w:val="1"/>
          <w:numId w:val="9"/>
        </w:numPr>
      </w:pPr>
      <w:r w:rsidRPr="00290EF1">
        <w:t>Admission points or calendar variations</w:t>
      </w:r>
    </w:p>
    <w:p w14:paraId="7AE3FF7F" w14:textId="77777777" w:rsidR="00102971" w:rsidRPr="00290EF1" w:rsidRDefault="00102971" w:rsidP="00102971">
      <w:pPr>
        <w:pStyle w:val="Heading4"/>
      </w:pPr>
      <w:bookmarkStart w:id="194" w:name="_Toc233624724"/>
      <w:r>
        <w:t>Not Recommended For</w:t>
      </w:r>
      <w:bookmarkEnd w:id="194"/>
    </w:p>
    <w:p w14:paraId="17CD9709" w14:textId="77777777" w:rsidR="00102971" w:rsidRPr="00290EF1" w:rsidRDefault="00102971" w:rsidP="00804D48">
      <w:pPr>
        <w:numPr>
          <w:ilvl w:val="0"/>
          <w:numId w:val="10"/>
        </w:numPr>
      </w:pPr>
      <w:r w:rsidRPr="00290EF1">
        <w:t>Student</w:t>
      </w:r>
      <w:r w:rsidRPr="00290EF1">
        <w:noBreakHyphen/>
        <w:t>to</w:t>
      </w:r>
      <w:r w:rsidRPr="00290EF1">
        <w:noBreakHyphen/>
        <w:t>student comparison</w:t>
      </w:r>
    </w:p>
    <w:p w14:paraId="4527FD53" w14:textId="77777777" w:rsidR="00102971" w:rsidRPr="00290EF1" w:rsidRDefault="00102971" w:rsidP="00804D48">
      <w:pPr>
        <w:numPr>
          <w:ilvl w:val="0"/>
          <w:numId w:val="10"/>
        </w:numPr>
      </w:pPr>
      <w:r w:rsidRPr="00290EF1">
        <w:t>Group or cohort comparison</w:t>
      </w:r>
    </w:p>
    <w:p w14:paraId="2A2E36D0" w14:textId="77777777" w:rsidR="00102971" w:rsidRPr="00290EF1" w:rsidRDefault="00102971" w:rsidP="00804D48">
      <w:pPr>
        <w:numPr>
          <w:ilvl w:val="0"/>
          <w:numId w:val="10"/>
        </w:numPr>
      </w:pPr>
      <w:r w:rsidRPr="00290EF1">
        <w:t>Long</w:t>
      </w:r>
      <w:r w:rsidRPr="00290EF1">
        <w:noBreakHyphen/>
        <w:t>term or cumulative trend evaluation</w:t>
      </w:r>
    </w:p>
    <w:p w14:paraId="49F9A559" w14:textId="77777777" w:rsidR="00102971" w:rsidRPr="00290EF1" w:rsidRDefault="00102971" w:rsidP="00804D48">
      <w:pPr>
        <w:numPr>
          <w:ilvl w:val="0"/>
          <w:numId w:val="10"/>
        </w:numPr>
      </w:pPr>
      <w:r w:rsidRPr="00290EF1">
        <w:t>Cross</w:t>
      </w:r>
      <w:r w:rsidRPr="00290EF1">
        <w:noBreakHyphen/>
        <w:t>period comparison where durations vary</w:t>
      </w:r>
    </w:p>
    <w:p w14:paraId="094934BB" w14:textId="45C91A7A" w:rsidR="00102971" w:rsidRDefault="004D085F" w:rsidP="00102971">
      <w:pPr>
        <w:pStyle w:val="Heading3"/>
      </w:pPr>
      <w:bookmarkStart w:id="195" w:name="_Toc233624725"/>
      <w:r>
        <w:t xml:space="preserve">RC </w:t>
      </w:r>
      <w:r w:rsidR="00102971">
        <w:t>Avg Late Mins Per Late Mark</w:t>
      </w:r>
      <w:bookmarkEnd w:id="195"/>
    </w:p>
    <w:p w14:paraId="5878A4E7" w14:textId="34E744E0" w:rsidR="00102971" w:rsidRPr="00C434AA" w:rsidRDefault="006B4B1A" w:rsidP="00102971">
      <w:r>
        <w:t xml:space="preserve">RC </w:t>
      </w:r>
      <w:r w:rsidR="00102971">
        <w:t>Avg Late Mins per Late Mark is detailed below:</w:t>
      </w:r>
    </w:p>
    <w:p w14:paraId="275B09E3" w14:textId="77777777" w:rsidR="00102971" w:rsidRPr="00796201" w:rsidRDefault="00102971" w:rsidP="00102971">
      <w:pPr>
        <w:pStyle w:val="Heading4"/>
      </w:pPr>
      <w:bookmarkStart w:id="196" w:name="_Toc233624726"/>
      <w:r>
        <w:t>Purpose</w:t>
      </w:r>
      <w:bookmarkEnd w:id="196"/>
    </w:p>
    <w:p w14:paraId="6A970661" w14:textId="77777777" w:rsidR="00102971" w:rsidRPr="00796201" w:rsidRDefault="00102971" w:rsidP="00102971">
      <w:r w:rsidRPr="00796201">
        <w:t>Provides the average number of Late Minutes per Late Mark, indicating severity of lateness rather than frequency.</w:t>
      </w:r>
    </w:p>
    <w:p w14:paraId="3EDCAAEE" w14:textId="77777777" w:rsidR="00102971" w:rsidRPr="00796201" w:rsidRDefault="00102971" w:rsidP="00102971">
      <w:pPr>
        <w:pStyle w:val="Heading4"/>
      </w:pPr>
      <w:bookmarkStart w:id="197" w:name="_Toc233624727"/>
      <w:r>
        <w:t>Definition</w:t>
      </w:r>
      <w:bookmarkEnd w:id="197"/>
    </w:p>
    <w:p w14:paraId="32963152" w14:textId="77777777" w:rsidR="00102971" w:rsidRPr="00796201" w:rsidRDefault="00102971" w:rsidP="00102971">
      <w:r w:rsidRPr="00796201">
        <w:t>Late Minutes ÷ Number of Late Marks</w:t>
      </w:r>
    </w:p>
    <w:p w14:paraId="46EEEDDB" w14:textId="08DA86FC" w:rsidR="00102971" w:rsidRPr="00796201" w:rsidRDefault="00C74395" w:rsidP="00102971">
      <w:pPr>
        <w:pStyle w:val="Heading4"/>
      </w:pPr>
      <w:bookmarkStart w:id="198" w:name="_Toc233624728"/>
      <w:r>
        <w:t>Recommended</w:t>
      </w:r>
      <w:r w:rsidR="00102971">
        <w:t xml:space="preserve"> Use</w:t>
      </w:r>
      <w:bookmarkEnd w:id="198"/>
    </w:p>
    <w:p w14:paraId="5727C6F2" w14:textId="17036E84" w:rsidR="00102971" w:rsidRPr="00290EF1" w:rsidRDefault="00102971" w:rsidP="00102971">
      <w:r w:rsidRPr="00290EF1">
        <w:t xml:space="preserve">This measure </w:t>
      </w:r>
      <w:r w:rsidR="00C74395">
        <w:t>is intended for</w:t>
      </w:r>
      <w:r w:rsidRPr="00290EF1">
        <w:t>:</w:t>
      </w:r>
    </w:p>
    <w:p w14:paraId="2C080A55" w14:textId="77777777" w:rsidR="00102971" w:rsidRPr="00290EF1" w:rsidRDefault="00102971" w:rsidP="00804D48">
      <w:pPr>
        <w:numPr>
          <w:ilvl w:val="0"/>
          <w:numId w:val="11"/>
        </w:numPr>
      </w:pPr>
      <w:r w:rsidRPr="00290EF1">
        <w:t>Evaluating severity rather than just frequency.</w:t>
      </w:r>
    </w:p>
    <w:p w14:paraId="4B811F3E" w14:textId="77777777" w:rsidR="00102971" w:rsidRPr="00290EF1" w:rsidRDefault="00102971" w:rsidP="00804D48">
      <w:pPr>
        <w:numPr>
          <w:ilvl w:val="0"/>
          <w:numId w:val="11"/>
        </w:numPr>
      </w:pPr>
      <w:r w:rsidRPr="00290EF1">
        <w:t>Understanding how late a student typically is when lateness occurs.</w:t>
      </w:r>
    </w:p>
    <w:p w14:paraId="3398687D" w14:textId="77777777" w:rsidR="00102971" w:rsidRPr="00290EF1" w:rsidRDefault="00102971" w:rsidP="00804D48">
      <w:pPr>
        <w:numPr>
          <w:ilvl w:val="0"/>
          <w:numId w:val="11"/>
        </w:numPr>
      </w:pPr>
      <w:r w:rsidRPr="00290EF1">
        <w:t>Conducting short</w:t>
      </w:r>
      <w:r w:rsidRPr="00290EF1">
        <w:noBreakHyphen/>
        <w:t xml:space="preserve"> to medium</w:t>
      </w:r>
      <w:r w:rsidRPr="00290EF1">
        <w:noBreakHyphen/>
        <w:t>term behavioural analysis (e.g., weekly or three</w:t>
      </w:r>
      <w:r w:rsidRPr="00290EF1">
        <w:noBreakHyphen/>
        <w:t>week intervals).</w:t>
      </w:r>
    </w:p>
    <w:p w14:paraId="78ED4A84" w14:textId="77777777" w:rsidR="00102971" w:rsidRPr="00290EF1" w:rsidRDefault="00102971" w:rsidP="00102971">
      <w:pPr>
        <w:pStyle w:val="Heading4"/>
      </w:pPr>
      <w:bookmarkStart w:id="199" w:name="_Toc233624729"/>
      <w:r>
        <w:t>Strengths</w:t>
      </w:r>
      <w:bookmarkEnd w:id="199"/>
    </w:p>
    <w:p w14:paraId="42509241" w14:textId="77777777" w:rsidR="00102971" w:rsidRPr="00290EF1" w:rsidRDefault="00102971" w:rsidP="00804D48">
      <w:pPr>
        <w:numPr>
          <w:ilvl w:val="0"/>
          <w:numId w:val="12"/>
        </w:numPr>
      </w:pPr>
      <w:r w:rsidRPr="00290EF1">
        <w:t>Distinguishes frequency (marks) from severity (minutes late).</w:t>
      </w:r>
    </w:p>
    <w:p w14:paraId="28079B76" w14:textId="77777777" w:rsidR="00102971" w:rsidRPr="00290EF1" w:rsidRDefault="00102971" w:rsidP="00804D48">
      <w:pPr>
        <w:numPr>
          <w:ilvl w:val="0"/>
          <w:numId w:val="12"/>
        </w:numPr>
      </w:pPr>
      <w:r w:rsidRPr="00290EF1">
        <w:t>Reflects improvement even when lateness still occurs but is less severe.</w:t>
      </w:r>
    </w:p>
    <w:p w14:paraId="46E3BB29" w14:textId="77777777" w:rsidR="00102971" w:rsidRPr="00290EF1" w:rsidRDefault="00102971" w:rsidP="00804D48">
      <w:pPr>
        <w:numPr>
          <w:ilvl w:val="0"/>
          <w:numId w:val="12"/>
        </w:numPr>
      </w:pPr>
      <w:r w:rsidRPr="00290EF1">
        <w:t>Particularly effective for three</w:t>
      </w:r>
      <w:r w:rsidRPr="00290EF1">
        <w:noBreakHyphen/>
        <w:t>week comparative analysis.</w:t>
      </w:r>
    </w:p>
    <w:p w14:paraId="298FDDB3" w14:textId="77777777" w:rsidR="00102971" w:rsidRPr="00290EF1" w:rsidRDefault="00102971" w:rsidP="00804D48">
      <w:pPr>
        <w:numPr>
          <w:ilvl w:val="0"/>
          <w:numId w:val="12"/>
        </w:numPr>
      </w:pPr>
      <w:r w:rsidRPr="00290EF1">
        <w:t>Correctly reports improvement when no late minutes are recorded.</w:t>
      </w:r>
    </w:p>
    <w:p w14:paraId="0F38F2A6" w14:textId="77777777" w:rsidR="00102971" w:rsidRPr="00290EF1" w:rsidRDefault="00102971" w:rsidP="00102971">
      <w:pPr>
        <w:pStyle w:val="Heading4"/>
      </w:pPr>
      <w:bookmarkStart w:id="200" w:name="_Toc233624730"/>
      <w:r>
        <w:t>Limitations</w:t>
      </w:r>
      <w:bookmarkEnd w:id="200"/>
    </w:p>
    <w:p w14:paraId="16C17CE2" w14:textId="77777777" w:rsidR="00102971" w:rsidRPr="00290EF1" w:rsidRDefault="00102971" w:rsidP="00804D48">
      <w:pPr>
        <w:numPr>
          <w:ilvl w:val="0"/>
          <w:numId w:val="13"/>
        </w:numPr>
      </w:pPr>
      <w:r w:rsidRPr="00290EF1">
        <w:t xml:space="preserve">Sensitive to outliers: </w:t>
      </w:r>
    </w:p>
    <w:p w14:paraId="17E0B4E2" w14:textId="77777777" w:rsidR="00102971" w:rsidRPr="00290EF1" w:rsidRDefault="00102971" w:rsidP="00804D48">
      <w:pPr>
        <w:numPr>
          <w:ilvl w:val="1"/>
          <w:numId w:val="13"/>
        </w:numPr>
      </w:pPr>
      <w:r w:rsidRPr="00290EF1">
        <w:t>A minimum Late Mark threshold SHOULD be applied.</w:t>
      </w:r>
    </w:p>
    <w:p w14:paraId="22880038" w14:textId="77777777" w:rsidR="00102971" w:rsidRPr="00290EF1" w:rsidRDefault="00102971" w:rsidP="00804D48">
      <w:pPr>
        <w:numPr>
          <w:ilvl w:val="0"/>
          <w:numId w:val="13"/>
        </w:numPr>
      </w:pPr>
      <w:r w:rsidRPr="00290EF1">
        <w:t>NOT suitable for cumulative or 10</w:t>
      </w:r>
      <w:r w:rsidRPr="00290EF1">
        <w:noBreakHyphen/>
        <w:t>day trend analysis when no further lateness occurs.</w:t>
      </w:r>
    </w:p>
    <w:p w14:paraId="567D2E12" w14:textId="77777777" w:rsidR="00102971" w:rsidRPr="00290EF1" w:rsidRDefault="00102971" w:rsidP="00804D48">
      <w:pPr>
        <w:numPr>
          <w:ilvl w:val="0"/>
          <w:numId w:val="13"/>
        </w:numPr>
      </w:pPr>
      <w:r w:rsidRPr="00290EF1">
        <w:t>NOT suitable for aggregation across students or groups due to differing underlying frequencies.</w:t>
      </w:r>
    </w:p>
    <w:p w14:paraId="1B5D5E8E" w14:textId="77777777" w:rsidR="00102971" w:rsidRPr="00290EF1" w:rsidRDefault="00102971" w:rsidP="00102971">
      <w:pPr>
        <w:pStyle w:val="Heading4"/>
      </w:pPr>
      <w:bookmarkStart w:id="201" w:name="_Toc233624731"/>
      <w:r>
        <w:t>Not Recommended For</w:t>
      </w:r>
      <w:bookmarkEnd w:id="201"/>
    </w:p>
    <w:p w14:paraId="68012448" w14:textId="77777777" w:rsidR="00102971" w:rsidRPr="00290EF1" w:rsidRDefault="00102971" w:rsidP="00804D48">
      <w:pPr>
        <w:numPr>
          <w:ilvl w:val="0"/>
          <w:numId w:val="14"/>
        </w:numPr>
      </w:pPr>
      <w:r w:rsidRPr="00290EF1">
        <w:t>Group or cohort comparisons</w:t>
      </w:r>
    </w:p>
    <w:p w14:paraId="0ED9CEED" w14:textId="77777777" w:rsidR="00102971" w:rsidRPr="00290EF1" w:rsidRDefault="00102971" w:rsidP="00804D48">
      <w:pPr>
        <w:numPr>
          <w:ilvl w:val="0"/>
          <w:numId w:val="14"/>
        </w:numPr>
      </w:pPr>
      <w:r w:rsidRPr="00290EF1">
        <w:t>Cross</w:t>
      </w:r>
      <w:r w:rsidRPr="00290EF1">
        <w:noBreakHyphen/>
        <w:t>student benchmarking without appropriate controls</w:t>
      </w:r>
    </w:p>
    <w:p w14:paraId="54E41BBC" w14:textId="77777777" w:rsidR="00102971" w:rsidRPr="00290EF1" w:rsidRDefault="00102971" w:rsidP="00804D48">
      <w:pPr>
        <w:numPr>
          <w:ilvl w:val="0"/>
          <w:numId w:val="14"/>
        </w:numPr>
      </w:pPr>
      <w:r w:rsidRPr="00290EF1">
        <w:t>Long</w:t>
      </w:r>
      <w:r w:rsidRPr="00290EF1">
        <w:noBreakHyphen/>
        <w:t>term cumulative analysis</w:t>
      </w:r>
    </w:p>
    <w:p w14:paraId="4E08D9A2" w14:textId="77777777" w:rsidR="00102971" w:rsidRPr="00290EF1" w:rsidRDefault="00102971" w:rsidP="00804D48">
      <w:pPr>
        <w:numPr>
          <w:ilvl w:val="0"/>
          <w:numId w:val="14"/>
        </w:numPr>
      </w:pPr>
      <w:r w:rsidRPr="00290EF1">
        <w:lastRenderedPageBreak/>
        <w:t>Comparisons across uneven time periods</w:t>
      </w:r>
    </w:p>
    <w:p w14:paraId="4491E9A1" w14:textId="77777777" w:rsidR="00102971" w:rsidRPr="00290EF1" w:rsidRDefault="00102971" w:rsidP="00102971">
      <w:pPr>
        <w:pStyle w:val="Heading4"/>
      </w:pPr>
      <w:bookmarkStart w:id="202" w:name="_Toc233624732"/>
      <w:r>
        <w:t>Recommended Reporting Controls</w:t>
      </w:r>
      <w:bookmarkEnd w:id="202"/>
    </w:p>
    <w:p w14:paraId="2CBC8DCC" w14:textId="77777777" w:rsidR="00102971" w:rsidRPr="00290EF1" w:rsidRDefault="00102971" w:rsidP="00804D48">
      <w:pPr>
        <w:numPr>
          <w:ilvl w:val="0"/>
          <w:numId w:val="15"/>
        </w:numPr>
      </w:pPr>
      <w:r w:rsidRPr="00290EF1">
        <w:t>Apply a minimum Late Mark count threshold.</w:t>
      </w:r>
    </w:p>
    <w:p w14:paraId="58988973" w14:textId="77777777" w:rsidR="00102971" w:rsidRPr="00290EF1" w:rsidRDefault="00102971" w:rsidP="00804D48">
      <w:pPr>
        <w:numPr>
          <w:ilvl w:val="0"/>
          <w:numId w:val="15"/>
        </w:numPr>
      </w:pPr>
      <w:r w:rsidRPr="00290EF1">
        <w:t xml:space="preserve">Use alongside complementary measures such as: </w:t>
      </w:r>
    </w:p>
    <w:p w14:paraId="6EDDDF69" w14:textId="77777777" w:rsidR="00102971" w:rsidRPr="00290EF1" w:rsidRDefault="00102971" w:rsidP="00804D48">
      <w:pPr>
        <w:numPr>
          <w:ilvl w:val="1"/>
          <w:numId w:val="15"/>
        </w:numPr>
      </w:pPr>
      <w:r w:rsidRPr="00290EF1">
        <w:t>Late Mark count (frequency)</w:t>
      </w:r>
    </w:p>
    <w:p w14:paraId="50D0A8CB" w14:textId="77777777" w:rsidR="00102971" w:rsidRPr="00290EF1" w:rsidRDefault="00102971" w:rsidP="00804D48">
      <w:pPr>
        <w:numPr>
          <w:ilvl w:val="1"/>
          <w:numId w:val="15"/>
        </w:numPr>
      </w:pPr>
      <w:r w:rsidRPr="00290EF1">
        <w:t>Normalised or rate</w:t>
      </w:r>
      <w:r w:rsidRPr="00290EF1">
        <w:noBreakHyphen/>
        <w:t>based measures</w:t>
      </w:r>
    </w:p>
    <w:p w14:paraId="6FE85214" w14:textId="77777777" w:rsidR="00102971" w:rsidRPr="00290EF1" w:rsidRDefault="00102971" w:rsidP="00804D48">
      <w:pPr>
        <w:numPr>
          <w:ilvl w:val="0"/>
          <w:numId w:val="15"/>
        </w:numPr>
      </w:pPr>
      <w:r w:rsidRPr="00290EF1">
        <w:t>Avoid aggregation beyond individual</w:t>
      </w:r>
      <w:r w:rsidRPr="00290EF1">
        <w:noBreakHyphen/>
        <w:t>student analysis.</w:t>
      </w:r>
    </w:p>
    <w:p w14:paraId="3EA1BD68" w14:textId="6A9EF69D" w:rsidR="00102971" w:rsidRPr="00290EF1" w:rsidRDefault="001D3E54" w:rsidP="008F27C3">
      <w:pPr>
        <w:pStyle w:val="Heading3"/>
        <w:rPr>
          <w:lang w:eastAsia="en-GB"/>
        </w:rPr>
      </w:pPr>
      <w:bookmarkStart w:id="203" w:name="_Toc233624733"/>
      <w:r>
        <w:rPr>
          <w:lang w:eastAsia="en-GB"/>
        </w:rPr>
        <w:t xml:space="preserve">RC </w:t>
      </w:r>
      <w:r w:rsidR="008F27C3" w:rsidRPr="008F27C3">
        <w:rPr>
          <w:lang w:eastAsia="en-GB"/>
        </w:rPr>
        <w:t xml:space="preserve">Avg Late Mins per </w:t>
      </w:r>
      <w:r w:rsidR="00D42999">
        <w:rPr>
          <w:lang w:eastAsia="en-GB"/>
        </w:rPr>
        <w:t>s</w:t>
      </w:r>
      <w:r w:rsidR="008F27C3" w:rsidRPr="008F27C3">
        <w:rPr>
          <w:lang w:eastAsia="en-GB"/>
        </w:rPr>
        <w:t>tudent</w:t>
      </w:r>
      <w:r>
        <w:rPr>
          <w:lang w:eastAsia="en-GB"/>
        </w:rPr>
        <w:t>-day</w:t>
      </w:r>
      <w:r w:rsidR="008F27C3" w:rsidRPr="008F27C3">
        <w:rPr>
          <w:lang w:eastAsia="en-GB"/>
        </w:rPr>
        <w:t xml:space="preserve"> (Present Attendance</w:t>
      </w:r>
      <w:r w:rsidR="00D42999">
        <w:rPr>
          <w:lang w:eastAsia="en-GB"/>
        </w:rPr>
        <w:t xml:space="preserve"> Only</w:t>
      </w:r>
      <w:r w:rsidR="008F27C3" w:rsidRPr="008F27C3">
        <w:rPr>
          <w:lang w:eastAsia="en-GB"/>
        </w:rPr>
        <w:t>)</w:t>
      </w:r>
      <w:bookmarkEnd w:id="203"/>
    </w:p>
    <w:p w14:paraId="6BBF4155" w14:textId="77777777" w:rsidR="00ED0652" w:rsidRPr="005248EB" w:rsidRDefault="00ED0652" w:rsidP="00ED0652">
      <w:pPr>
        <w:pStyle w:val="Heading4"/>
      </w:pPr>
      <w:bookmarkStart w:id="204" w:name="_Toc233624734"/>
      <w:r>
        <w:t>Purpose</w:t>
      </w:r>
      <w:bookmarkEnd w:id="204"/>
    </w:p>
    <w:p w14:paraId="233A4F4B" w14:textId="3794195B" w:rsidR="00ED0652" w:rsidRDefault="00ED0652" w:rsidP="00ED0652">
      <w:r w:rsidRPr="005248EB">
        <w:t xml:space="preserve">Provides the average Late Minutes per </w:t>
      </w:r>
      <w:r w:rsidR="00304129">
        <w:t xml:space="preserve">student per </w:t>
      </w:r>
      <w:r>
        <w:t>Present</w:t>
      </w:r>
      <w:r w:rsidRPr="005248EB">
        <w:t xml:space="preserve"> Day, normalising lateness against </w:t>
      </w:r>
      <w:r w:rsidR="004C67FF">
        <w:t>actual</w:t>
      </w:r>
      <w:r w:rsidRPr="005248EB">
        <w:t xml:space="preserve"> attendance </w:t>
      </w:r>
      <w:r w:rsidR="006054B9">
        <w:t>(days where students were present)</w:t>
      </w:r>
      <w:r w:rsidRPr="005248EB">
        <w:t>. This measure enables fair comparison across students, groups, and time periods where attendance patterns may differ</w:t>
      </w:r>
      <w:r w:rsidR="00511A36">
        <w:t>.</w:t>
      </w:r>
    </w:p>
    <w:p w14:paraId="0F00BC00" w14:textId="77777777" w:rsidR="00ED0652" w:rsidRPr="005248EB" w:rsidRDefault="00ED0652" w:rsidP="00ED0652">
      <w:pPr>
        <w:pStyle w:val="Heading4"/>
      </w:pPr>
      <w:bookmarkStart w:id="205" w:name="_Toc233624735"/>
      <w:r>
        <w:t>Definition</w:t>
      </w:r>
      <w:bookmarkEnd w:id="205"/>
    </w:p>
    <w:p w14:paraId="4BA159A3" w14:textId="603CF27D" w:rsidR="00F40988" w:rsidRPr="00F40988" w:rsidRDefault="00F40988" w:rsidP="00F40988">
      <w:r w:rsidRPr="00F40988">
        <w:t xml:space="preserve">Late Minutes ÷ </w:t>
      </w:r>
      <w:r w:rsidR="00304129">
        <w:t>StudentDay</w:t>
      </w:r>
      <w:r w:rsidR="00F47D0D">
        <w:t>sPresent</w:t>
      </w:r>
    </w:p>
    <w:p w14:paraId="688D2AFD" w14:textId="4D215500" w:rsidR="00F40988" w:rsidRPr="00F40988" w:rsidRDefault="00F40988" w:rsidP="00F40988">
      <w:r w:rsidRPr="00F40988">
        <w:t>A Present Student-Day is defined as a unique combination of Student and Date where attendance was recorded as present (i.e. Is Present Attendance = TRUE for at least one session). This is calculated as the count of such unique Student and Date combinations.</w:t>
      </w:r>
    </w:p>
    <w:p w14:paraId="2B9DBA54" w14:textId="16389D91" w:rsidR="00F40988" w:rsidRPr="00F40988" w:rsidRDefault="00F40988" w:rsidP="00F40988">
      <w:r w:rsidRPr="00F40988">
        <w:t>Each student-day represents a single day where the student attended at least one session, regardless of the number of sessions (e.g. AM/PM). Multiple sessions within a day are aggregated into a single student-day. Late minutes are accumulated across all sessions within that day.</w:t>
      </w:r>
    </w:p>
    <w:p w14:paraId="2CFC7E74" w14:textId="534CF1E8" w:rsidR="00F40988" w:rsidRPr="00F40988" w:rsidRDefault="00F40988" w:rsidP="00F40988">
      <w:r w:rsidRPr="00F40988">
        <w:t xml:space="preserve">Unlike Possible Student-Days, this measure reflects only days where attendance </w:t>
      </w:r>
      <w:proofErr w:type="gramStart"/>
      <w:r w:rsidRPr="00F40988">
        <w:t>actually occurred</w:t>
      </w:r>
      <w:proofErr w:type="gramEnd"/>
      <w:r w:rsidRPr="00F40988">
        <w:t>.</w:t>
      </w:r>
    </w:p>
    <w:p w14:paraId="26E59215" w14:textId="77777777" w:rsidR="00482F9D" w:rsidRPr="00482F9D" w:rsidRDefault="00F40988" w:rsidP="00482F9D">
      <w:pPr>
        <w:rPr>
          <w:rFonts w:asciiTheme="majorHAnsi" w:eastAsiaTheme="majorEastAsia" w:hAnsiTheme="majorHAnsi" w:cstheme="majorBidi"/>
          <w:b/>
          <w:bCs/>
          <w:i/>
          <w:iCs/>
          <w:color w:val="4F81BD" w:themeColor="accent1"/>
        </w:rPr>
      </w:pPr>
      <w:r w:rsidRPr="00F40988">
        <w:t>This measure assumes that attendance fact tables contain rows for all possible attendance events, such that the absence of a row indicates no opportunity for attendance.</w:t>
      </w:r>
    </w:p>
    <w:p w14:paraId="5582FC12" w14:textId="38D4F31C" w:rsidR="009F73F9" w:rsidRDefault="00C74395" w:rsidP="00F40988">
      <w:pPr>
        <w:pStyle w:val="Heading4"/>
      </w:pPr>
      <w:bookmarkStart w:id="206" w:name="_Toc233624736"/>
      <w:r>
        <w:t>Recommended</w:t>
      </w:r>
      <w:r w:rsidR="00102971">
        <w:t xml:space="preserve"> Use</w:t>
      </w:r>
      <w:bookmarkEnd w:id="206"/>
    </w:p>
    <w:p w14:paraId="3168E1E9" w14:textId="26B72992" w:rsidR="00102971" w:rsidRPr="00290EF1" w:rsidRDefault="00102971" w:rsidP="00102971">
      <w:r w:rsidRPr="00290EF1">
        <w:t xml:space="preserve">This measure </w:t>
      </w:r>
      <w:r w:rsidR="00DA26C5">
        <w:t>is intended for</w:t>
      </w:r>
      <w:r w:rsidRPr="00290EF1">
        <w:t>:</w:t>
      </w:r>
    </w:p>
    <w:p w14:paraId="1FAF7BF1" w14:textId="77777777" w:rsidR="00102971" w:rsidRPr="00290EF1" w:rsidRDefault="00102971" w:rsidP="00804D48">
      <w:pPr>
        <w:numPr>
          <w:ilvl w:val="0"/>
          <w:numId w:val="16"/>
        </w:numPr>
      </w:pPr>
      <w:r w:rsidRPr="00290EF1">
        <w:t>Analysing lateness behaviour over time.</w:t>
      </w:r>
    </w:p>
    <w:p w14:paraId="2A328D4A" w14:textId="77777777" w:rsidR="00102971" w:rsidRPr="00290EF1" w:rsidRDefault="00102971" w:rsidP="00804D48">
      <w:pPr>
        <w:numPr>
          <w:ilvl w:val="0"/>
          <w:numId w:val="16"/>
        </w:numPr>
      </w:pPr>
      <w:r w:rsidRPr="00290EF1">
        <w:t>Performing comparative analysis across students or groups.</w:t>
      </w:r>
    </w:p>
    <w:p w14:paraId="70632752" w14:textId="77777777" w:rsidR="00102971" w:rsidRPr="00290EF1" w:rsidRDefault="00102971" w:rsidP="00804D48">
      <w:pPr>
        <w:numPr>
          <w:ilvl w:val="0"/>
          <w:numId w:val="16"/>
        </w:numPr>
      </w:pPr>
      <w:r w:rsidRPr="00290EF1">
        <w:t>Evaluating improvement even when lateness events cease.</w:t>
      </w:r>
    </w:p>
    <w:p w14:paraId="26E87405" w14:textId="77777777" w:rsidR="00102971" w:rsidRPr="00290EF1" w:rsidRDefault="00102971" w:rsidP="00804D48">
      <w:pPr>
        <w:numPr>
          <w:ilvl w:val="0"/>
          <w:numId w:val="16"/>
        </w:numPr>
      </w:pPr>
      <w:r w:rsidRPr="00290EF1">
        <w:t>Contextualising lateness relative to actual attendance opportunity.</w:t>
      </w:r>
    </w:p>
    <w:p w14:paraId="3EB7A7C7" w14:textId="77777777" w:rsidR="00102971" w:rsidRPr="00290EF1" w:rsidRDefault="00102971" w:rsidP="00102971">
      <w:pPr>
        <w:pStyle w:val="Heading4"/>
      </w:pPr>
      <w:bookmarkStart w:id="207" w:name="_Toc233624737"/>
      <w:r>
        <w:t>Strengths</w:t>
      </w:r>
      <w:bookmarkEnd w:id="207"/>
    </w:p>
    <w:p w14:paraId="26AC4D78" w14:textId="77777777" w:rsidR="00102971" w:rsidRPr="00290EF1" w:rsidRDefault="00102971" w:rsidP="00804D48">
      <w:pPr>
        <w:numPr>
          <w:ilvl w:val="0"/>
          <w:numId w:val="17"/>
        </w:numPr>
      </w:pPr>
      <w:r w:rsidRPr="00290EF1">
        <w:t xml:space="preserve">Well suited to cumulative and rolling trend analysis: </w:t>
      </w:r>
    </w:p>
    <w:p w14:paraId="3B24B5B5" w14:textId="77777777" w:rsidR="00102971" w:rsidRPr="00290EF1" w:rsidRDefault="00102971" w:rsidP="00804D48">
      <w:pPr>
        <w:numPr>
          <w:ilvl w:val="1"/>
          <w:numId w:val="17"/>
        </w:numPr>
      </w:pPr>
      <w:r w:rsidRPr="00290EF1">
        <w:t>Increasing Present Days with static Late Minutes produces a decreasing rate, indicating improvement.</w:t>
      </w:r>
    </w:p>
    <w:p w14:paraId="0A5BB4AD" w14:textId="77777777" w:rsidR="00102971" w:rsidRPr="00290EF1" w:rsidRDefault="00102971" w:rsidP="00804D48">
      <w:pPr>
        <w:numPr>
          <w:ilvl w:val="0"/>
          <w:numId w:val="17"/>
        </w:numPr>
      </w:pPr>
      <w:r w:rsidRPr="00290EF1">
        <w:t>Effective for 10</w:t>
      </w:r>
      <w:r w:rsidRPr="00290EF1">
        <w:noBreakHyphen/>
        <w:t>day and three</w:t>
      </w:r>
      <w:r w:rsidRPr="00290EF1">
        <w:noBreakHyphen/>
        <w:t>week trend evaluation.</w:t>
      </w:r>
    </w:p>
    <w:p w14:paraId="2BD8ABB3" w14:textId="77777777" w:rsidR="000A0B55" w:rsidRDefault="000A0B55" w:rsidP="00804D48">
      <w:pPr>
        <w:numPr>
          <w:ilvl w:val="0"/>
          <w:numId w:val="17"/>
        </w:numPr>
      </w:pPr>
      <w:r w:rsidRPr="000A0B55">
        <w:lastRenderedPageBreak/>
        <w:t>Enables fair comparison across groups with differing attendance patterns and cohort sizes by normalising at student-day level.</w:t>
      </w:r>
    </w:p>
    <w:p w14:paraId="584998DB" w14:textId="1812FF4B" w:rsidR="00102971" w:rsidRPr="00290EF1" w:rsidRDefault="00102971" w:rsidP="00804D48">
      <w:pPr>
        <w:numPr>
          <w:ilvl w:val="0"/>
          <w:numId w:val="17"/>
        </w:numPr>
      </w:pPr>
      <w:r w:rsidRPr="00290EF1">
        <w:t>Better suited for group and over</w:t>
      </w:r>
      <w:r w:rsidRPr="00290EF1">
        <w:noBreakHyphen/>
        <w:t>time analysis than non</w:t>
      </w:r>
      <w:r w:rsidRPr="00290EF1">
        <w:noBreakHyphen/>
        <w:t>normalised totals.</w:t>
      </w:r>
    </w:p>
    <w:p w14:paraId="1A79E0B4" w14:textId="77777777" w:rsidR="00102971" w:rsidRPr="00290EF1" w:rsidRDefault="00102971" w:rsidP="00102971">
      <w:pPr>
        <w:pStyle w:val="Heading4"/>
      </w:pPr>
      <w:bookmarkStart w:id="208" w:name="_Toc233624738"/>
      <w:r>
        <w:t>Limitations</w:t>
      </w:r>
      <w:bookmarkEnd w:id="208"/>
    </w:p>
    <w:p w14:paraId="50AE1662" w14:textId="77777777" w:rsidR="00102971" w:rsidRPr="00290EF1" w:rsidRDefault="00102971" w:rsidP="00804D48">
      <w:pPr>
        <w:numPr>
          <w:ilvl w:val="0"/>
          <w:numId w:val="18"/>
        </w:numPr>
      </w:pPr>
      <w:r w:rsidRPr="00290EF1">
        <w:t>Less intuitive for non</w:t>
      </w:r>
      <w:r w:rsidRPr="00290EF1">
        <w:noBreakHyphen/>
        <w:t>technical users and may require explanation.</w:t>
      </w:r>
    </w:p>
    <w:p w14:paraId="419D81E5" w14:textId="77777777" w:rsidR="00102971" w:rsidRPr="00290EF1" w:rsidRDefault="00102971" w:rsidP="00804D48">
      <w:pPr>
        <w:numPr>
          <w:ilvl w:val="0"/>
          <w:numId w:val="18"/>
        </w:numPr>
      </w:pPr>
      <w:r w:rsidRPr="00290EF1">
        <w:t>Sensitive to attendance patterns (e.g., prolonged absence stalls denominator growth).</w:t>
      </w:r>
    </w:p>
    <w:p w14:paraId="528D154B" w14:textId="77777777" w:rsidR="00102971" w:rsidRPr="00290EF1" w:rsidRDefault="00102971" w:rsidP="00804D48">
      <w:pPr>
        <w:numPr>
          <w:ilvl w:val="0"/>
          <w:numId w:val="18"/>
        </w:numPr>
      </w:pPr>
      <w:r w:rsidRPr="00290EF1">
        <w:t>Attendance variation still exists between students, even when normalised.</w:t>
      </w:r>
    </w:p>
    <w:p w14:paraId="0976B5B1" w14:textId="77777777" w:rsidR="00102971" w:rsidRPr="00290EF1" w:rsidRDefault="00102971" w:rsidP="00102971">
      <w:pPr>
        <w:pStyle w:val="Heading4"/>
      </w:pPr>
      <w:bookmarkStart w:id="209" w:name="_Toc233624739"/>
      <w:r>
        <w:t>Not Recommended For</w:t>
      </w:r>
      <w:bookmarkEnd w:id="209"/>
    </w:p>
    <w:p w14:paraId="2A24F9CE" w14:textId="77777777" w:rsidR="00102971" w:rsidRPr="00290EF1" w:rsidRDefault="00102971" w:rsidP="00804D48">
      <w:pPr>
        <w:numPr>
          <w:ilvl w:val="0"/>
          <w:numId w:val="19"/>
        </w:numPr>
      </w:pPr>
      <w:r w:rsidRPr="00290EF1">
        <w:t>Very short</w:t>
      </w:r>
      <w:r w:rsidRPr="00290EF1">
        <w:noBreakHyphen/>
        <w:t>term or single</w:t>
      </w:r>
      <w:r w:rsidRPr="00290EF1">
        <w:noBreakHyphen/>
        <w:t>incident review</w:t>
      </w:r>
    </w:p>
    <w:p w14:paraId="679017A5" w14:textId="77777777" w:rsidR="00102971" w:rsidRPr="00290EF1" w:rsidRDefault="00102971" w:rsidP="00804D48">
      <w:pPr>
        <w:numPr>
          <w:ilvl w:val="0"/>
          <w:numId w:val="19"/>
        </w:numPr>
      </w:pPr>
      <w:r w:rsidRPr="00290EF1">
        <w:t>Scenarios with incomplete or unreliable attendance data</w:t>
      </w:r>
    </w:p>
    <w:p w14:paraId="1DE7FD8B" w14:textId="77777777" w:rsidR="00102971" w:rsidRPr="00290EF1" w:rsidRDefault="00102971" w:rsidP="00804D48">
      <w:pPr>
        <w:numPr>
          <w:ilvl w:val="0"/>
          <w:numId w:val="19"/>
        </w:numPr>
      </w:pPr>
      <w:r w:rsidRPr="00290EF1">
        <w:t>Stakeholders unfamiliar with rate</w:t>
      </w:r>
      <w:r w:rsidRPr="00290EF1">
        <w:noBreakHyphen/>
        <w:t>based metrics without supporting explanation</w:t>
      </w:r>
    </w:p>
    <w:p w14:paraId="67F686D9" w14:textId="77777777" w:rsidR="00102971" w:rsidRPr="00290EF1" w:rsidRDefault="00102971" w:rsidP="00102971">
      <w:pPr>
        <w:pStyle w:val="Heading4"/>
      </w:pPr>
      <w:bookmarkStart w:id="210" w:name="_Toc233624740"/>
      <w:r>
        <w:t>Recommended Reporting Controls</w:t>
      </w:r>
      <w:bookmarkEnd w:id="210"/>
    </w:p>
    <w:p w14:paraId="77A02C5D" w14:textId="77777777" w:rsidR="00102971" w:rsidRPr="00290EF1" w:rsidRDefault="00102971" w:rsidP="00804D48">
      <w:pPr>
        <w:numPr>
          <w:ilvl w:val="0"/>
          <w:numId w:val="20"/>
        </w:numPr>
      </w:pPr>
      <w:r w:rsidRPr="00290EF1">
        <w:t xml:space="preserve">Use alongside: </w:t>
      </w:r>
    </w:p>
    <w:p w14:paraId="56D2DD73" w14:textId="77777777" w:rsidR="00102971" w:rsidRPr="00290EF1" w:rsidRDefault="00102971" w:rsidP="00804D48">
      <w:pPr>
        <w:numPr>
          <w:ilvl w:val="1"/>
          <w:numId w:val="20"/>
        </w:numPr>
      </w:pPr>
      <w:r w:rsidRPr="00290EF1">
        <w:t>Raw Late Minutes</w:t>
      </w:r>
    </w:p>
    <w:p w14:paraId="728673BE" w14:textId="77777777" w:rsidR="00102971" w:rsidRPr="00290EF1" w:rsidRDefault="00102971" w:rsidP="00804D48">
      <w:pPr>
        <w:numPr>
          <w:ilvl w:val="1"/>
          <w:numId w:val="20"/>
        </w:numPr>
      </w:pPr>
      <w:r w:rsidRPr="00290EF1">
        <w:t>Late Mark count</w:t>
      </w:r>
    </w:p>
    <w:p w14:paraId="2B13409A" w14:textId="77777777" w:rsidR="00102971" w:rsidRPr="00290EF1" w:rsidRDefault="00102971" w:rsidP="00804D48">
      <w:pPr>
        <w:numPr>
          <w:ilvl w:val="0"/>
          <w:numId w:val="20"/>
        </w:numPr>
      </w:pPr>
      <w:r w:rsidRPr="00290EF1">
        <w:t>Clearly label as a rate</w:t>
      </w:r>
      <w:r w:rsidRPr="00290EF1">
        <w:noBreakHyphen/>
        <w:t>based measure.</w:t>
      </w:r>
    </w:p>
    <w:p w14:paraId="1CA22219" w14:textId="77777777" w:rsidR="00102971" w:rsidRDefault="00102971" w:rsidP="00804D48">
      <w:pPr>
        <w:numPr>
          <w:ilvl w:val="0"/>
          <w:numId w:val="20"/>
        </w:numPr>
      </w:pPr>
      <w:r w:rsidRPr="00290EF1">
        <w:t>Provide explanatory tooltips or guidance notes.</w:t>
      </w:r>
    </w:p>
    <w:p w14:paraId="30D0E47B" w14:textId="547F3815" w:rsidR="009C2AC5" w:rsidRDefault="009C2AC5" w:rsidP="009C2AC5">
      <w:pPr>
        <w:pStyle w:val="Heading3"/>
      </w:pPr>
      <w:bookmarkStart w:id="211" w:name="_Toc233624741"/>
      <w:r>
        <w:t>Late Minute KPIs</w:t>
      </w:r>
      <w:bookmarkEnd w:id="211"/>
    </w:p>
    <w:p w14:paraId="7601264B" w14:textId="78CAC19D" w:rsidR="009C2AC5" w:rsidRDefault="009C2AC5" w:rsidP="009C2AC5">
      <w:r>
        <w:t xml:space="preserve">The following </w:t>
      </w:r>
      <w:r>
        <w:t>roll call Late Minute</w:t>
      </w:r>
      <w:r>
        <w:t xml:space="preserve"> KPI’s are included in the model:</w:t>
      </w:r>
    </w:p>
    <w:p w14:paraId="6AD2C00D" w14:textId="77777777" w:rsidR="000F280B" w:rsidRPr="000F280B" w:rsidRDefault="000F280B" w:rsidP="000F280B">
      <w:pPr>
        <w:pStyle w:val="Heading4"/>
      </w:pPr>
      <w:bookmarkStart w:id="212" w:name="_Toc233624742"/>
      <w:r w:rsidRPr="000F280B">
        <w:t>RC Avg Late Mins Per Late Mark =</w:t>
      </w:r>
      <w:bookmarkEnd w:id="212"/>
      <w:r w:rsidRPr="000F280B">
        <w:t xml:space="preserve"> </w:t>
      </w:r>
    </w:p>
    <w:p w14:paraId="321E9B07" w14:textId="171FBB31" w:rsidR="000F280B" w:rsidRPr="000F280B" w:rsidRDefault="000F280B" w:rsidP="000F280B">
      <w:r w:rsidRPr="000F280B">
        <w:t>Average number of roll call late minutes per Late mark.</w:t>
      </w:r>
    </w:p>
    <w:p w14:paraId="5B2E201A" w14:textId="7E2034DE" w:rsidR="000F280B" w:rsidRPr="000F280B" w:rsidRDefault="000F280B" w:rsidP="000F280B">
      <w:r w:rsidRPr="000F280B">
        <w:t xml:space="preserve">If there are 0 L </w:t>
      </w:r>
      <w:proofErr w:type="gramStart"/>
      <w:r w:rsidRPr="000F280B">
        <w:t>marks</w:t>
      </w:r>
      <w:proofErr w:type="gramEnd"/>
      <w:r w:rsidRPr="000F280B">
        <w:t xml:space="preserve"> it will return blank.</w:t>
      </w:r>
    </w:p>
    <w:p w14:paraId="69DF2717" w14:textId="7C9F435F" w:rsidR="000F280B" w:rsidRPr="000F280B" w:rsidRDefault="000F280B" w:rsidP="000F280B">
      <w:pPr>
        <w:pStyle w:val="Heading4"/>
      </w:pPr>
      <w:bookmarkStart w:id="213" w:name="_Toc233624743"/>
      <w:r w:rsidRPr="000F280B">
        <w:t>RC Avg Late Mins per student-day (Present Attendance Only)</w:t>
      </w:r>
      <w:bookmarkEnd w:id="213"/>
    </w:p>
    <w:p w14:paraId="30EB9D1C" w14:textId="55C7EB33" w:rsidR="000F280B" w:rsidRPr="000F280B" w:rsidRDefault="000F280B" w:rsidP="000F280B">
      <w:r w:rsidRPr="000F280B">
        <w:t>Average late minutes per student per present attendance day</w:t>
      </w:r>
    </w:p>
    <w:p w14:paraId="45AE5610" w14:textId="786912A4" w:rsidR="00817579" w:rsidRPr="00817579" w:rsidRDefault="00817579" w:rsidP="00817579">
      <w:pPr>
        <w:pStyle w:val="Heading4"/>
      </w:pPr>
      <w:bookmarkStart w:id="214" w:name="_Toc233624744"/>
      <w:r w:rsidRPr="00817579">
        <w:t>RC Selected Late Mins Analysis 3 Week Window Trend Label</w:t>
      </w:r>
      <w:bookmarkEnd w:id="214"/>
    </w:p>
    <w:p w14:paraId="4C286CDE" w14:textId="0AD33627" w:rsidR="00817579" w:rsidRPr="00817579" w:rsidRDefault="00817579" w:rsidP="00817579">
      <w:r w:rsidRPr="00817579">
        <w:t xml:space="preserve">Label for </w:t>
      </w:r>
      <w:r>
        <w:t>the</w:t>
      </w:r>
      <w:r w:rsidRPr="00817579">
        <w:t xml:space="preserve"> 3 Week Window trend with offset</w:t>
      </w:r>
    </w:p>
    <w:p w14:paraId="6F4FC7F7" w14:textId="77777777" w:rsidR="00B17FF1" w:rsidRDefault="00817579" w:rsidP="00817579">
      <w:r w:rsidRPr="00817579">
        <w:t xml:space="preserve">Uses CG_TrendSignal calculation group to transform RC </w:t>
      </w:r>
      <w:r w:rsidR="0037771C">
        <w:t>Late Mins</w:t>
      </w:r>
      <w:r w:rsidR="00212DB5">
        <w:t xml:space="preserve"> into the selected analysis</w:t>
      </w:r>
      <w:r w:rsidRPr="00817579">
        <w:t xml:space="preserve"> trend code (200-series). </w:t>
      </w:r>
    </w:p>
    <w:p w14:paraId="0B5FD87D" w14:textId="0D1164AC" w:rsidR="00817579" w:rsidRPr="00817579" w:rsidRDefault="00817579" w:rsidP="00817579">
      <w:r w:rsidRPr="00817579">
        <w:t>Do not reuse outside this context.</w:t>
      </w:r>
    </w:p>
    <w:p w14:paraId="7A11643A" w14:textId="44F82BAC" w:rsidR="00B17FF1" w:rsidRPr="00B17FF1" w:rsidRDefault="00B17FF1" w:rsidP="00B17FF1">
      <w:pPr>
        <w:pStyle w:val="Heading4"/>
      </w:pPr>
      <w:bookmarkStart w:id="215" w:name="_Toc233624745"/>
      <w:r w:rsidRPr="00B17FF1">
        <w:t>RC Selected Late Mins Analysis Ranking (ASC)</w:t>
      </w:r>
      <w:bookmarkEnd w:id="215"/>
      <w:r w:rsidRPr="00B17FF1">
        <w:t xml:space="preserve"> </w:t>
      </w:r>
    </w:p>
    <w:p w14:paraId="6BABB78A" w14:textId="4327D99F" w:rsidR="009C2AC5" w:rsidRDefault="00B17FF1" w:rsidP="009C2AC5">
      <w:r>
        <w:t>Ranks students ascending based on the selected late mins analysis</w:t>
      </w:r>
    </w:p>
    <w:p w14:paraId="60865B3D" w14:textId="688A4292" w:rsidR="00EE5C88" w:rsidRPr="00EE5C88" w:rsidRDefault="00EE5C88" w:rsidP="00EE5C88">
      <w:pPr>
        <w:pStyle w:val="Heading4"/>
      </w:pPr>
      <w:bookmarkStart w:id="216" w:name="_Toc233624746"/>
      <w:r w:rsidRPr="00EE5C88">
        <w:t>RC Selected Late Mins Analysis RPD5 Trend Label</w:t>
      </w:r>
      <w:bookmarkEnd w:id="216"/>
    </w:p>
    <w:p w14:paraId="1D67231B" w14:textId="0B445D06" w:rsidR="00EE5C88" w:rsidRPr="00EE5C88" w:rsidRDefault="00EE5C88" w:rsidP="00EE5C88">
      <w:r w:rsidRPr="00EE5C88">
        <w:t xml:space="preserve">Label for </w:t>
      </w:r>
      <w:r>
        <w:t>the</w:t>
      </w:r>
      <w:r w:rsidRPr="00EE5C88">
        <w:t xml:space="preserve"> RPD5 Rolling trend with offset</w:t>
      </w:r>
    </w:p>
    <w:p w14:paraId="22185A90" w14:textId="47F574AC" w:rsidR="001661A8" w:rsidRDefault="00EE5C88" w:rsidP="00EE5C88">
      <w:r w:rsidRPr="00EE5C88">
        <w:t xml:space="preserve">Uses CG_TrendSignal calculation group to transform RC </w:t>
      </w:r>
      <w:r w:rsidR="001661A8">
        <w:t>Late Mins into the selected analysis</w:t>
      </w:r>
      <w:r w:rsidRPr="00EE5C88">
        <w:t xml:space="preserve"> trend code (200-series). </w:t>
      </w:r>
    </w:p>
    <w:p w14:paraId="467AC79F" w14:textId="3A8BD933" w:rsidR="00EE5C88" w:rsidRPr="00EE5C88" w:rsidRDefault="00EE5C88" w:rsidP="00EE5C88">
      <w:r w:rsidRPr="00EE5C88">
        <w:lastRenderedPageBreak/>
        <w:t>Do not reuse outside this context.</w:t>
      </w:r>
    </w:p>
    <w:p w14:paraId="51C71EB2" w14:textId="484C592F" w:rsidR="007202BC" w:rsidRPr="007202BC" w:rsidRDefault="007202BC" w:rsidP="007202BC">
      <w:pPr>
        <w:pStyle w:val="Heading4"/>
      </w:pPr>
      <w:bookmarkStart w:id="217" w:name="_Toc233624747"/>
      <w:r w:rsidRPr="007202BC">
        <w:t>RC Selected Late Mins AnalysisTen Day Trend Label</w:t>
      </w:r>
      <w:bookmarkEnd w:id="217"/>
    </w:p>
    <w:p w14:paraId="44839856" w14:textId="4165B4F7" w:rsidR="007202BC" w:rsidRPr="00EE5C88" w:rsidRDefault="007202BC" w:rsidP="007202BC">
      <w:r w:rsidRPr="00EE5C88">
        <w:t xml:space="preserve">Label for </w:t>
      </w:r>
      <w:r>
        <w:t>the</w:t>
      </w:r>
      <w:r w:rsidRPr="00EE5C88">
        <w:t xml:space="preserve"> </w:t>
      </w:r>
      <w:proofErr w:type="gramStart"/>
      <w:r>
        <w:t>10 day</w:t>
      </w:r>
      <w:proofErr w:type="gramEnd"/>
      <w:r>
        <w:t xml:space="preserve"> cumulative</w:t>
      </w:r>
      <w:r w:rsidRPr="00EE5C88">
        <w:t xml:space="preserve"> trend with offset</w:t>
      </w:r>
    </w:p>
    <w:p w14:paraId="0777EB32" w14:textId="77777777" w:rsidR="007202BC" w:rsidRDefault="007202BC" w:rsidP="007202BC">
      <w:r w:rsidRPr="00EE5C88">
        <w:t xml:space="preserve">Uses CG_TrendSignal calculation group to transform RC </w:t>
      </w:r>
      <w:r>
        <w:t>Late Mins into the selected analysis</w:t>
      </w:r>
      <w:r w:rsidRPr="00EE5C88">
        <w:t xml:space="preserve"> trend code (200-series). </w:t>
      </w:r>
    </w:p>
    <w:p w14:paraId="1E868960" w14:textId="77777777" w:rsidR="007202BC" w:rsidRPr="00EE5C88" w:rsidRDefault="007202BC" w:rsidP="007202BC">
      <w:r w:rsidRPr="00EE5C88">
        <w:t>Do not reuse outside this context.</w:t>
      </w:r>
    </w:p>
    <w:p w14:paraId="221E64B2" w14:textId="7F9601D4" w:rsidR="00CD2379" w:rsidRPr="00CD2379" w:rsidRDefault="00CD2379" w:rsidP="00CD2379">
      <w:pPr>
        <w:pStyle w:val="Heading4"/>
      </w:pPr>
      <w:bookmarkStart w:id="218" w:name="_Toc233624748"/>
      <w:r w:rsidRPr="00CD2379">
        <w:t>RC Selected Late Mins Anlysis Ranking (DESC)</w:t>
      </w:r>
      <w:bookmarkEnd w:id="218"/>
      <w:r w:rsidRPr="00CD2379">
        <w:t xml:space="preserve"> </w:t>
      </w:r>
    </w:p>
    <w:p w14:paraId="50871611" w14:textId="2C7A56F2" w:rsidR="00CD2379" w:rsidRDefault="00CD2379" w:rsidP="00CD2379">
      <w:r>
        <w:t xml:space="preserve">Ranks students </w:t>
      </w:r>
      <w:r>
        <w:t>descending</w:t>
      </w:r>
      <w:r>
        <w:t xml:space="preserve"> based on the selected late mins analysis</w:t>
      </w:r>
    </w:p>
    <w:p w14:paraId="06C774C6" w14:textId="77777777" w:rsidR="00102971" w:rsidRDefault="00102971" w:rsidP="00102971">
      <w:pPr>
        <w:pStyle w:val="Heading2"/>
      </w:pPr>
      <w:bookmarkStart w:id="219" w:name="_Toc233624749"/>
      <w:r>
        <w:t>Marks Analysis</w:t>
      </w:r>
      <w:bookmarkEnd w:id="219"/>
    </w:p>
    <w:p w14:paraId="2CD7861B" w14:textId="77777777" w:rsidR="00102971" w:rsidRDefault="00102971" w:rsidP="00102971">
      <w:r w:rsidRPr="00615901">
        <w:t xml:space="preserve">To enable analysis of </w:t>
      </w:r>
      <w:r>
        <w:t>attendance marks</w:t>
      </w:r>
      <w:r w:rsidRPr="00615901">
        <w:t xml:space="preserve">, the system </w:t>
      </w:r>
      <w:r w:rsidRPr="00CC5831">
        <w:t>must provide</w:t>
      </w:r>
      <w:r w:rsidRPr="00615901">
        <w:t xml:space="preserve"> the following data items:</w:t>
      </w:r>
    </w:p>
    <w:p w14:paraId="634079CC" w14:textId="6A9E87CB" w:rsidR="00102971" w:rsidRDefault="00E71046" w:rsidP="00102971">
      <w:pPr>
        <w:pStyle w:val="Heading3"/>
      </w:pPr>
      <w:bookmarkStart w:id="220" w:name="_Toc233624750"/>
      <w:r>
        <w:t xml:space="preserve">RC </w:t>
      </w:r>
      <w:r w:rsidR="00102971">
        <w:t>Mar</w:t>
      </w:r>
      <w:r>
        <w:t>ks (Row Count)</w:t>
      </w:r>
      <w:bookmarkEnd w:id="220"/>
    </w:p>
    <w:p w14:paraId="3B8D6598" w14:textId="77777777" w:rsidR="00102971" w:rsidRPr="00023052" w:rsidRDefault="00102971" w:rsidP="00102971">
      <w:pPr>
        <w:pStyle w:val="NoSpacing"/>
      </w:pPr>
      <w:r>
        <w:t>Mark count is detailed below:</w:t>
      </w:r>
    </w:p>
    <w:p w14:paraId="3A7F53EF" w14:textId="77777777" w:rsidR="00102971" w:rsidRDefault="00102971" w:rsidP="00102971">
      <w:pPr>
        <w:pStyle w:val="Heading4"/>
      </w:pPr>
      <w:bookmarkStart w:id="221" w:name="_Toc233624751"/>
      <w:r>
        <w:t>Purpose</w:t>
      </w:r>
      <w:bookmarkEnd w:id="221"/>
    </w:p>
    <w:p w14:paraId="129BF1D7" w14:textId="5268EE4F" w:rsidR="006525B8" w:rsidRPr="006525B8" w:rsidRDefault="006525B8" w:rsidP="006525B8">
      <w:pPr>
        <w:rPr>
          <w:color w:val="000000"/>
          <w:lang w:eastAsia="en-GB"/>
        </w:rPr>
      </w:pPr>
      <w:r w:rsidRPr="006525B8">
        <w:rPr>
          <w:lang w:eastAsia="en-GB"/>
        </w:rPr>
        <w:t>Counts the number of rows in the roll call attendance table</w:t>
      </w:r>
      <w:r>
        <w:rPr>
          <w:lang w:eastAsia="en-GB"/>
        </w:rPr>
        <w:t xml:space="preserve">. </w:t>
      </w:r>
      <w:r w:rsidRPr="006525B8">
        <w:rPr>
          <w:lang w:eastAsia="en-GB"/>
        </w:rPr>
        <w:t>This will be affected by mark filters such as Raw Mark and Mark Code. This may return a blank value</w:t>
      </w:r>
      <w:r>
        <w:rPr>
          <w:lang w:eastAsia="en-GB"/>
        </w:rPr>
        <w:t>.</w:t>
      </w:r>
    </w:p>
    <w:p w14:paraId="6D1BB677" w14:textId="7D49E693" w:rsidR="006525B8" w:rsidRPr="006525B8" w:rsidRDefault="006525B8" w:rsidP="006525B8">
      <w:pPr>
        <w:rPr>
          <w:color w:val="000000"/>
          <w:lang w:eastAsia="en-GB"/>
        </w:rPr>
      </w:pPr>
      <w:r w:rsidRPr="006525B8">
        <w:rPr>
          <w:b/>
          <w:bCs/>
          <w:lang w:eastAsia="en-GB"/>
        </w:rPr>
        <w:t>Note</w:t>
      </w:r>
      <w:r>
        <w:rPr>
          <w:lang w:eastAsia="en-GB"/>
        </w:rPr>
        <w:t xml:space="preserve">: </w:t>
      </w:r>
      <w:r w:rsidRPr="006525B8">
        <w:rPr>
          <w:lang w:eastAsia="en-GB"/>
        </w:rPr>
        <w:t>Use measure RC All Marks (Ignore Mark Filters) if you require a list of all marks regardless of applied mark filters.</w:t>
      </w:r>
    </w:p>
    <w:p w14:paraId="0C7264EC" w14:textId="77777777" w:rsidR="00102971" w:rsidRDefault="00102971" w:rsidP="00102971">
      <w:pPr>
        <w:pStyle w:val="Heading4"/>
      </w:pPr>
      <w:bookmarkStart w:id="222" w:name="_Toc233624752"/>
      <w:r>
        <w:t>Definition</w:t>
      </w:r>
      <w:bookmarkEnd w:id="222"/>
    </w:p>
    <w:p w14:paraId="1B9662F7" w14:textId="77777777" w:rsidR="00102971" w:rsidRPr="00023052" w:rsidRDefault="00102971" w:rsidP="00102971">
      <w:r w:rsidRPr="00023052">
        <w:t>Count of Attendance Marks. Calculated as a direct aggregation of attendance records within the reporting filter scope.</w:t>
      </w:r>
    </w:p>
    <w:p w14:paraId="735F5E2A" w14:textId="22BBCDA8" w:rsidR="00102971" w:rsidRDefault="00DA26C5" w:rsidP="00102971">
      <w:pPr>
        <w:pStyle w:val="Heading4"/>
      </w:pPr>
      <w:bookmarkStart w:id="223" w:name="_Toc233624753"/>
      <w:r>
        <w:t>Recommended</w:t>
      </w:r>
      <w:r w:rsidR="00102971">
        <w:t xml:space="preserve"> Use</w:t>
      </w:r>
      <w:bookmarkEnd w:id="223"/>
    </w:p>
    <w:p w14:paraId="2CAC798E" w14:textId="0E818A14" w:rsidR="00102971" w:rsidRPr="00023052" w:rsidRDefault="00102971" w:rsidP="00102971">
      <w:r w:rsidRPr="00023052">
        <w:t xml:space="preserve">This measure </w:t>
      </w:r>
      <w:r w:rsidR="00DA26C5">
        <w:t>is intended for</w:t>
      </w:r>
      <w:r w:rsidRPr="00023052">
        <w:t>:</w:t>
      </w:r>
    </w:p>
    <w:p w14:paraId="6FBFFFA5" w14:textId="77777777" w:rsidR="00102971" w:rsidRPr="00023052" w:rsidRDefault="00102971" w:rsidP="00102971">
      <w:r w:rsidRPr="00023052">
        <w:t>Analysing a single student.</w:t>
      </w:r>
    </w:p>
    <w:p w14:paraId="33BF4C96" w14:textId="77777777" w:rsidR="00102971" w:rsidRPr="00023052" w:rsidRDefault="00102971" w:rsidP="00102971">
      <w:r w:rsidRPr="00023052">
        <w:t>Reviewing attendance over short, bounded periods (e.g., a day or week).</w:t>
      </w:r>
    </w:p>
    <w:p w14:paraId="4CE9E2D8" w14:textId="77777777" w:rsidR="00102971" w:rsidRPr="00023052" w:rsidRDefault="00102971" w:rsidP="00102971">
      <w:r w:rsidRPr="00023052">
        <w:t>Working with very small sample sizes where a single mark could distort percentage</w:t>
      </w:r>
      <w:r w:rsidRPr="00023052">
        <w:noBreakHyphen/>
        <w:t>based metrics.</w:t>
      </w:r>
    </w:p>
    <w:p w14:paraId="43B055D4" w14:textId="77777777" w:rsidR="00102971" w:rsidRPr="00023052" w:rsidRDefault="00102971" w:rsidP="00102971">
      <w:r w:rsidRPr="00023052">
        <w:t>Conducting attendance data validation, completeness checks, or audits.</w:t>
      </w:r>
    </w:p>
    <w:p w14:paraId="5ED98C4B" w14:textId="77777777" w:rsidR="00102971" w:rsidRPr="00023052" w:rsidRDefault="00102971" w:rsidP="00102971">
      <w:pPr>
        <w:pStyle w:val="Heading4"/>
      </w:pPr>
      <w:bookmarkStart w:id="224" w:name="_Toc233624754"/>
      <w:r>
        <w:t>Strengths</w:t>
      </w:r>
      <w:bookmarkEnd w:id="224"/>
    </w:p>
    <w:p w14:paraId="5AE7F0C3" w14:textId="77777777" w:rsidR="00102971" w:rsidRPr="00023052" w:rsidRDefault="00102971" w:rsidP="00804D48">
      <w:pPr>
        <w:pStyle w:val="ListParagraph"/>
        <w:numPr>
          <w:ilvl w:val="0"/>
          <w:numId w:val="26"/>
        </w:numPr>
      </w:pPr>
      <w:r w:rsidRPr="00023052">
        <w:t>Simple and immediately interpretable.</w:t>
      </w:r>
    </w:p>
    <w:p w14:paraId="0F0C48AD" w14:textId="77777777" w:rsidR="00102971" w:rsidRPr="00023052" w:rsidRDefault="00102971" w:rsidP="00804D48">
      <w:pPr>
        <w:pStyle w:val="ListParagraph"/>
        <w:numPr>
          <w:ilvl w:val="0"/>
          <w:numId w:val="26"/>
        </w:numPr>
      </w:pPr>
      <w:r w:rsidRPr="00023052">
        <w:t>Reflects true frequency of attendance events irrespective of outcome.</w:t>
      </w:r>
    </w:p>
    <w:p w14:paraId="654CD489" w14:textId="77777777" w:rsidR="00102971" w:rsidRPr="00023052" w:rsidRDefault="00102971" w:rsidP="00804D48">
      <w:pPr>
        <w:pStyle w:val="ListParagraph"/>
        <w:numPr>
          <w:ilvl w:val="0"/>
          <w:numId w:val="26"/>
        </w:numPr>
      </w:pPr>
      <w:r w:rsidRPr="00023052">
        <w:t>Avoids volatility produced by short</w:t>
      </w:r>
      <w:r w:rsidRPr="00023052">
        <w:noBreakHyphen/>
        <w:t>term denominators.</w:t>
      </w:r>
    </w:p>
    <w:p w14:paraId="4F8274BE" w14:textId="77777777" w:rsidR="00102971" w:rsidRPr="00023052" w:rsidRDefault="00102971" w:rsidP="00804D48">
      <w:pPr>
        <w:pStyle w:val="ListParagraph"/>
        <w:numPr>
          <w:ilvl w:val="0"/>
          <w:numId w:val="26"/>
        </w:numPr>
      </w:pPr>
      <w:r w:rsidRPr="00023052">
        <w:t>Useful for incident</w:t>
      </w:r>
      <w:r w:rsidRPr="00023052">
        <w:noBreakHyphen/>
        <w:t>level investigation and raw attendance behaviour checks.</w:t>
      </w:r>
    </w:p>
    <w:p w14:paraId="5AC58938" w14:textId="77777777" w:rsidR="00102971" w:rsidRPr="00023052" w:rsidRDefault="00102971" w:rsidP="00102971">
      <w:pPr>
        <w:pStyle w:val="Heading4"/>
      </w:pPr>
      <w:bookmarkStart w:id="225" w:name="_Toc233624755"/>
      <w:r>
        <w:t>Limitations</w:t>
      </w:r>
      <w:bookmarkEnd w:id="225"/>
    </w:p>
    <w:p w14:paraId="672E0E45" w14:textId="77777777" w:rsidR="00102971" w:rsidRPr="00023052" w:rsidRDefault="00102971" w:rsidP="00804D48">
      <w:pPr>
        <w:pStyle w:val="ListParagraph"/>
        <w:numPr>
          <w:ilvl w:val="0"/>
          <w:numId w:val="27"/>
        </w:numPr>
      </w:pPr>
      <w:r w:rsidRPr="00023052">
        <w:t>NOT suitable for cumulative or rolling trend analysis (e.g., 10</w:t>
      </w:r>
      <w:r w:rsidRPr="00023052">
        <w:noBreakHyphen/>
        <w:t xml:space="preserve">day trends): </w:t>
      </w:r>
    </w:p>
    <w:p w14:paraId="6CE6609A" w14:textId="77777777" w:rsidR="00102971" w:rsidRPr="00023052" w:rsidRDefault="00102971" w:rsidP="00804D48">
      <w:pPr>
        <w:pStyle w:val="ListParagraph"/>
        <w:numPr>
          <w:ilvl w:val="1"/>
          <w:numId w:val="27"/>
        </w:numPr>
      </w:pPr>
      <w:r w:rsidRPr="00023052">
        <w:t>Static totals mask improvement when no further marks are added.</w:t>
      </w:r>
    </w:p>
    <w:p w14:paraId="5D14F798" w14:textId="77777777" w:rsidR="00102971" w:rsidRPr="00023052" w:rsidRDefault="00102971" w:rsidP="00804D48">
      <w:pPr>
        <w:pStyle w:val="ListParagraph"/>
        <w:numPr>
          <w:ilvl w:val="0"/>
          <w:numId w:val="27"/>
        </w:numPr>
      </w:pPr>
      <w:r w:rsidRPr="00023052">
        <w:t xml:space="preserve">Limited comparability across contexts with differing: </w:t>
      </w:r>
    </w:p>
    <w:p w14:paraId="086B619B" w14:textId="77777777" w:rsidR="00102971" w:rsidRPr="00023052" w:rsidRDefault="00102971" w:rsidP="00804D48">
      <w:pPr>
        <w:pStyle w:val="ListParagraph"/>
        <w:numPr>
          <w:ilvl w:val="1"/>
          <w:numId w:val="27"/>
        </w:numPr>
      </w:pPr>
      <w:r w:rsidRPr="00023052">
        <w:t>Attendance patterns</w:t>
      </w:r>
    </w:p>
    <w:p w14:paraId="1A8C338E" w14:textId="77777777" w:rsidR="00102971" w:rsidRPr="00023052" w:rsidRDefault="00102971" w:rsidP="00804D48">
      <w:pPr>
        <w:pStyle w:val="ListParagraph"/>
        <w:numPr>
          <w:ilvl w:val="1"/>
          <w:numId w:val="27"/>
        </w:numPr>
      </w:pPr>
      <w:r w:rsidRPr="00023052">
        <w:t>Mid</w:t>
      </w:r>
      <w:r w:rsidRPr="00023052">
        <w:noBreakHyphen/>
        <w:t>term admissions</w:t>
      </w:r>
    </w:p>
    <w:p w14:paraId="0FA28390" w14:textId="77777777" w:rsidR="00102971" w:rsidRPr="00023052" w:rsidRDefault="00102971" w:rsidP="00804D48">
      <w:pPr>
        <w:pStyle w:val="ListParagraph"/>
        <w:numPr>
          <w:ilvl w:val="1"/>
          <w:numId w:val="27"/>
        </w:numPr>
      </w:pPr>
      <w:r w:rsidRPr="00023052">
        <w:lastRenderedPageBreak/>
        <w:t>Group sizes</w:t>
      </w:r>
    </w:p>
    <w:p w14:paraId="689DEEE5" w14:textId="77777777" w:rsidR="00102971" w:rsidRPr="00023052" w:rsidRDefault="00102971" w:rsidP="00804D48">
      <w:pPr>
        <w:pStyle w:val="ListParagraph"/>
        <w:numPr>
          <w:ilvl w:val="1"/>
          <w:numId w:val="27"/>
        </w:numPr>
      </w:pPr>
      <w:r w:rsidRPr="00023052">
        <w:t>Calendar durations</w:t>
      </w:r>
    </w:p>
    <w:p w14:paraId="0DE2C141" w14:textId="77777777" w:rsidR="00102971" w:rsidRPr="00023052" w:rsidRDefault="00102971" w:rsidP="00804D48">
      <w:pPr>
        <w:pStyle w:val="ListParagraph"/>
        <w:numPr>
          <w:ilvl w:val="0"/>
          <w:numId w:val="27"/>
        </w:numPr>
      </w:pPr>
      <w:r w:rsidRPr="00023052">
        <w:t xml:space="preserve">Does NOT distinguish between: </w:t>
      </w:r>
    </w:p>
    <w:p w14:paraId="4F1C89F8" w14:textId="77777777" w:rsidR="00102971" w:rsidRPr="00023052" w:rsidRDefault="00102971" w:rsidP="00804D48">
      <w:pPr>
        <w:pStyle w:val="ListParagraph"/>
        <w:numPr>
          <w:ilvl w:val="1"/>
          <w:numId w:val="27"/>
        </w:numPr>
      </w:pPr>
      <w:r w:rsidRPr="00023052">
        <w:t>Present vs absent outcomes</w:t>
      </w:r>
    </w:p>
    <w:p w14:paraId="14E5C125" w14:textId="77777777" w:rsidR="00102971" w:rsidRPr="00023052" w:rsidRDefault="00102971" w:rsidP="00804D48">
      <w:pPr>
        <w:pStyle w:val="ListParagraph"/>
        <w:numPr>
          <w:ilvl w:val="1"/>
          <w:numId w:val="27"/>
        </w:numPr>
      </w:pPr>
      <w:r w:rsidRPr="00023052">
        <w:t>Attendance quality</w:t>
      </w:r>
    </w:p>
    <w:p w14:paraId="4D2F57F2" w14:textId="77777777" w:rsidR="00102971" w:rsidRPr="00023052" w:rsidRDefault="00102971" w:rsidP="00804D48">
      <w:pPr>
        <w:pStyle w:val="ListParagraph"/>
        <w:numPr>
          <w:ilvl w:val="1"/>
          <w:numId w:val="27"/>
        </w:numPr>
      </w:pPr>
      <w:r w:rsidRPr="00023052">
        <w:t>Behavioural context</w:t>
      </w:r>
    </w:p>
    <w:p w14:paraId="2C4DBEE6" w14:textId="77777777" w:rsidR="00102971" w:rsidRPr="00023052" w:rsidRDefault="00102971" w:rsidP="00102971">
      <w:pPr>
        <w:pStyle w:val="Heading4"/>
      </w:pPr>
      <w:bookmarkStart w:id="226" w:name="_Toc233624756"/>
      <w:r>
        <w:t>Not Recommended For</w:t>
      </w:r>
      <w:bookmarkEnd w:id="226"/>
    </w:p>
    <w:p w14:paraId="3DA14B2E" w14:textId="77777777" w:rsidR="00102971" w:rsidRPr="00023052" w:rsidRDefault="00102971" w:rsidP="00804D48">
      <w:pPr>
        <w:pStyle w:val="ListParagraph"/>
        <w:numPr>
          <w:ilvl w:val="0"/>
          <w:numId w:val="28"/>
        </w:numPr>
      </w:pPr>
      <w:r w:rsidRPr="00023052">
        <w:t>Student</w:t>
      </w:r>
      <w:r w:rsidRPr="00023052">
        <w:noBreakHyphen/>
        <w:t>to</w:t>
      </w:r>
      <w:r w:rsidRPr="00023052">
        <w:noBreakHyphen/>
        <w:t>student comparisons</w:t>
      </w:r>
    </w:p>
    <w:p w14:paraId="6FCE0471" w14:textId="77777777" w:rsidR="00102971" w:rsidRPr="00023052" w:rsidRDefault="00102971" w:rsidP="00804D48">
      <w:pPr>
        <w:pStyle w:val="ListParagraph"/>
        <w:numPr>
          <w:ilvl w:val="0"/>
          <w:numId w:val="28"/>
        </w:numPr>
      </w:pPr>
      <w:r w:rsidRPr="00023052">
        <w:t>Group or cohort analysis</w:t>
      </w:r>
    </w:p>
    <w:p w14:paraId="4D8D4FFF" w14:textId="77777777" w:rsidR="00102971" w:rsidRPr="00023052" w:rsidRDefault="00102971" w:rsidP="00804D48">
      <w:pPr>
        <w:pStyle w:val="ListParagraph"/>
        <w:numPr>
          <w:ilvl w:val="0"/>
          <w:numId w:val="28"/>
        </w:numPr>
      </w:pPr>
      <w:r w:rsidRPr="00023052">
        <w:t>Long</w:t>
      </w:r>
      <w:r w:rsidRPr="00023052">
        <w:noBreakHyphen/>
        <w:t>term or cumulative trend reporting</w:t>
      </w:r>
    </w:p>
    <w:p w14:paraId="4142C7AC" w14:textId="77777777" w:rsidR="00102971" w:rsidRPr="00023052" w:rsidRDefault="00102971" w:rsidP="00804D48">
      <w:pPr>
        <w:pStyle w:val="ListParagraph"/>
        <w:numPr>
          <w:ilvl w:val="0"/>
          <w:numId w:val="28"/>
        </w:numPr>
      </w:pPr>
      <w:r w:rsidRPr="00023052">
        <w:t>Cross</w:t>
      </w:r>
      <w:r w:rsidRPr="00023052">
        <w:noBreakHyphen/>
        <w:t>period comparison where attendance opportunity differs</w:t>
      </w:r>
    </w:p>
    <w:p w14:paraId="39F2E9C0" w14:textId="77777777" w:rsidR="00102971" w:rsidRPr="00023052" w:rsidRDefault="00102971" w:rsidP="00102971">
      <w:pPr>
        <w:pStyle w:val="Heading4"/>
      </w:pPr>
      <w:bookmarkStart w:id="227" w:name="_Toc233624757"/>
      <w:r>
        <w:t>Recommended Reporting Controls</w:t>
      </w:r>
      <w:bookmarkEnd w:id="227"/>
    </w:p>
    <w:p w14:paraId="36FE438A" w14:textId="77777777" w:rsidR="00102971" w:rsidRPr="00023052" w:rsidRDefault="00102971" w:rsidP="00804D48">
      <w:pPr>
        <w:pStyle w:val="ListParagraph"/>
        <w:numPr>
          <w:ilvl w:val="0"/>
          <w:numId w:val="29"/>
        </w:numPr>
      </w:pPr>
      <w:r w:rsidRPr="00023052">
        <w:t>Clearly state which attendance states are included (present, absent, or combined).</w:t>
      </w:r>
    </w:p>
    <w:p w14:paraId="5371E856" w14:textId="77777777" w:rsidR="00102971" w:rsidRPr="00023052" w:rsidRDefault="00102971" w:rsidP="00804D48">
      <w:pPr>
        <w:pStyle w:val="ListParagraph"/>
        <w:numPr>
          <w:ilvl w:val="0"/>
          <w:numId w:val="29"/>
        </w:numPr>
      </w:pPr>
      <w:r w:rsidRPr="00023052">
        <w:t xml:space="preserve">Restrict usage to: </w:t>
      </w:r>
    </w:p>
    <w:p w14:paraId="53EB17F6" w14:textId="77777777" w:rsidR="00102971" w:rsidRPr="00023052" w:rsidRDefault="00102971" w:rsidP="00804D48">
      <w:pPr>
        <w:pStyle w:val="ListParagraph"/>
        <w:numPr>
          <w:ilvl w:val="1"/>
          <w:numId w:val="29"/>
        </w:numPr>
      </w:pPr>
      <w:r w:rsidRPr="00023052">
        <w:t>Individual student views</w:t>
      </w:r>
    </w:p>
    <w:p w14:paraId="7D0327B5" w14:textId="77777777" w:rsidR="00102971" w:rsidRPr="00023052" w:rsidRDefault="00102971" w:rsidP="00804D48">
      <w:pPr>
        <w:pStyle w:val="ListParagraph"/>
        <w:numPr>
          <w:ilvl w:val="1"/>
          <w:numId w:val="29"/>
        </w:numPr>
      </w:pPr>
      <w:r w:rsidRPr="00023052">
        <w:t>Short, tightly bounded time windows</w:t>
      </w:r>
    </w:p>
    <w:p w14:paraId="7D1747CE" w14:textId="77777777" w:rsidR="00102971" w:rsidRPr="00023052" w:rsidRDefault="00102971" w:rsidP="00804D48">
      <w:pPr>
        <w:pStyle w:val="ListParagraph"/>
        <w:numPr>
          <w:ilvl w:val="0"/>
          <w:numId w:val="29"/>
        </w:numPr>
      </w:pPr>
      <w:r w:rsidRPr="00023052">
        <w:t xml:space="preserve">Pair with: </w:t>
      </w:r>
    </w:p>
    <w:p w14:paraId="012AB030" w14:textId="77777777" w:rsidR="00102971" w:rsidRPr="00023052" w:rsidRDefault="00102971" w:rsidP="00804D48">
      <w:pPr>
        <w:pStyle w:val="ListParagraph"/>
        <w:numPr>
          <w:ilvl w:val="1"/>
          <w:numId w:val="29"/>
        </w:numPr>
      </w:pPr>
      <w:r w:rsidRPr="00023052">
        <w:t>Normalised attendance rates</w:t>
      </w:r>
    </w:p>
    <w:p w14:paraId="5DB5C8C6" w14:textId="77777777" w:rsidR="00102971" w:rsidRPr="00023052" w:rsidRDefault="00102971" w:rsidP="00804D48">
      <w:pPr>
        <w:pStyle w:val="ListParagraph"/>
        <w:numPr>
          <w:ilvl w:val="1"/>
          <w:numId w:val="29"/>
        </w:numPr>
      </w:pPr>
      <w:r w:rsidRPr="00023052">
        <w:t>Present/Possible day measures</w:t>
      </w:r>
    </w:p>
    <w:p w14:paraId="21E43BA2" w14:textId="77777777" w:rsidR="00102971" w:rsidRPr="00023052" w:rsidRDefault="00102971" w:rsidP="00804D48">
      <w:pPr>
        <w:pStyle w:val="ListParagraph"/>
        <w:numPr>
          <w:ilvl w:val="1"/>
          <w:numId w:val="29"/>
        </w:numPr>
      </w:pPr>
      <w:r w:rsidRPr="00023052">
        <w:t>Rolling or indexed attendance indicators</w:t>
      </w:r>
    </w:p>
    <w:p w14:paraId="4BD083C7" w14:textId="77777777" w:rsidR="00102971" w:rsidRPr="00023052" w:rsidRDefault="00102971" w:rsidP="00102971">
      <w:pPr>
        <w:pStyle w:val="ListParagraph"/>
      </w:pPr>
    </w:p>
    <w:p w14:paraId="195C3F8A" w14:textId="58F8D44B" w:rsidR="00102971" w:rsidRPr="00023052" w:rsidRDefault="00102971" w:rsidP="00102971">
      <w:pPr>
        <w:pStyle w:val="Heading3"/>
      </w:pPr>
      <w:bookmarkStart w:id="228" w:name="_Toc233624758"/>
      <w:r>
        <w:t xml:space="preserve">Avg Marks per </w:t>
      </w:r>
      <w:r w:rsidR="002273C0">
        <w:t>student-day (Present Attendance Only)</w:t>
      </w:r>
      <w:bookmarkEnd w:id="228"/>
    </w:p>
    <w:p w14:paraId="15206148" w14:textId="77777777" w:rsidR="004337D1" w:rsidRPr="005248EB" w:rsidRDefault="004337D1" w:rsidP="004337D1">
      <w:pPr>
        <w:pStyle w:val="Heading4"/>
      </w:pPr>
      <w:bookmarkStart w:id="229" w:name="_Toc233624759"/>
      <w:r>
        <w:t>Purpose</w:t>
      </w:r>
      <w:bookmarkEnd w:id="229"/>
    </w:p>
    <w:p w14:paraId="1640BA1C" w14:textId="0ECE5549" w:rsidR="004337D1" w:rsidRDefault="004337D1" w:rsidP="004337D1">
      <w:r w:rsidRPr="005248EB">
        <w:t xml:space="preserve">Provides the average </w:t>
      </w:r>
      <w:r>
        <w:t xml:space="preserve">Marks </w:t>
      </w:r>
      <w:r w:rsidRPr="005248EB">
        <w:t xml:space="preserve">per </w:t>
      </w:r>
      <w:r>
        <w:t>student per Present</w:t>
      </w:r>
      <w:r w:rsidRPr="005248EB">
        <w:t xml:space="preserve"> Day, normalising </w:t>
      </w:r>
      <w:r>
        <w:t>marks</w:t>
      </w:r>
      <w:r w:rsidRPr="005248EB">
        <w:t xml:space="preserve"> against </w:t>
      </w:r>
      <w:r>
        <w:t>actual</w:t>
      </w:r>
      <w:r w:rsidRPr="005248EB">
        <w:t xml:space="preserve"> attendance </w:t>
      </w:r>
      <w:r>
        <w:t>(days where students were present)</w:t>
      </w:r>
      <w:r w:rsidRPr="005248EB">
        <w:t>. This measure enables fair comparison across students, groups, and time periods where attendance patterns may differ</w:t>
      </w:r>
      <w:r>
        <w:t>.</w:t>
      </w:r>
    </w:p>
    <w:p w14:paraId="4C308B6E" w14:textId="77777777" w:rsidR="004337D1" w:rsidRPr="005248EB" w:rsidRDefault="004337D1" w:rsidP="004337D1">
      <w:pPr>
        <w:pStyle w:val="Heading4"/>
      </w:pPr>
      <w:bookmarkStart w:id="230" w:name="_Toc233624760"/>
      <w:r>
        <w:t>Definition</w:t>
      </w:r>
      <w:bookmarkEnd w:id="230"/>
    </w:p>
    <w:p w14:paraId="7D61CAD5" w14:textId="048B47CD" w:rsidR="004337D1" w:rsidRPr="00F40988" w:rsidRDefault="00D5010F" w:rsidP="004337D1">
      <w:r>
        <w:t>Marks</w:t>
      </w:r>
      <w:r w:rsidR="004337D1" w:rsidRPr="00F40988">
        <w:t xml:space="preserve"> ÷ </w:t>
      </w:r>
      <w:r w:rsidR="004337D1">
        <w:t>StudentDaysPresent</w:t>
      </w:r>
    </w:p>
    <w:p w14:paraId="2BAF3F59" w14:textId="77777777" w:rsidR="004337D1" w:rsidRPr="00F40988" w:rsidRDefault="004337D1" w:rsidP="004337D1">
      <w:r w:rsidRPr="00F40988">
        <w:t>A Present Student-Day is defined as a unique combination of Student and Date where attendance was recorded as present (i.e. Is Present Attendance = TRUE for at least one session). This is calculated as the count of such unique Student and Date combinations.</w:t>
      </w:r>
    </w:p>
    <w:p w14:paraId="7D1DF772" w14:textId="77777777" w:rsidR="004337D1" w:rsidRPr="00F40988" w:rsidRDefault="004337D1" w:rsidP="004337D1">
      <w:r w:rsidRPr="00F40988">
        <w:t>Each student-day represents a single day where the student attended at least one session, regardless of the number of sessions (e.g. AM/PM). Multiple sessions within a day are aggregated into a single student-day. Late minutes are accumulated across all sessions within that day.</w:t>
      </w:r>
    </w:p>
    <w:p w14:paraId="01AAC083" w14:textId="77777777" w:rsidR="004337D1" w:rsidRPr="00F40988" w:rsidRDefault="004337D1" w:rsidP="004337D1">
      <w:r w:rsidRPr="00F40988">
        <w:t xml:space="preserve">Unlike Possible Student-Days, this measure reflects only days where attendance </w:t>
      </w:r>
      <w:proofErr w:type="gramStart"/>
      <w:r w:rsidRPr="00F40988">
        <w:t>actually occurred</w:t>
      </w:r>
      <w:proofErr w:type="gramEnd"/>
      <w:r w:rsidRPr="00F40988">
        <w:t>.</w:t>
      </w:r>
    </w:p>
    <w:p w14:paraId="0EA80AE1" w14:textId="77777777" w:rsidR="004337D1" w:rsidRPr="00482F9D" w:rsidRDefault="004337D1" w:rsidP="004337D1">
      <w:pPr>
        <w:rPr>
          <w:rFonts w:asciiTheme="majorHAnsi" w:eastAsiaTheme="majorEastAsia" w:hAnsiTheme="majorHAnsi" w:cstheme="majorBidi"/>
          <w:b/>
          <w:bCs/>
          <w:i/>
          <w:iCs/>
          <w:color w:val="4F81BD" w:themeColor="accent1"/>
        </w:rPr>
      </w:pPr>
      <w:r w:rsidRPr="00F40988">
        <w:t>This measure assumes that attendance fact tables contain rows for all possible attendance events, such that the absence of a row indicates no opportunity for attendance.</w:t>
      </w:r>
    </w:p>
    <w:p w14:paraId="509EC0EF" w14:textId="3F5C60EE" w:rsidR="00F133EA" w:rsidRDefault="00DA26C5" w:rsidP="00F133EA">
      <w:pPr>
        <w:pStyle w:val="Heading4"/>
      </w:pPr>
      <w:bookmarkStart w:id="231" w:name="_Toc233624761"/>
      <w:r>
        <w:t>Recommended</w:t>
      </w:r>
      <w:r w:rsidR="00F133EA">
        <w:t xml:space="preserve"> Use</w:t>
      </w:r>
      <w:bookmarkEnd w:id="231"/>
    </w:p>
    <w:p w14:paraId="755C7500" w14:textId="4FE4B6BC" w:rsidR="00F133EA" w:rsidRPr="00290EF1" w:rsidRDefault="00F133EA" w:rsidP="00F133EA">
      <w:r w:rsidRPr="00290EF1">
        <w:t xml:space="preserve">This measure </w:t>
      </w:r>
      <w:r w:rsidR="00DA26C5">
        <w:t>is intend</w:t>
      </w:r>
      <w:r w:rsidR="006941A2">
        <w:t>ed for</w:t>
      </w:r>
      <w:r w:rsidRPr="00290EF1">
        <w:t>:</w:t>
      </w:r>
    </w:p>
    <w:p w14:paraId="77017B94" w14:textId="6807E1E3" w:rsidR="00F133EA" w:rsidRPr="00290EF1" w:rsidRDefault="00F133EA" w:rsidP="00F133EA">
      <w:pPr>
        <w:numPr>
          <w:ilvl w:val="0"/>
          <w:numId w:val="16"/>
        </w:numPr>
      </w:pPr>
      <w:r w:rsidRPr="00290EF1">
        <w:t xml:space="preserve">Analysing </w:t>
      </w:r>
      <w:r w:rsidR="00DB6DFB">
        <w:t>marks</w:t>
      </w:r>
      <w:r w:rsidRPr="00290EF1">
        <w:t xml:space="preserve"> over time.</w:t>
      </w:r>
    </w:p>
    <w:p w14:paraId="0EEEE344" w14:textId="77777777" w:rsidR="00F133EA" w:rsidRPr="00290EF1" w:rsidRDefault="00F133EA" w:rsidP="00F133EA">
      <w:pPr>
        <w:numPr>
          <w:ilvl w:val="0"/>
          <w:numId w:val="16"/>
        </w:numPr>
      </w:pPr>
      <w:r w:rsidRPr="00290EF1">
        <w:lastRenderedPageBreak/>
        <w:t>Performing comparative analysis across students or groups.</w:t>
      </w:r>
    </w:p>
    <w:p w14:paraId="7D915CF9" w14:textId="019DDAAD" w:rsidR="00F133EA" w:rsidRPr="00290EF1" w:rsidRDefault="00F133EA" w:rsidP="00F133EA">
      <w:pPr>
        <w:numPr>
          <w:ilvl w:val="0"/>
          <w:numId w:val="16"/>
        </w:numPr>
      </w:pPr>
      <w:r w:rsidRPr="00290EF1">
        <w:t xml:space="preserve">Evaluating improvement even when </w:t>
      </w:r>
      <w:r w:rsidR="00A65540">
        <w:t>mark</w:t>
      </w:r>
      <w:r w:rsidRPr="00290EF1">
        <w:t xml:space="preserve"> events cease.</w:t>
      </w:r>
    </w:p>
    <w:p w14:paraId="4CA8C247" w14:textId="50BA0973" w:rsidR="00F133EA" w:rsidRPr="00290EF1" w:rsidRDefault="00F133EA" w:rsidP="00F133EA">
      <w:pPr>
        <w:numPr>
          <w:ilvl w:val="0"/>
          <w:numId w:val="16"/>
        </w:numPr>
      </w:pPr>
      <w:r w:rsidRPr="00290EF1">
        <w:t xml:space="preserve">Contextualising </w:t>
      </w:r>
      <w:r w:rsidR="00A65540">
        <w:t>marks</w:t>
      </w:r>
      <w:r w:rsidRPr="00290EF1">
        <w:t xml:space="preserve"> relative to actual attendance opportunity.</w:t>
      </w:r>
    </w:p>
    <w:p w14:paraId="01320785" w14:textId="77777777" w:rsidR="00F133EA" w:rsidRPr="00290EF1" w:rsidRDefault="00F133EA" w:rsidP="00F133EA">
      <w:pPr>
        <w:pStyle w:val="Heading4"/>
      </w:pPr>
      <w:bookmarkStart w:id="232" w:name="_Toc233624762"/>
      <w:r>
        <w:t>Strengths</w:t>
      </w:r>
      <w:bookmarkEnd w:id="232"/>
    </w:p>
    <w:p w14:paraId="7757381A" w14:textId="77777777" w:rsidR="00F133EA" w:rsidRPr="00290EF1" w:rsidRDefault="00F133EA" w:rsidP="00F133EA">
      <w:pPr>
        <w:numPr>
          <w:ilvl w:val="0"/>
          <w:numId w:val="17"/>
        </w:numPr>
      </w:pPr>
      <w:r w:rsidRPr="00290EF1">
        <w:t xml:space="preserve">Well suited to cumulative and rolling trend analysis: </w:t>
      </w:r>
    </w:p>
    <w:p w14:paraId="681045E4" w14:textId="1BC55556" w:rsidR="00F133EA" w:rsidRPr="00290EF1" w:rsidRDefault="00F133EA" w:rsidP="00F133EA">
      <w:pPr>
        <w:numPr>
          <w:ilvl w:val="1"/>
          <w:numId w:val="17"/>
        </w:numPr>
      </w:pPr>
      <w:r w:rsidRPr="00290EF1">
        <w:t xml:space="preserve">Increasing Present Days with static </w:t>
      </w:r>
      <w:r w:rsidR="00864B7A">
        <w:t>mark count</w:t>
      </w:r>
      <w:r w:rsidRPr="00290EF1">
        <w:t xml:space="preserve"> produces a decreasing rate, indicating improvement.</w:t>
      </w:r>
    </w:p>
    <w:p w14:paraId="5356185D" w14:textId="77777777" w:rsidR="00F133EA" w:rsidRPr="00290EF1" w:rsidRDefault="00F133EA" w:rsidP="00F133EA">
      <w:pPr>
        <w:numPr>
          <w:ilvl w:val="0"/>
          <w:numId w:val="17"/>
        </w:numPr>
      </w:pPr>
      <w:r w:rsidRPr="00290EF1">
        <w:t>Effective for 10</w:t>
      </w:r>
      <w:r w:rsidRPr="00290EF1">
        <w:noBreakHyphen/>
        <w:t>day and three</w:t>
      </w:r>
      <w:r w:rsidRPr="00290EF1">
        <w:noBreakHyphen/>
        <w:t>week trend evaluation.</w:t>
      </w:r>
    </w:p>
    <w:p w14:paraId="28F18E24" w14:textId="77777777" w:rsidR="00F133EA" w:rsidRDefault="00F133EA" w:rsidP="00F133EA">
      <w:pPr>
        <w:numPr>
          <w:ilvl w:val="0"/>
          <w:numId w:val="17"/>
        </w:numPr>
      </w:pPr>
      <w:r w:rsidRPr="000A0B55">
        <w:t>Enables fair comparison across groups with differing attendance patterns and cohort sizes by normalising at student-day level.</w:t>
      </w:r>
    </w:p>
    <w:p w14:paraId="55E6B333" w14:textId="77777777" w:rsidR="00F133EA" w:rsidRPr="00290EF1" w:rsidRDefault="00F133EA" w:rsidP="00F133EA">
      <w:pPr>
        <w:numPr>
          <w:ilvl w:val="0"/>
          <w:numId w:val="17"/>
        </w:numPr>
      </w:pPr>
      <w:r w:rsidRPr="00290EF1">
        <w:t>Better suited for group and over</w:t>
      </w:r>
      <w:r w:rsidRPr="00290EF1">
        <w:noBreakHyphen/>
        <w:t>time analysis than non</w:t>
      </w:r>
      <w:r w:rsidRPr="00290EF1">
        <w:noBreakHyphen/>
        <w:t>normalised totals.</w:t>
      </w:r>
    </w:p>
    <w:p w14:paraId="0E75873E" w14:textId="77777777" w:rsidR="00F133EA" w:rsidRPr="00290EF1" w:rsidRDefault="00F133EA" w:rsidP="00F133EA">
      <w:pPr>
        <w:pStyle w:val="Heading4"/>
      </w:pPr>
      <w:bookmarkStart w:id="233" w:name="_Toc233624763"/>
      <w:r>
        <w:t>Limitations</w:t>
      </w:r>
      <w:bookmarkEnd w:id="233"/>
    </w:p>
    <w:p w14:paraId="4DD21596" w14:textId="77777777" w:rsidR="00F133EA" w:rsidRPr="00290EF1" w:rsidRDefault="00F133EA" w:rsidP="00F133EA">
      <w:pPr>
        <w:numPr>
          <w:ilvl w:val="0"/>
          <w:numId w:val="18"/>
        </w:numPr>
      </w:pPr>
      <w:r w:rsidRPr="00290EF1">
        <w:t>Less intuitive for non</w:t>
      </w:r>
      <w:r w:rsidRPr="00290EF1">
        <w:noBreakHyphen/>
        <w:t>technical users and may require explanation.</w:t>
      </w:r>
    </w:p>
    <w:p w14:paraId="0F9300F3" w14:textId="77777777" w:rsidR="00F133EA" w:rsidRPr="00290EF1" w:rsidRDefault="00F133EA" w:rsidP="00F133EA">
      <w:pPr>
        <w:numPr>
          <w:ilvl w:val="0"/>
          <w:numId w:val="18"/>
        </w:numPr>
      </w:pPr>
      <w:r w:rsidRPr="00290EF1">
        <w:t>Sensitive to attendance patterns (e.g., prolonged absence stalls denominator growth).</w:t>
      </w:r>
    </w:p>
    <w:p w14:paraId="15981B82" w14:textId="77777777" w:rsidR="00F133EA" w:rsidRPr="00290EF1" w:rsidRDefault="00F133EA" w:rsidP="00F133EA">
      <w:pPr>
        <w:numPr>
          <w:ilvl w:val="0"/>
          <w:numId w:val="18"/>
        </w:numPr>
      </w:pPr>
      <w:r w:rsidRPr="00290EF1">
        <w:t>Attendance variation still exists between students, even when normalised.</w:t>
      </w:r>
    </w:p>
    <w:p w14:paraId="07640AAB" w14:textId="77777777" w:rsidR="00F133EA" w:rsidRPr="00290EF1" w:rsidRDefault="00F133EA" w:rsidP="00F133EA">
      <w:pPr>
        <w:pStyle w:val="Heading4"/>
      </w:pPr>
      <w:bookmarkStart w:id="234" w:name="_Toc233624764"/>
      <w:r>
        <w:t>Not Recommended For</w:t>
      </w:r>
      <w:bookmarkEnd w:id="234"/>
    </w:p>
    <w:p w14:paraId="23F9FDB1" w14:textId="77777777" w:rsidR="00F133EA" w:rsidRPr="00290EF1" w:rsidRDefault="00F133EA" w:rsidP="00F133EA">
      <w:pPr>
        <w:numPr>
          <w:ilvl w:val="0"/>
          <w:numId w:val="19"/>
        </w:numPr>
      </w:pPr>
      <w:r w:rsidRPr="00290EF1">
        <w:t>Very short</w:t>
      </w:r>
      <w:r w:rsidRPr="00290EF1">
        <w:noBreakHyphen/>
        <w:t>term or single</w:t>
      </w:r>
      <w:r w:rsidRPr="00290EF1">
        <w:noBreakHyphen/>
        <w:t>incident review</w:t>
      </w:r>
    </w:p>
    <w:p w14:paraId="48863249" w14:textId="77777777" w:rsidR="00F133EA" w:rsidRPr="00290EF1" w:rsidRDefault="00F133EA" w:rsidP="00F133EA">
      <w:pPr>
        <w:numPr>
          <w:ilvl w:val="0"/>
          <w:numId w:val="19"/>
        </w:numPr>
      </w:pPr>
      <w:r w:rsidRPr="00290EF1">
        <w:t>Scenarios with incomplete or unreliable attendance data</w:t>
      </w:r>
    </w:p>
    <w:p w14:paraId="5F440331" w14:textId="77777777" w:rsidR="00F133EA" w:rsidRPr="00290EF1" w:rsidRDefault="00F133EA" w:rsidP="00F133EA">
      <w:pPr>
        <w:numPr>
          <w:ilvl w:val="0"/>
          <w:numId w:val="19"/>
        </w:numPr>
      </w:pPr>
      <w:r w:rsidRPr="00290EF1">
        <w:t>Stakeholders unfamiliar with rate</w:t>
      </w:r>
      <w:r w:rsidRPr="00290EF1">
        <w:noBreakHyphen/>
        <w:t>based metrics without supporting explanation</w:t>
      </w:r>
    </w:p>
    <w:p w14:paraId="4F3B657D" w14:textId="77777777" w:rsidR="00F133EA" w:rsidRPr="00290EF1" w:rsidRDefault="00F133EA" w:rsidP="00F133EA">
      <w:pPr>
        <w:pStyle w:val="Heading4"/>
      </w:pPr>
      <w:bookmarkStart w:id="235" w:name="_Toc233624765"/>
      <w:r>
        <w:t>Recommended Reporting Controls</w:t>
      </w:r>
      <w:bookmarkEnd w:id="235"/>
    </w:p>
    <w:p w14:paraId="34B13B76" w14:textId="77777777" w:rsidR="00F133EA" w:rsidRPr="00290EF1" w:rsidRDefault="00F133EA" w:rsidP="00F133EA">
      <w:pPr>
        <w:numPr>
          <w:ilvl w:val="0"/>
          <w:numId w:val="20"/>
        </w:numPr>
      </w:pPr>
      <w:r w:rsidRPr="00290EF1">
        <w:t xml:space="preserve">Use alongside: </w:t>
      </w:r>
    </w:p>
    <w:p w14:paraId="0E42E98C" w14:textId="55A329A6" w:rsidR="00F133EA" w:rsidRPr="00290EF1" w:rsidRDefault="00F133EA" w:rsidP="00F133EA">
      <w:pPr>
        <w:numPr>
          <w:ilvl w:val="1"/>
          <w:numId w:val="20"/>
        </w:numPr>
      </w:pPr>
      <w:r w:rsidRPr="00290EF1">
        <w:t xml:space="preserve">Raw </w:t>
      </w:r>
      <w:r w:rsidR="00F63211">
        <w:t>Mark Count</w:t>
      </w:r>
    </w:p>
    <w:p w14:paraId="68587DA6" w14:textId="77777777" w:rsidR="00F133EA" w:rsidRPr="00290EF1" w:rsidRDefault="00F133EA" w:rsidP="00F133EA">
      <w:pPr>
        <w:numPr>
          <w:ilvl w:val="0"/>
          <w:numId w:val="20"/>
        </w:numPr>
      </w:pPr>
      <w:r w:rsidRPr="00290EF1">
        <w:t>Clearly label as a rate</w:t>
      </w:r>
      <w:r w:rsidRPr="00290EF1">
        <w:noBreakHyphen/>
        <w:t>based measure.</w:t>
      </w:r>
    </w:p>
    <w:p w14:paraId="25D943D0" w14:textId="77777777" w:rsidR="00F133EA" w:rsidRPr="00290EF1" w:rsidRDefault="00F133EA" w:rsidP="00F133EA">
      <w:pPr>
        <w:numPr>
          <w:ilvl w:val="0"/>
          <w:numId w:val="20"/>
        </w:numPr>
      </w:pPr>
      <w:r w:rsidRPr="00290EF1">
        <w:t>Provide explanatory tooltips or guidance notes.</w:t>
      </w:r>
    </w:p>
    <w:p w14:paraId="0455FAA5" w14:textId="351F2AA2" w:rsidR="00102971" w:rsidRDefault="00102971" w:rsidP="00102971">
      <w:pPr>
        <w:pStyle w:val="Heading3"/>
      </w:pPr>
      <w:bookmarkStart w:id="236" w:name="_Toc233624766"/>
      <w:r>
        <w:t>Mark</w:t>
      </w:r>
      <w:r w:rsidR="00B82A75">
        <w:t>s</w:t>
      </w:r>
      <w:r>
        <w:t xml:space="preserve"> as Percentage of Present Marks</w:t>
      </w:r>
      <w:bookmarkEnd w:id="236"/>
    </w:p>
    <w:p w14:paraId="717D336D" w14:textId="77777777" w:rsidR="00102971" w:rsidRPr="00292294" w:rsidRDefault="00102971" w:rsidP="00102971">
      <w:r>
        <w:t>Mark as Percentage of Present Marks is detailed below:</w:t>
      </w:r>
    </w:p>
    <w:p w14:paraId="6B2AD23C" w14:textId="77777777" w:rsidR="00102971" w:rsidRPr="00292294" w:rsidRDefault="00102971" w:rsidP="00102971">
      <w:pPr>
        <w:pStyle w:val="Heading4"/>
      </w:pPr>
      <w:bookmarkStart w:id="237" w:name="_Toc233624767"/>
      <w:r>
        <w:t>Purpose</w:t>
      </w:r>
      <w:bookmarkEnd w:id="237"/>
    </w:p>
    <w:p w14:paraId="64D02887" w14:textId="77777777" w:rsidR="00102971" w:rsidRPr="00292294" w:rsidRDefault="00102971" w:rsidP="00102971">
      <w:r w:rsidRPr="00292294">
        <w:t>Expresses the count of a specific mark as a percentage of all present marks. Measures composition within presence, not overall attendance.</w:t>
      </w:r>
    </w:p>
    <w:p w14:paraId="20AFB011" w14:textId="77777777" w:rsidR="00102971" w:rsidRDefault="00102971" w:rsidP="00102971">
      <w:pPr>
        <w:pStyle w:val="Heading4"/>
      </w:pPr>
      <w:bookmarkStart w:id="238" w:name="_Toc233624768"/>
      <w:r>
        <w:t>Definition</w:t>
      </w:r>
      <w:bookmarkEnd w:id="238"/>
    </w:p>
    <w:p w14:paraId="0F023AAB" w14:textId="77777777" w:rsidR="00102971" w:rsidRPr="00292294" w:rsidRDefault="00102971" w:rsidP="00102971">
      <w:r w:rsidRPr="00292294">
        <w:t>Mark Count ÷ Total Present Mark Count</w:t>
      </w:r>
    </w:p>
    <w:p w14:paraId="63917854" w14:textId="3C500B19" w:rsidR="00102971" w:rsidRDefault="006941A2" w:rsidP="00102971">
      <w:pPr>
        <w:pStyle w:val="Heading4"/>
      </w:pPr>
      <w:bookmarkStart w:id="239" w:name="_Toc233624769"/>
      <w:r>
        <w:t>Recommended</w:t>
      </w:r>
      <w:r w:rsidR="00102971">
        <w:t xml:space="preserve"> Use</w:t>
      </w:r>
      <w:bookmarkEnd w:id="239"/>
    </w:p>
    <w:p w14:paraId="5EC20FEC" w14:textId="083CBE87" w:rsidR="00102971" w:rsidRPr="00023052" w:rsidRDefault="00102971" w:rsidP="00102971">
      <w:r w:rsidRPr="00023052">
        <w:t xml:space="preserve">This measure </w:t>
      </w:r>
      <w:r w:rsidR="006941A2">
        <w:t>is intended for</w:t>
      </w:r>
      <w:r w:rsidRPr="00023052">
        <w:t>:</w:t>
      </w:r>
    </w:p>
    <w:p w14:paraId="55E9AFAB" w14:textId="77777777" w:rsidR="00102971" w:rsidRPr="00023052" w:rsidRDefault="00102971" w:rsidP="00804D48">
      <w:pPr>
        <w:pStyle w:val="ListParagraph"/>
        <w:numPr>
          <w:ilvl w:val="0"/>
          <w:numId w:val="36"/>
        </w:numPr>
      </w:pPr>
      <w:r w:rsidRPr="00023052">
        <w:t>Analysing composition of present marks.</w:t>
      </w:r>
    </w:p>
    <w:p w14:paraId="01051249" w14:textId="77777777" w:rsidR="00102971" w:rsidRPr="00023052" w:rsidRDefault="00102971" w:rsidP="00804D48">
      <w:pPr>
        <w:pStyle w:val="ListParagraph"/>
        <w:numPr>
          <w:ilvl w:val="0"/>
          <w:numId w:val="36"/>
        </w:numPr>
      </w:pPr>
      <w:r w:rsidRPr="00023052">
        <w:t>Understanding how present attendance is distributed across present</w:t>
      </w:r>
      <w:r w:rsidRPr="00023052">
        <w:noBreakHyphen/>
        <w:t>related mark types.</w:t>
      </w:r>
    </w:p>
    <w:p w14:paraId="3A9B21DC" w14:textId="77777777" w:rsidR="00102971" w:rsidRPr="00023052" w:rsidRDefault="00102971" w:rsidP="00804D48">
      <w:pPr>
        <w:pStyle w:val="ListParagraph"/>
        <w:numPr>
          <w:ilvl w:val="0"/>
          <w:numId w:val="36"/>
        </w:numPr>
      </w:pPr>
      <w:r w:rsidRPr="00023052">
        <w:lastRenderedPageBreak/>
        <w:t>Comparing present patterns across students or groups.</w:t>
      </w:r>
    </w:p>
    <w:p w14:paraId="6C6EB642" w14:textId="77777777" w:rsidR="00102971" w:rsidRPr="00023052" w:rsidRDefault="00102971" w:rsidP="00102971">
      <w:pPr>
        <w:pStyle w:val="Heading4"/>
      </w:pPr>
      <w:bookmarkStart w:id="240" w:name="_Toc233624770"/>
      <w:r>
        <w:t>Strengths</w:t>
      </w:r>
      <w:bookmarkEnd w:id="240"/>
    </w:p>
    <w:p w14:paraId="6E52F643" w14:textId="77777777" w:rsidR="00102971" w:rsidRPr="00023052" w:rsidRDefault="00102971" w:rsidP="00804D48">
      <w:pPr>
        <w:pStyle w:val="ListParagraph"/>
        <w:numPr>
          <w:ilvl w:val="0"/>
          <w:numId w:val="37"/>
        </w:numPr>
      </w:pPr>
      <w:r w:rsidRPr="00023052">
        <w:t>Normalises within present</w:t>
      </w:r>
      <w:r w:rsidRPr="00023052">
        <w:noBreakHyphen/>
        <w:t>only behaviour.</w:t>
      </w:r>
    </w:p>
    <w:p w14:paraId="7FBE64F1" w14:textId="77777777" w:rsidR="00102971" w:rsidRPr="00023052" w:rsidRDefault="00102971" w:rsidP="00804D48">
      <w:pPr>
        <w:pStyle w:val="ListParagraph"/>
        <w:numPr>
          <w:ilvl w:val="0"/>
          <w:numId w:val="37"/>
        </w:numPr>
      </w:pPr>
      <w:r w:rsidRPr="00023052">
        <w:t>Supports fair student and group comparison.</w:t>
      </w:r>
    </w:p>
    <w:p w14:paraId="46337473" w14:textId="77777777" w:rsidR="00102971" w:rsidRPr="00023052" w:rsidRDefault="00102971" w:rsidP="00804D48">
      <w:pPr>
        <w:pStyle w:val="ListParagraph"/>
        <w:numPr>
          <w:ilvl w:val="0"/>
          <w:numId w:val="37"/>
        </w:numPr>
      </w:pPr>
      <w:r w:rsidRPr="00023052">
        <w:t>Effective for 10</w:t>
      </w:r>
      <w:r w:rsidRPr="00023052">
        <w:noBreakHyphen/>
        <w:t>day and multi</w:t>
      </w:r>
      <w:r w:rsidRPr="00023052">
        <w:noBreakHyphen/>
        <w:t xml:space="preserve">week trend analysis: </w:t>
      </w:r>
    </w:p>
    <w:p w14:paraId="3F074634" w14:textId="77777777" w:rsidR="00102971" w:rsidRPr="00023052" w:rsidRDefault="00102971" w:rsidP="00804D48">
      <w:pPr>
        <w:pStyle w:val="ListParagraph"/>
        <w:numPr>
          <w:ilvl w:val="1"/>
          <w:numId w:val="37"/>
        </w:numPr>
      </w:pPr>
      <w:r w:rsidRPr="00023052">
        <w:t>Percentage decreases when presence continues but specific marks do not, indicating improvement.</w:t>
      </w:r>
    </w:p>
    <w:p w14:paraId="151D1E59" w14:textId="77777777" w:rsidR="00102971" w:rsidRPr="00023052" w:rsidRDefault="00102971" w:rsidP="00102971">
      <w:pPr>
        <w:pStyle w:val="Heading4"/>
      </w:pPr>
      <w:bookmarkStart w:id="241" w:name="_Toc233624771"/>
      <w:r>
        <w:t>Limitations</w:t>
      </w:r>
      <w:bookmarkEnd w:id="241"/>
    </w:p>
    <w:p w14:paraId="1921ED90" w14:textId="77777777" w:rsidR="00102971" w:rsidRPr="00023052" w:rsidRDefault="00102971" w:rsidP="00804D48">
      <w:pPr>
        <w:pStyle w:val="ListParagraph"/>
        <w:numPr>
          <w:ilvl w:val="0"/>
          <w:numId w:val="38"/>
        </w:numPr>
      </w:pPr>
      <w:r w:rsidRPr="00023052">
        <w:t>NOT suitable for short</w:t>
      </w:r>
      <w:r w:rsidRPr="00023052">
        <w:noBreakHyphen/>
        <w:t>term analysis (e.g., single weeks).</w:t>
      </w:r>
    </w:p>
    <w:p w14:paraId="45A36DC0" w14:textId="77777777" w:rsidR="00102971" w:rsidRPr="00023052" w:rsidRDefault="00102971" w:rsidP="00804D48">
      <w:pPr>
        <w:pStyle w:val="ListParagraph"/>
        <w:numPr>
          <w:ilvl w:val="0"/>
          <w:numId w:val="38"/>
        </w:numPr>
      </w:pPr>
      <w:r w:rsidRPr="00023052">
        <w:t>Sensitive to small denominators (students with few present marks).</w:t>
      </w:r>
    </w:p>
    <w:p w14:paraId="29B640AF" w14:textId="77777777" w:rsidR="00102971" w:rsidRPr="00023052" w:rsidRDefault="00102971" w:rsidP="00804D48">
      <w:pPr>
        <w:pStyle w:val="ListParagraph"/>
        <w:numPr>
          <w:ilvl w:val="0"/>
          <w:numId w:val="38"/>
        </w:numPr>
      </w:pPr>
      <w:r w:rsidRPr="00023052">
        <w:t xml:space="preserve">Does NOT describe: </w:t>
      </w:r>
    </w:p>
    <w:p w14:paraId="4FDC3C8F" w14:textId="77777777" w:rsidR="00102971" w:rsidRPr="00023052" w:rsidRDefault="00102971" w:rsidP="00804D48">
      <w:pPr>
        <w:pStyle w:val="ListParagraph"/>
        <w:numPr>
          <w:ilvl w:val="1"/>
          <w:numId w:val="38"/>
        </w:numPr>
      </w:pPr>
      <w:r w:rsidRPr="00023052">
        <w:t>Overall attendance behaviour</w:t>
      </w:r>
    </w:p>
    <w:p w14:paraId="4F0C22A0" w14:textId="77777777" w:rsidR="00102971" w:rsidRPr="00023052" w:rsidRDefault="00102971" w:rsidP="00804D48">
      <w:pPr>
        <w:pStyle w:val="ListParagraph"/>
        <w:numPr>
          <w:ilvl w:val="1"/>
          <w:numId w:val="38"/>
        </w:numPr>
      </w:pPr>
      <w:r w:rsidRPr="00023052">
        <w:t>Absence patterns</w:t>
      </w:r>
    </w:p>
    <w:p w14:paraId="1F992473" w14:textId="77777777" w:rsidR="00102971" w:rsidRPr="00023052" w:rsidRDefault="00102971" w:rsidP="00102971">
      <w:pPr>
        <w:pStyle w:val="Heading4"/>
      </w:pPr>
      <w:bookmarkStart w:id="242" w:name="_Toc233624772"/>
      <w:r>
        <w:t>Not Recommended For</w:t>
      </w:r>
      <w:bookmarkEnd w:id="242"/>
    </w:p>
    <w:p w14:paraId="51181ED3" w14:textId="77777777" w:rsidR="00102971" w:rsidRPr="00023052" w:rsidRDefault="00102971" w:rsidP="00804D48">
      <w:pPr>
        <w:pStyle w:val="ListParagraph"/>
        <w:numPr>
          <w:ilvl w:val="0"/>
          <w:numId w:val="39"/>
        </w:numPr>
      </w:pPr>
      <w:r w:rsidRPr="00023052">
        <w:t>Very short time periods</w:t>
      </w:r>
    </w:p>
    <w:p w14:paraId="256376B2" w14:textId="77777777" w:rsidR="00102971" w:rsidRPr="00023052" w:rsidRDefault="00102971" w:rsidP="00804D48">
      <w:pPr>
        <w:pStyle w:val="ListParagraph"/>
        <w:numPr>
          <w:ilvl w:val="0"/>
          <w:numId w:val="39"/>
        </w:numPr>
      </w:pPr>
      <w:r w:rsidRPr="00023052">
        <w:t>Use without minimum denominator enforcement</w:t>
      </w:r>
    </w:p>
    <w:p w14:paraId="73CD4FAC" w14:textId="77777777" w:rsidR="00102971" w:rsidRPr="00023052" w:rsidRDefault="00102971" w:rsidP="00804D48">
      <w:pPr>
        <w:pStyle w:val="ListParagraph"/>
        <w:numPr>
          <w:ilvl w:val="0"/>
          <w:numId w:val="39"/>
        </w:numPr>
      </w:pPr>
      <w:r w:rsidRPr="00023052">
        <w:t>Cross</w:t>
      </w:r>
      <w:r w:rsidRPr="00023052">
        <w:noBreakHyphen/>
        <w:t>comparison between present</w:t>
      </w:r>
      <w:r w:rsidRPr="00023052">
        <w:noBreakHyphen/>
        <w:t>based and absent</w:t>
      </w:r>
      <w:r w:rsidRPr="00023052">
        <w:noBreakHyphen/>
        <w:t>based percentages</w:t>
      </w:r>
    </w:p>
    <w:p w14:paraId="26765E7D" w14:textId="77777777" w:rsidR="00102971" w:rsidRPr="00023052" w:rsidRDefault="00102971" w:rsidP="00102971">
      <w:pPr>
        <w:pStyle w:val="Heading4"/>
      </w:pPr>
      <w:bookmarkStart w:id="243" w:name="_Toc233624773"/>
      <w:r>
        <w:t>Recommended Reporting Controls</w:t>
      </w:r>
      <w:bookmarkEnd w:id="243"/>
    </w:p>
    <w:p w14:paraId="2613B58E" w14:textId="77777777" w:rsidR="00102971" w:rsidRPr="00023052" w:rsidRDefault="00102971" w:rsidP="00804D48">
      <w:pPr>
        <w:pStyle w:val="ListParagraph"/>
        <w:numPr>
          <w:ilvl w:val="0"/>
          <w:numId w:val="40"/>
        </w:numPr>
      </w:pPr>
      <w:r w:rsidRPr="00023052">
        <w:t>Apply minimum present</w:t>
      </w:r>
      <w:r w:rsidRPr="00023052">
        <w:noBreakHyphen/>
        <w:t>mark thresholds.</w:t>
      </w:r>
    </w:p>
    <w:p w14:paraId="5D28E1C0" w14:textId="5CE510FF" w:rsidR="00102971" w:rsidRPr="00023052" w:rsidRDefault="00452C23" w:rsidP="00804D48">
      <w:pPr>
        <w:pStyle w:val="ListParagraph"/>
        <w:numPr>
          <w:ilvl w:val="0"/>
          <w:numId w:val="40"/>
        </w:numPr>
      </w:pPr>
      <w:r>
        <w:t>Use</w:t>
      </w:r>
      <w:r w:rsidR="00102971" w:rsidRPr="00023052">
        <w:t xml:space="preserve"> alongside: </w:t>
      </w:r>
    </w:p>
    <w:p w14:paraId="04696270" w14:textId="77777777" w:rsidR="00102971" w:rsidRPr="00023052" w:rsidRDefault="00102971" w:rsidP="00804D48">
      <w:pPr>
        <w:pStyle w:val="ListParagraph"/>
        <w:numPr>
          <w:ilvl w:val="1"/>
          <w:numId w:val="40"/>
        </w:numPr>
      </w:pPr>
      <w:r w:rsidRPr="00023052">
        <w:t>Raw present mark counts</w:t>
      </w:r>
    </w:p>
    <w:p w14:paraId="3706FDE8" w14:textId="16D70102" w:rsidR="00102971" w:rsidRPr="00CC5831" w:rsidRDefault="00102971" w:rsidP="00804D48">
      <w:pPr>
        <w:pStyle w:val="ListParagraph"/>
        <w:numPr>
          <w:ilvl w:val="1"/>
          <w:numId w:val="40"/>
        </w:numPr>
        <w:rPr>
          <w:rFonts w:asciiTheme="majorHAnsi" w:eastAsiaTheme="majorEastAsia" w:hAnsiTheme="majorHAnsi" w:cstheme="majorBidi"/>
          <w:color w:val="365F91" w:themeColor="accent1" w:themeShade="BF"/>
          <w:sz w:val="32"/>
          <w:szCs w:val="32"/>
        </w:rPr>
      </w:pPr>
      <w:r w:rsidRPr="00023052">
        <w:t>Attendance rate (Present ÷ Possible)</w:t>
      </w:r>
    </w:p>
    <w:p w14:paraId="2247725E" w14:textId="77777777" w:rsidR="00102971" w:rsidRDefault="00102971" w:rsidP="00102971">
      <w:pPr>
        <w:pStyle w:val="Heading3"/>
      </w:pPr>
      <w:bookmarkStart w:id="244" w:name="_Toc233624774"/>
      <w:r>
        <w:t>Marks as a Percentage of Absent Marks</w:t>
      </w:r>
      <w:bookmarkEnd w:id="244"/>
    </w:p>
    <w:p w14:paraId="29FB45C2" w14:textId="77777777" w:rsidR="00102971" w:rsidRPr="00292294" w:rsidRDefault="00102971" w:rsidP="00102971">
      <w:r>
        <w:t>Marks as a Percentage of Absent Marks is detailed below:</w:t>
      </w:r>
    </w:p>
    <w:p w14:paraId="27AFF380" w14:textId="77777777" w:rsidR="00102971" w:rsidRPr="00292294" w:rsidRDefault="00102971" w:rsidP="00102971">
      <w:pPr>
        <w:pStyle w:val="Heading4"/>
      </w:pPr>
      <w:bookmarkStart w:id="245" w:name="_Toc233624775"/>
      <w:r>
        <w:t>Purpose</w:t>
      </w:r>
      <w:bookmarkEnd w:id="245"/>
    </w:p>
    <w:p w14:paraId="241D4F0B" w14:textId="77777777" w:rsidR="00102971" w:rsidRPr="00292294" w:rsidRDefault="00102971" w:rsidP="00102971">
      <w:r w:rsidRPr="00023052">
        <w:t xml:space="preserve">Expresses the count of a specific mark as a percentage of all absent marks, enabling analysis of </w:t>
      </w:r>
      <w:r w:rsidRPr="00292294">
        <w:t>absence composition.</w:t>
      </w:r>
    </w:p>
    <w:p w14:paraId="136E0ECC" w14:textId="77777777" w:rsidR="00102971" w:rsidRPr="00292294" w:rsidRDefault="00102971" w:rsidP="00102971">
      <w:pPr>
        <w:pStyle w:val="Heading4"/>
      </w:pPr>
      <w:bookmarkStart w:id="246" w:name="_Toc233624776"/>
      <w:r>
        <w:t>Definition</w:t>
      </w:r>
      <w:bookmarkEnd w:id="246"/>
    </w:p>
    <w:p w14:paraId="003A6BA0" w14:textId="77777777" w:rsidR="00102971" w:rsidRPr="00292294" w:rsidRDefault="00102971" w:rsidP="00102971">
      <w:r w:rsidRPr="00292294">
        <w:t>Mark Count ÷ Total Absent Mark Count</w:t>
      </w:r>
    </w:p>
    <w:p w14:paraId="5C3F7F7D" w14:textId="62ADAA80" w:rsidR="00102971" w:rsidRPr="00292294" w:rsidRDefault="006941A2" w:rsidP="00102971">
      <w:pPr>
        <w:pStyle w:val="Heading4"/>
      </w:pPr>
      <w:bookmarkStart w:id="247" w:name="_Toc233624777"/>
      <w:r>
        <w:t>Recommended</w:t>
      </w:r>
      <w:r w:rsidR="00102971">
        <w:t xml:space="preserve"> Use</w:t>
      </w:r>
      <w:bookmarkEnd w:id="247"/>
    </w:p>
    <w:p w14:paraId="0B0AB841" w14:textId="407DF087" w:rsidR="00102971" w:rsidRPr="00023052" w:rsidRDefault="00102971" w:rsidP="00102971">
      <w:r w:rsidRPr="00023052">
        <w:t xml:space="preserve">This measure </w:t>
      </w:r>
      <w:r w:rsidR="006941A2">
        <w:t>is intended for</w:t>
      </w:r>
      <w:r w:rsidRPr="00023052">
        <w:t>:</w:t>
      </w:r>
    </w:p>
    <w:p w14:paraId="354B4F4F" w14:textId="77777777" w:rsidR="00102971" w:rsidRPr="00023052" w:rsidRDefault="00102971" w:rsidP="00804D48">
      <w:pPr>
        <w:pStyle w:val="ListParagraph"/>
        <w:numPr>
          <w:ilvl w:val="0"/>
          <w:numId w:val="41"/>
        </w:numPr>
      </w:pPr>
      <w:r w:rsidRPr="00023052">
        <w:t>Analysing absence reasons and patterns.</w:t>
      </w:r>
    </w:p>
    <w:p w14:paraId="252E5E4C" w14:textId="77777777" w:rsidR="00102971" w:rsidRPr="00023052" w:rsidRDefault="00102971" w:rsidP="00804D48">
      <w:pPr>
        <w:pStyle w:val="ListParagraph"/>
        <w:numPr>
          <w:ilvl w:val="0"/>
          <w:numId w:val="41"/>
        </w:numPr>
      </w:pPr>
      <w:r w:rsidRPr="00023052">
        <w:t>Comparing absence composition across groups or students.</w:t>
      </w:r>
    </w:p>
    <w:p w14:paraId="7EE43FDB" w14:textId="77777777" w:rsidR="00102971" w:rsidRPr="00023052" w:rsidRDefault="00102971" w:rsidP="00804D48">
      <w:pPr>
        <w:pStyle w:val="ListParagraph"/>
        <w:numPr>
          <w:ilvl w:val="0"/>
          <w:numId w:val="41"/>
        </w:numPr>
      </w:pPr>
      <w:r w:rsidRPr="00023052">
        <w:t>Evaluating shifts in absence behaviour over time.</w:t>
      </w:r>
    </w:p>
    <w:p w14:paraId="1572A1E2" w14:textId="77777777" w:rsidR="00102971" w:rsidRPr="00023052" w:rsidRDefault="00102971" w:rsidP="00102971">
      <w:pPr>
        <w:pStyle w:val="Heading4"/>
      </w:pPr>
      <w:bookmarkStart w:id="248" w:name="_Toc233624778"/>
      <w:r>
        <w:t>Strengths</w:t>
      </w:r>
      <w:bookmarkEnd w:id="248"/>
    </w:p>
    <w:p w14:paraId="69B90F2D" w14:textId="77777777" w:rsidR="00102971" w:rsidRPr="00023052" w:rsidRDefault="00102971" w:rsidP="00102971">
      <w:r w:rsidRPr="00023052">
        <w:t>Normalises within absence only.</w:t>
      </w:r>
    </w:p>
    <w:p w14:paraId="7B881466" w14:textId="77777777" w:rsidR="00102971" w:rsidRPr="00023052" w:rsidRDefault="00102971" w:rsidP="00102971">
      <w:r w:rsidRPr="00023052">
        <w:t>Supports reliable comparison across students and groups.</w:t>
      </w:r>
    </w:p>
    <w:p w14:paraId="2E839234" w14:textId="77777777" w:rsidR="00102971" w:rsidRPr="00023052" w:rsidRDefault="00102971" w:rsidP="00102971">
      <w:r w:rsidRPr="00023052">
        <w:t>Effective for rolling or 10</w:t>
      </w:r>
      <w:r w:rsidRPr="00023052">
        <w:noBreakHyphen/>
        <w:t xml:space="preserve">day trend analysis: </w:t>
      </w:r>
    </w:p>
    <w:p w14:paraId="088CA631" w14:textId="77777777" w:rsidR="00102971" w:rsidRPr="00023052" w:rsidRDefault="00102971" w:rsidP="00804D48">
      <w:pPr>
        <w:pStyle w:val="ListParagraph"/>
        <w:numPr>
          <w:ilvl w:val="0"/>
          <w:numId w:val="42"/>
        </w:numPr>
      </w:pPr>
      <w:r w:rsidRPr="00023052">
        <w:t>Percentage reduces as total absences increase, indicating improvement.</w:t>
      </w:r>
    </w:p>
    <w:p w14:paraId="16D05C5A" w14:textId="77777777" w:rsidR="00102971" w:rsidRPr="00023052" w:rsidRDefault="00102971" w:rsidP="00102971">
      <w:pPr>
        <w:pStyle w:val="Heading4"/>
      </w:pPr>
      <w:bookmarkStart w:id="249" w:name="_Toc233624779"/>
      <w:r>
        <w:lastRenderedPageBreak/>
        <w:t>Limitations</w:t>
      </w:r>
      <w:bookmarkEnd w:id="249"/>
    </w:p>
    <w:p w14:paraId="5273A529" w14:textId="77777777" w:rsidR="00102971" w:rsidRPr="00023052" w:rsidRDefault="00102971" w:rsidP="00804D48">
      <w:pPr>
        <w:pStyle w:val="ListParagraph"/>
        <w:numPr>
          <w:ilvl w:val="0"/>
          <w:numId w:val="43"/>
        </w:numPr>
      </w:pPr>
      <w:r w:rsidRPr="00023052">
        <w:t>NOT suitable for short</w:t>
      </w:r>
      <w:r w:rsidRPr="00023052">
        <w:noBreakHyphen/>
        <w:t>term analysis.</w:t>
      </w:r>
    </w:p>
    <w:p w14:paraId="39940623" w14:textId="77777777" w:rsidR="00102971" w:rsidRPr="00023052" w:rsidRDefault="00102971" w:rsidP="00804D48">
      <w:pPr>
        <w:pStyle w:val="ListParagraph"/>
        <w:numPr>
          <w:ilvl w:val="0"/>
          <w:numId w:val="43"/>
        </w:numPr>
      </w:pPr>
      <w:r w:rsidRPr="00023052">
        <w:t>Sensitive to small denominators (e.g., very few absence marks).</w:t>
      </w:r>
    </w:p>
    <w:p w14:paraId="7EBC4A4C" w14:textId="77777777" w:rsidR="00102971" w:rsidRPr="00023052" w:rsidRDefault="00102971" w:rsidP="00804D48">
      <w:pPr>
        <w:pStyle w:val="ListParagraph"/>
        <w:numPr>
          <w:ilvl w:val="0"/>
          <w:numId w:val="43"/>
        </w:numPr>
      </w:pPr>
      <w:r w:rsidRPr="00023052">
        <w:t xml:space="preserve">Does NOT indicate: </w:t>
      </w:r>
    </w:p>
    <w:p w14:paraId="187B40CB" w14:textId="77777777" w:rsidR="00102971" w:rsidRPr="00292294" w:rsidRDefault="00102971" w:rsidP="00804D48">
      <w:pPr>
        <w:pStyle w:val="ListParagraph"/>
        <w:numPr>
          <w:ilvl w:val="1"/>
          <w:numId w:val="43"/>
        </w:numPr>
      </w:pPr>
      <w:r w:rsidRPr="00292294">
        <w:t>Overall attendance</w:t>
      </w:r>
    </w:p>
    <w:p w14:paraId="4B7176E6" w14:textId="77777777" w:rsidR="00102971" w:rsidRPr="00292294" w:rsidRDefault="00102971" w:rsidP="00804D48">
      <w:pPr>
        <w:pStyle w:val="ListParagraph"/>
        <w:numPr>
          <w:ilvl w:val="1"/>
          <w:numId w:val="43"/>
        </w:numPr>
      </w:pPr>
      <w:r w:rsidRPr="00292294">
        <w:t>Frequency of absence without context</w:t>
      </w:r>
    </w:p>
    <w:p w14:paraId="5AEB3683" w14:textId="77777777" w:rsidR="00102971" w:rsidRPr="00023052" w:rsidRDefault="00102971" w:rsidP="00102971">
      <w:pPr>
        <w:pStyle w:val="Heading4"/>
      </w:pPr>
      <w:bookmarkStart w:id="250" w:name="_Toc233624780"/>
      <w:r>
        <w:t>Not Recommended For</w:t>
      </w:r>
      <w:bookmarkEnd w:id="250"/>
    </w:p>
    <w:p w14:paraId="0C971B15" w14:textId="77777777" w:rsidR="00102971" w:rsidRPr="00023052" w:rsidRDefault="00102971" w:rsidP="00804D48">
      <w:pPr>
        <w:pStyle w:val="ListParagraph"/>
        <w:numPr>
          <w:ilvl w:val="0"/>
          <w:numId w:val="44"/>
        </w:numPr>
      </w:pPr>
      <w:r w:rsidRPr="00023052">
        <w:t>Very short time windows</w:t>
      </w:r>
    </w:p>
    <w:p w14:paraId="1BF69FCA" w14:textId="77777777" w:rsidR="00102971" w:rsidRPr="00023052" w:rsidRDefault="00102971" w:rsidP="00804D48">
      <w:pPr>
        <w:pStyle w:val="ListParagraph"/>
        <w:numPr>
          <w:ilvl w:val="0"/>
          <w:numId w:val="44"/>
        </w:numPr>
      </w:pPr>
      <w:r w:rsidRPr="00023052">
        <w:t>Interpretation without denominator controls</w:t>
      </w:r>
    </w:p>
    <w:p w14:paraId="5F5CD3D6" w14:textId="77777777" w:rsidR="00102971" w:rsidRPr="00023052" w:rsidRDefault="00102971" w:rsidP="00804D48">
      <w:pPr>
        <w:pStyle w:val="ListParagraph"/>
        <w:numPr>
          <w:ilvl w:val="0"/>
          <w:numId w:val="44"/>
        </w:numPr>
      </w:pPr>
      <w:r w:rsidRPr="00023052">
        <w:t>Comparing present</w:t>
      </w:r>
      <w:r w:rsidRPr="00023052">
        <w:noBreakHyphen/>
        <w:t>based and absent</w:t>
      </w:r>
      <w:r w:rsidRPr="00023052">
        <w:noBreakHyphen/>
        <w:t>based percentages directly</w:t>
      </w:r>
    </w:p>
    <w:p w14:paraId="07378F37" w14:textId="77777777" w:rsidR="00102971" w:rsidRPr="00023052" w:rsidRDefault="00102971" w:rsidP="00102971">
      <w:pPr>
        <w:pStyle w:val="Heading4"/>
      </w:pPr>
      <w:bookmarkStart w:id="251" w:name="_Toc233624781"/>
      <w:r>
        <w:t>Recommended Reporting Controls</w:t>
      </w:r>
      <w:bookmarkEnd w:id="251"/>
    </w:p>
    <w:p w14:paraId="797DD59E" w14:textId="77777777" w:rsidR="00102971" w:rsidRPr="00023052" w:rsidRDefault="00102971" w:rsidP="00804D48">
      <w:pPr>
        <w:pStyle w:val="ListParagraph"/>
        <w:numPr>
          <w:ilvl w:val="0"/>
          <w:numId w:val="45"/>
        </w:numPr>
      </w:pPr>
      <w:r w:rsidRPr="00023052">
        <w:t>Apply a minimum absent</w:t>
      </w:r>
      <w:r w:rsidRPr="00023052">
        <w:noBreakHyphen/>
        <w:t>mark threshold.</w:t>
      </w:r>
    </w:p>
    <w:p w14:paraId="6B7907C8" w14:textId="422EC885" w:rsidR="00102971" w:rsidRPr="00023052" w:rsidRDefault="00452C23" w:rsidP="00804D48">
      <w:pPr>
        <w:pStyle w:val="ListParagraph"/>
        <w:numPr>
          <w:ilvl w:val="0"/>
          <w:numId w:val="45"/>
        </w:numPr>
      </w:pPr>
      <w:r>
        <w:t>Use alongside</w:t>
      </w:r>
      <w:r w:rsidR="00102971" w:rsidRPr="00023052">
        <w:t xml:space="preserve">: </w:t>
      </w:r>
    </w:p>
    <w:p w14:paraId="1D2C6763" w14:textId="77777777" w:rsidR="00102971" w:rsidRPr="00023052" w:rsidRDefault="00102971" w:rsidP="00804D48">
      <w:pPr>
        <w:pStyle w:val="ListParagraph"/>
        <w:numPr>
          <w:ilvl w:val="1"/>
          <w:numId w:val="45"/>
        </w:numPr>
      </w:pPr>
      <w:r w:rsidRPr="00023052">
        <w:t>Raw absence mark counts</w:t>
      </w:r>
    </w:p>
    <w:p w14:paraId="4B8711D0" w14:textId="77777777" w:rsidR="00102971" w:rsidRPr="001B2FD4" w:rsidRDefault="00102971" w:rsidP="00804D48">
      <w:pPr>
        <w:pStyle w:val="ListParagraph"/>
        <w:numPr>
          <w:ilvl w:val="1"/>
          <w:numId w:val="45"/>
        </w:numPr>
        <w:rPr>
          <w:rFonts w:asciiTheme="majorHAnsi" w:eastAsiaTheme="majorEastAsia" w:hAnsiTheme="majorHAnsi" w:cstheme="majorBidi"/>
          <w:color w:val="365F91" w:themeColor="accent1" w:themeShade="BF"/>
          <w:sz w:val="32"/>
          <w:szCs w:val="32"/>
        </w:rPr>
      </w:pPr>
      <w:r w:rsidRPr="00023052">
        <w:t>Attendance rates (Present ÷ Possible)</w:t>
      </w:r>
    </w:p>
    <w:p w14:paraId="17C33208" w14:textId="2BAA08C5" w:rsidR="00102971" w:rsidRDefault="00102971" w:rsidP="00102971">
      <w:pPr>
        <w:pStyle w:val="Heading3"/>
      </w:pPr>
      <w:bookmarkStart w:id="252" w:name="_Toc233624782"/>
      <w:r>
        <w:t>Mark</w:t>
      </w:r>
      <w:r w:rsidR="00B82A75">
        <w:t>s</w:t>
      </w:r>
      <w:r>
        <w:t xml:space="preserve"> as Percentage of Possible</w:t>
      </w:r>
      <w:r w:rsidR="00B82A75">
        <w:t xml:space="preserve"> Marks</w:t>
      </w:r>
      <w:bookmarkEnd w:id="252"/>
    </w:p>
    <w:p w14:paraId="36630BBD" w14:textId="77777777" w:rsidR="00102971" w:rsidRPr="00292294" w:rsidRDefault="00102971" w:rsidP="00102971">
      <w:r>
        <w:t>Mark as Percentage of Possible is detailed below</w:t>
      </w:r>
    </w:p>
    <w:p w14:paraId="10C6194B" w14:textId="77777777" w:rsidR="00102971" w:rsidRPr="008B457F" w:rsidRDefault="00102971" w:rsidP="00102971">
      <w:pPr>
        <w:pStyle w:val="Heading4"/>
      </w:pPr>
      <w:bookmarkStart w:id="253" w:name="_Toc233624783"/>
      <w:r w:rsidRPr="00D9176F">
        <w:t>Purpose</w:t>
      </w:r>
      <w:bookmarkEnd w:id="253"/>
    </w:p>
    <w:p w14:paraId="1AC51E9A" w14:textId="77777777" w:rsidR="00102971" w:rsidRPr="008B457F" w:rsidRDefault="00102971" w:rsidP="00102971">
      <w:r w:rsidRPr="008B457F">
        <w:t>Expresses recorded marks as a percentage of all possible attendance marks. This is a normalised measure of attendance mark activity relative to opportunity.</w:t>
      </w:r>
    </w:p>
    <w:p w14:paraId="1733B0F2" w14:textId="77777777" w:rsidR="00102971" w:rsidRPr="008B457F" w:rsidRDefault="00102971" w:rsidP="00102971">
      <w:pPr>
        <w:pStyle w:val="Heading4"/>
      </w:pPr>
      <w:bookmarkStart w:id="254" w:name="_Toc233624784"/>
      <w:r>
        <w:t>Definition</w:t>
      </w:r>
      <w:bookmarkEnd w:id="254"/>
    </w:p>
    <w:p w14:paraId="3517F3D4" w14:textId="77777777" w:rsidR="00102971" w:rsidRPr="00023052" w:rsidRDefault="00102971" w:rsidP="00102971">
      <w:r w:rsidRPr="00023052">
        <w:t>Mark Count ÷ Total Possible Mark Count</w:t>
      </w:r>
    </w:p>
    <w:p w14:paraId="72F1E387" w14:textId="77777777" w:rsidR="00102971" w:rsidRPr="00023052" w:rsidRDefault="00102971" w:rsidP="00804D48">
      <w:pPr>
        <w:pStyle w:val="ListParagraph"/>
        <w:numPr>
          <w:ilvl w:val="0"/>
          <w:numId w:val="46"/>
        </w:numPr>
      </w:pPr>
      <w:r w:rsidRPr="00292294">
        <w:rPr>
          <w:i/>
          <w:iCs/>
        </w:rPr>
        <w:t>Marks</w:t>
      </w:r>
      <w:r w:rsidRPr="00023052">
        <w:t xml:space="preserve"> include all attendance marks in scope.</w:t>
      </w:r>
    </w:p>
    <w:p w14:paraId="44B2B83D" w14:textId="77777777" w:rsidR="00102971" w:rsidRPr="00023052" w:rsidRDefault="00102971" w:rsidP="00804D48">
      <w:pPr>
        <w:pStyle w:val="ListParagraph"/>
        <w:numPr>
          <w:ilvl w:val="0"/>
          <w:numId w:val="46"/>
        </w:numPr>
      </w:pPr>
      <w:r w:rsidRPr="00292294">
        <w:rPr>
          <w:i/>
          <w:iCs/>
        </w:rPr>
        <w:t>Possible</w:t>
      </w:r>
      <w:r w:rsidRPr="00023052">
        <w:t xml:space="preserve"> refers to possible marks, not possible days.</w:t>
      </w:r>
    </w:p>
    <w:p w14:paraId="1752E24A" w14:textId="5A5AA025" w:rsidR="00102971" w:rsidRPr="00451422" w:rsidRDefault="006941A2" w:rsidP="00102971">
      <w:pPr>
        <w:pStyle w:val="Heading4"/>
      </w:pPr>
      <w:bookmarkStart w:id="255" w:name="_Toc233624785"/>
      <w:r>
        <w:t>Recommended</w:t>
      </w:r>
      <w:r w:rsidR="00102971">
        <w:t xml:space="preserve"> Use</w:t>
      </w:r>
      <w:bookmarkEnd w:id="255"/>
    </w:p>
    <w:p w14:paraId="61BFFA76" w14:textId="56182F38" w:rsidR="00102971" w:rsidRPr="00451422" w:rsidRDefault="00102971" w:rsidP="00102971">
      <w:r w:rsidRPr="00451422">
        <w:t xml:space="preserve">This measure </w:t>
      </w:r>
      <w:r w:rsidR="006941A2">
        <w:t>is intended for</w:t>
      </w:r>
      <w:r w:rsidRPr="00451422">
        <w:t>:</w:t>
      </w:r>
    </w:p>
    <w:p w14:paraId="1CF868F2" w14:textId="77777777" w:rsidR="00102971" w:rsidRPr="00451422" w:rsidRDefault="00102971" w:rsidP="00804D48">
      <w:pPr>
        <w:pStyle w:val="ListParagraph"/>
        <w:numPr>
          <w:ilvl w:val="0"/>
          <w:numId w:val="47"/>
        </w:numPr>
      </w:pPr>
      <w:r w:rsidRPr="00451422">
        <w:t>Analysing overall attendance mark behaviour relative to opportunity.</w:t>
      </w:r>
    </w:p>
    <w:p w14:paraId="00DECADC" w14:textId="77777777" w:rsidR="00102971" w:rsidRPr="00451422" w:rsidRDefault="00102971" w:rsidP="00804D48">
      <w:pPr>
        <w:pStyle w:val="ListParagraph"/>
        <w:numPr>
          <w:ilvl w:val="0"/>
          <w:numId w:val="47"/>
        </w:numPr>
      </w:pPr>
      <w:r w:rsidRPr="00451422">
        <w:t>Supporting student</w:t>
      </w:r>
      <w:r w:rsidRPr="00451422">
        <w:noBreakHyphen/>
        <w:t>to</w:t>
      </w:r>
      <w:r w:rsidRPr="00451422">
        <w:noBreakHyphen/>
        <w:t>student, group, and over</w:t>
      </w:r>
      <w:r w:rsidRPr="00451422">
        <w:noBreakHyphen/>
        <w:t>time comparison.</w:t>
      </w:r>
    </w:p>
    <w:p w14:paraId="7E18FD36" w14:textId="77777777" w:rsidR="00102971" w:rsidRPr="00451422" w:rsidRDefault="00102971" w:rsidP="00804D48">
      <w:pPr>
        <w:pStyle w:val="ListParagraph"/>
        <w:numPr>
          <w:ilvl w:val="0"/>
          <w:numId w:val="47"/>
        </w:numPr>
      </w:pPr>
      <w:r w:rsidRPr="00451422">
        <w:t>Identifying improvement where fewer marks are accrued across increasing opportunity.</w:t>
      </w:r>
    </w:p>
    <w:p w14:paraId="1FB6EFAA" w14:textId="77777777" w:rsidR="00102971" w:rsidRPr="00451422" w:rsidRDefault="00102971" w:rsidP="00102971">
      <w:pPr>
        <w:pStyle w:val="Heading4"/>
      </w:pPr>
      <w:bookmarkStart w:id="256" w:name="_Toc233624786"/>
      <w:r>
        <w:t>Strengths</w:t>
      </w:r>
      <w:bookmarkEnd w:id="256"/>
    </w:p>
    <w:p w14:paraId="4815131E" w14:textId="77777777" w:rsidR="00102971" w:rsidRPr="00451422" w:rsidRDefault="00102971" w:rsidP="00804D48">
      <w:pPr>
        <w:pStyle w:val="ListParagraph"/>
        <w:numPr>
          <w:ilvl w:val="0"/>
          <w:numId w:val="48"/>
        </w:numPr>
      </w:pPr>
      <w:r w:rsidRPr="00451422">
        <w:t>Well suited for cumulative and trend analysis.</w:t>
      </w:r>
    </w:p>
    <w:p w14:paraId="6B8B2EE0" w14:textId="77777777" w:rsidR="00102971" w:rsidRPr="00451422" w:rsidRDefault="00102971" w:rsidP="00804D48">
      <w:pPr>
        <w:pStyle w:val="ListParagraph"/>
        <w:numPr>
          <w:ilvl w:val="0"/>
          <w:numId w:val="48"/>
        </w:numPr>
      </w:pPr>
      <w:r w:rsidRPr="00451422">
        <w:t>Effective for 10</w:t>
      </w:r>
      <w:r w:rsidRPr="00451422">
        <w:noBreakHyphen/>
        <w:t>day trend analysis.</w:t>
      </w:r>
    </w:p>
    <w:p w14:paraId="5592446E" w14:textId="77777777" w:rsidR="00102971" w:rsidRPr="00451422" w:rsidRDefault="00102971" w:rsidP="00804D48">
      <w:pPr>
        <w:pStyle w:val="ListParagraph"/>
        <w:numPr>
          <w:ilvl w:val="0"/>
          <w:numId w:val="48"/>
        </w:numPr>
      </w:pPr>
      <w:r w:rsidRPr="00451422">
        <w:t>Supports comparison across differing attendance histories, group sizes, and calendar structures.</w:t>
      </w:r>
    </w:p>
    <w:p w14:paraId="67580FF1" w14:textId="77777777" w:rsidR="00102971" w:rsidRPr="00451422" w:rsidRDefault="00102971" w:rsidP="00102971">
      <w:pPr>
        <w:pStyle w:val="Heading4"/>
      </w:pPr>
      <w:bookmarkStart w:id="257" w:name="_Toc233624787"/>
      <w:r>
        <w:t>Limitations</w:t>
      </w:r>
      <w:bookmarkEnd w:id="257"/>
    </w:p>
    <w:p w14:paraId="3868848A" w14:textId="77777777" w:rsidR="00102971" w:rsidRPr="00451422" w:rsidRDefault="00102971" w:rsidP="00804D48">
      <w:pPr>
        <w:pStyle w:val="ListParagraph"/>
        <w:numPr>
          <w:ilvl w:val="0"/>
          <w:numId w:val="49"/>
        </w:numPr>
      </w:pPr>
      <w:r w:rsidRPr="00451422">
        <w:t>NOT suitable for short</w:t>
      </w:r>
      <w:r w:rsidRPr="00451422">
        <w:noBreakHyphen/>
        <w:t>term analysis due to denominator volatility.</w:t>
      </w:r>
    </w:p>
    <w:p w14:paraId="1CB182DE" w14:textId="77777777" w:rsidR="00102971" w:rsidRPr="00451422" w:rsidRDefault="00102971" w:rsidP="00804D48">
      <w:pPr>
        <w:pStyle w:val="ListParagraph"/>
        <w:numPr>
          <w:ilvl w:val="0"/>
          <w:numId w:val="49"/>
        </w:numPr>
      </w:pPr>
      <w:r w:rsidRPr="00451422">
        <w:t>Sensitive to small denominators (low possible</w:t>
      </w:r>
      <w:r w:rsidRPr="00451422">
        <w:noBreakHyphen/>
        <w:t>mark counts).</w:t>
      </w:r>
    </w:p>
    <w:p w14:paraId="60F6453B" w14:textId="77777777" w:rsidR="00102971" w:rsidRPr="00451422" w:rsidRDefault="00102971" w:rsidP="00804D48">
      <w:pPr>
        <w:pStyle w:val="ListParagraph"/>
        <w:numPr>
          <w:ilvl w:val="0"/>
          <w:numId w:val="49"/>
        </w:numPr>
      </w:pPr>
      <w:r w:rsidRPr="00451422">
        <w:t>Does NOT distinguish between mark types or behavioural context.</w:t>
      </w:r>
    </w:p>
    <w:p w14:paraId="62CAC651" w14:textId="77777777" w:rsidR="00102971" w:rsidRPr="00451422" w:rsidRDefault="00102971" w:rsidP="00102971">
      <w:pPr>
        <w:pStyle w:val="Heading4"/>
      </w:pPr>
      <w:bookmarkStart w:id="258" w:name="_Toc233624788"/>
      <w:r>
        <w:t>Not Recommended For</w:t>
      </w:r>
      <w:bookmarkEnd w:id="258"/>
    </w:p>
    <w:p w14:paraId="1827021F" w14:textId="77777777" w:rsidR="00102971" w:rsidRPr="00451422" w:rsidRDefault="00102971" w:rsidP="00804D48">
      <w:pPr>
        <w:pStyle w:val="ListParagraph"/>
        <w:numPr>
          <w:ilvl w:val="0"/>
          <w:numId w:val="50"/>
        </w:numPr>
      </w:pPr>
      <w:r w:rsidRPr="00451422">
        <w:t>Very short reporting windows</w:t>
      </w:r>
    </w:p>
    <w:p w14:paraId="2B8919EF" w14:textId="77777777" w:rsidR="00102971" w:rsidRPr="00451422" w:rsidRDefault="00102971" w:rsidP="00804D48">
      <w:pPr>
        <w:pStyle w:val="ListParagraph"/>
        <w:numPr>
          <w:ilvl w:val="0"/>
          <w:numId w:val="50"/>
        </w:numPr>
      </w:pPr>
      <w:r w:rsidRPr="00451422">
        <w:t>Interpretation without minimum denominator enforcement</w:t>
      </w:r>
    </w:p>
    <w:p w14:paraId="45B4A1EB" w14:textId="77777777" w:rsidR="00102971" w:rsidRPr="00451422" w:rsidRDefault="00102971" w:rsidP="00804D48">
      <w:pPr>
        <w:pStyle w:val="ListParagraph"/>
        <w:numPr>
          <w:ilvl w:val="0"/>
          <w:numId w:val="50"/>
        </w:numPr>
      </w:pPr>
      <w:r w:rsidRPr="00451422">
        <w:t>Behavioural analysis without mark</w:t>
      </w:r>
      <w:r w:rsidRPr="00451422">
        <w:noBreakHyphen/>
        <w:t>type context</w:t>
      </w:r>
    </w:p>
    <w:p w14:paraId="3DB481C6" w14:textId="77777777" w:rsidR="00102971" w:rsidRPr="00451422" w:rsidRDefault="00102971" w:rsidP="00102971">
      <w:pPr>
        <w:pStyle w:val="Heading4"/>
      </w:pPr>
      <w:bookmarkStart w:id="259" w:name="_Toc233624789"/>
      <w:r>
        <w:lastRenderedPageBreak/>
        <w:t>Recommended Reporting Controls</w:t>
      </w:r>
      <w:bookmarkEnd w:id="259"/>
    </w:p>
    <w:p w14:paraId="50E354C2" w14:textId="77777777" w:rsidR="00102971" w:rsidRPr="00023052" w:rsidRDefault="00102971" w:rsidP="00804D48">
      <w:pPr>
        <w:pStyle w:val="ListParagraph"/>
        <w:numPr>
          <w:ilvl w:val="0"/>
          <w:numId w:val="51"/>
        </w:numPr>
      </w:pPr>
      <w:r w:rsidRPr="00023052">
        <w:t>Apply a minimum possible</w:t>
      </w:r>
      <w:r w:rsidRPr="00023052">
        <w:noBreakHyphen/>
        <w:t>mark threshold.</w:t>
      </w:r>
    </w:p>
    <w:p w14:paraId="3C37696C" w14:textId="77777777" w:rsidR="00102971" w:rsidRPr="00023052" w:rsidRDefault="00102971" w:rsidP="00804D48">
      <w:pPr>
        <w:pStyle w:val="ListParagraph"/>
        <w:numPr>
          <w:ilvl w:val="0"/>
          <w:numId w:val="51"/>
        </w:numPr>
      </w:pPr>
      <w:r w:rsidRPr="00023052">
        <w:t>Clearly label measure as</w:t>
      </w:r>
      <w:r w:rsidRPr="00023052">
        <w:br/>
      </w:r>
      <w:r w:rsidRPr="00C20BDA">
        <w:rPr>
          <w:b/>
          <w:bCs/>
        </w:rPr>
        <w:t>“Percentage of Possible Marks (not days)”</w:t>
      </w:r>
    </w:p>
    <w:p w14:paraId="34D430FF" w14:textId="77777777" w:rsidR="00102971" w:rsidRPr="00023052" w:rsidRDefault="00102971" w:rsidP="00804D48">
      <w:pPr>
        <w:pStyle w:val="ListParagraph"/>
        <w:numPr>
          <w:ilvl w:val="0"/>
          <w:numId w:val="51"/>
        </w:numPr>
      </w:pPr>
      <w:r w:rsidRPr="00023052">
        <w:t xml:space="preserve">Use alongside: </w:t>
      </w:r>
    </w:p>
    <w:p w14:paraId="4B687B88" w14:textId="77777777" w:rsidR="00102971" w:rsidRPr="00023052" w:rsidRDefault="00102971" w:rsidP="00804D48">
      <w:pPr>
        <w:pStyle w:val="ListParagraph"/>
        <w:numPr>
          <w:ilvl w:val="1"/>
          <w:numId w:val="51"/>
        </w:numPr>
      </w:pPr>
      <w:r w:rsidRPr="00023052">
        <w:t>Raw mark counts</w:t>
      </w:r>
    </w:p>
    <w:p w14:paraId="0257E288" w14:textId="77777777" w:rsidR="00102971" w:rsidRPr="00023052" w:rsidRDefault="00102971" w:rsidP="00804D48">
      <w:pPr>
        <w:pStyle w:val="ListParagraph"/>
        <w:numPr>
          <w:ilvl w:val="1"/>
          <w:numId w:val="51"/>
        </w:numPr>
      </w:pPr>
      <w:r w:rsidRPr="00023052">
        <w:t>Present/Absent breakdowns</w:t>
      </w:r>
    </w:p>
    <w:p w14:paraId="009A31E2" w14:textId="77777777" w:rsidR="00102971" w:rsidRPr="00023052" w:rsidRDefault="00102971" w:rsidP="00804D48">
      <w:pPr>
        <w:pStyle w:val="ListParagraph"/>
        <w:numPr>
          <w:ilvl w:val="1"/>
          <w:numId w:val="51"/>
        </w:numPr>
      </w:pPr>
      <w:r w:rsidRPr="00023052">
        <w:t>Day</w:t>
      </w:r>
      <w:r w:rsidRPr="00023052">
        <w:noBreakHyphen/>
        <w:t>normalised attendance rates where appropriate</w:t>
      </w:r>
    </w:p>
    <w:p w14:paraId="3678609B" w14:textId="37C7F40B" w:rsidR="00102971" w:rsidRDefault="00B82A75" w:rsidP="00102971">
      <w:pPr>
        <w:pStyle w:val="Heading3"/>
      </w:pPr>
      <w:bookmarkStart w:id="260" w:name="_Toc233624790"/>
      <w:r>
        <w:t>All Marks (All Mark Types)</w:t>
      </w:r>
      <w:bookmarkEnd w:id="260"/>
    </w:p>
    <w:p w14:paraId="431ED8F1" w14:textId="77777777" w:rsidR="00102971" w:rsidRPr="00D0709E" w:rsidRDefault="00102971" w:rsidP="00102971">
      <w:r>
        <w:t>Total Marks with Mark Filter Removed is detailed below:</w:t>
      </w:r>
    </w:p>
    <w:p w14:paraId="11757CF4" w14:textId="77777777" w:rsidR="00102971" w:rsidRPr="00D0709E" w:rsidRDefault="00102971" w:rsidP="00102971">
      <w:pPr>
        <w:pStyle w:val="Heading4"/>
      </w:pPr>
      <w:bookmarkStart w:id="261" w:name="_Toc233624791"/>
      <w:r>
        <w:t>Purpose</w:t>
      </w:r>
      <w:bookmarkEnd w:id="261"/>
    </w:p>
    <w:p w14:paraId="63476997" w14:textId="77777777" w:rsidR="00102971" w:rsidRPr="00023052" w:rsidRDefault="00102971" w:rsidP="00102971">
      <w:r w:rsidRPr="00023052">
        <w:t>Provides the total number of attendance marks within scope after removing all mark</w:t>
      </w:r>
      <w:r w:rsidRPr="00023052">
        <w:noBreakHyphen/>
        <w:t>type filters. This ensures consistent denominators for percentage</w:t>
      </w:r>
      <w:r w:rsidRPr="00023052">
        <w:noBreakHyphen/>
        <w:t>based measures. Intended strictly for internal calculation.</w:t>
      </w:r>
    </w:p>
    <w:p w14:paraId="45AAB499" w14:textId="77777777" w:rsidR="00102971" w:rsidRDefault="00102971" w:rsidP="00102971">
      <w:pPr>
        <w:pStyle w:val="Heading4"/>
        <w:rPr>
          <w:rStyle w:val="Heading3Char"/>
        </w:rPr>
      </w:pPr>
      <w:bookmarkStart w:id="262" w:name="_Toc233624792"/>
      <w:r>
        <w:t>Definition</w:t>
      </w:r>
      <w:bookmarkEnd w:id="262"/>
    </w:p>
    <w:p w14:paraId="40DF3D41" w14:textId="77777777" w:rsidR="00102971" w:rsidRPr="00023052" w:rsidRDefault="00102971" w:rsidP="00102971">
      <w:r w:rsidRPr="00023052">
        <w:t>Returns the total attendance mark count with all mark filters removed, while preserving all other contextual filters (e.g., date, student, group).</w:t>
      </w:r>
    </w:p>
    <w:p w14:paraId="4F3DC120" w14:textId="77777777" w:rsidR="00102971" w:rsidRPr="00D0709E" w:rsidRDefault="00102971" w:rsidP="00102971">
      <w:pPr>
        <w:pStyle w:val="Heading4"/>
      </w:pPr>
      <w:bookmarkStart w:id="263" w:name="_Toc233624793"/>
      <w:r>
        <w:t>Usage Requirements</w:t>
      </w:r>
      <w:bookmarkEnd w:id="263"/>
    </w:p>
    <w:p w14:paraId="0F26D2A7" w14:textId="77777777" w:rsidR="00102971" w:rsidRPr="00023052" w:rsidRDefault="00102971" w:rsidP="00804D48">
      <w:pPr>
        <w:pStyle w:val="ListParagraph"/>
        <w:numPr>
          <w:ilvl w:val="0"/>
          <w:numId w:val="52"/>
        </w:numPr>
      </w:pPr>
      <w:r w:rsidRPr="00023052">
        <w:t>SHALL NOT be used directly in reporting.</w:t>
      </w:r>
    </w:p>
    <w:p w14:paraId="5F6C04F7" w14:textId="77777777" w:rsidR="00102971" w:rsidRPr="00023052" w:rsidRDefault="00102971" w:rsidP="00804D48">
      <w:pPr>
        <w:pStyle w:val="ListParagraph"/>
        <w:numPr>
          <w:ilvl w:val="0"/>
          <w:numId w:val="52"/>
        </w:numPr>
      </w:pPr>
      <w:r w:rsidRPr="00023052">
        <w:t xml:space="preserve">SHALL return </w:t>
      </w:r>
      <w:r w:rsidRPr="00D0709E">
        <w:rPr>
          <w:b/>
          <w:bCs/>
        </w:rPr>
        <w:t>BLANK</w:t>
      </w:r>
      <w:r w:rsidRPr="00023052">
        <w:t xml:space="preserve"> when evaluated outside supported contexts.</w:t>
      </w:r>
    </w:p>
    <w:p w14:paraId="4E076FB1" w14:textId="77777777" w:rsidR="00102971" w:rsidRDefault="00102971" w:rsidP="00804D48">
      <w:pPr>
        <w:pStyle w:val="ListParagraph"/>
        <w:numPr>
          <w:ilvl w:val="0"/>
          <w:numId w:val="52"/>
        </w:numPr>
      </w:pPr>
      <w:r w:rsidRPr="00023052">
        <w:t>SHALL be reserved for deriving percentage</w:t>
      </w:r>
      <w:r w:rsidRPr="00023052">
        <w:noBreakHyphen/>
        <w:t>based or normalised attendance measures requiring stable denominators.</w:t>
      </w:r>
    </w:p>
    <w:p w14:paraId="5E552B7B" w14:textId="7215F536" w:rsidR="00ED49C6" w:rsidRDefault="00AF2361" w:rsidP="00ED49C6">
      <w:pPr>
        <w:pStyle w:val="Heading3"/>
      </w:pPr>
      <w:bookmarkStart w:id="264" w:name="_Toc233624794"/>
      <w:r>
        <w:t>Marks</w:t>
      </w:r>
      <w:r w:rsidR="00ED49C6">
        <w:t xml:space="preserve"> KPIs</w:t>
      </w:r>
      <w:bookmarkEnd w:id="264"/>
    </w:p>
    <w:p w14:paraId="0471F6F6" w14:textId="3A0654F2" w:rsidR="00ED49C6" w:rsidRDefault="00ED49C6" w:rsidP="00ED49C6">
      <w:r>
        <w:t xml:space="preserve">The following </w:t>
      </w:r>
      <w:r w:rsidR="00AF2361">
        <w:t>Mark</w:t>
      </w:r>
      <w:r>
        <w:t xml:space="preserve"> KPI’s are included in the model:</w:t>
      </w:r>
    </w:p>
    <w:p w14:paraId="706AE378" w14:textId="0E4A6AB8" w:rsidR="00AF2361" w:rsidRPr="00AF2361" w:rsidRDefault="00AF2361" w:rsidP="00AF2361">
      <w:pPr>
        <w:pStyle w:val="Heading4"/>
      </w:pPr>
      <w:bookmarkStart w:id="265" w:name="_Toc233624795"/>
      <w:r w:rsidRPr="00AF2361">
        <w:t>RC Avg Marks per student-day (Present Attendance Only)</w:t>
      </w:r>
      <w:bookmarkEnd w:id="265"/>
    </w:p>
    <w:p w14:paraId="4FA57904" w14:textId="53C4EF7F" w:rsidR="00AF2361" w:rsidRPr="00AF2361" w:rsidRDefault="00AF2361" w:rsidP="00AF2361">
      <w:r w:rsidRPr="00AF2361">
        <w:t>This measure calculates the average number of marks per student per Present attendance day.</w:t>
      </w:r>
    </w:p>
    <w:p w14:paraId="1A206333" w14:textId="628C6731" w:rsidR="00AF2361" w:rsidRPr="00AF2361" w:rsidRDefault="00AF2361" w:rsidP="00AF2361">
      <w:r w:rsidRPr="00AF2361">
        <w:t>This is expected to be used in conjunction with a single mark filter such as L. If a single mark has not been selected</w:t>
      </w:r>
      <w:r w:rsidR="00BE3861">
        <w:t>,</w:t>
      </w:r>
      <w:r w:rsidRPr="00AF2361">
        <w:t xml:space="preserve"> then it will return blank.</w:t>
      </w:r>
    </w:p>
    <w:p w14:paraId="678A5FB6" w14:textId="1CB18D74" w:rsidR="00AF2361" w:rsidRPr="00AF2361" w:rsidRDefault="00AF2361" w:rsidP="00AF2361">
      <w:r w:rsidRPr="00AF2361">
        <w:t>Due to the way student days possible is evaluated</w:t>
      </w:r>
      <w:r w:rsidR="00BE3861">
        <w:t>,</w:t>
      </w:r>
      <w:r w:rsidRPr="00AF2361">
        <w:t xml:space="preserve"> this measure can be used on both a group of students and a single student.</w:t>
      </w:r>
    </w:p>
    <w:p w14:paraId="75EBFEF9" w14:textId="11D26E45" w:rsidR="00C8173C" w:rsidRPr="00C8173C" w:rsidRDefault="00C8173C" w:rsidP="00C8173C">
      <w:pPr>
        <w:pStyle w:val="Heading4"/>
      </w:pPr>
      <w:bookmarkStart w:id="266" w:name="_Toc233624796"/>
      <w:r w:rsidRPr="00C8173C">
        <w:t>RC L Marks as % of Present Marks</w:t>
      </w:r>
      <w:bookmarkEnd w:id="266"/>
    </w:p>
    <w:p w14:paraId="79A18CA7" w14:textId="21EFEBDF" w:rsidR="00C8173C" w:rsidRPr="00C8173C" w:rsidRDefault="00C8173C" w:rsidP="00C8173C">
      <w:r>
        <w:t xml:space="preserve">Evaluates </w:t>
      </w:r>
      <w:r w:rsidRPr="00C8173C">
        <w:t xml:space="preserve">L Marks as a percentage of present marks. </w:t>
      </w:r>
    </w:p>
    <w:p w14:paraId="166B52F2" w14:textId="31E74088" w:rsidR="00AC4B39" w:rsidRPr="00AC4B39" w:rsidRDefault="00AC4B39" w:rsidP="00AC4B39">
      <w:pPr>
        <w:pStyle w:val="Heading4"/>
      </w:pPr>
      <w:bookmarkStart w:id="267" w:name="_Toc233624797"/>
      <w:r w:rsidRPr="00AC4B39">
        <w:t>RC Marks as % of Absent Marks</w:t>
      </w:r>
      <w:bookmarkEnd w:id="267"/>
      <w:r w:rsidRPr="00AC4B39">
        <w:t xml:space="preserve"> </w:t>
      </w:r>
    </w:p>
    <w:p w14:paraId="2E59D446" w14:textId="2FD4F69F" w:rsidR="00AC4B39" w:rsidRPr="00AC4B39" w:rsidRDefault="00AC4B39" w:rsidP="00AC4B39">
      <w:r w:rsidRPr="00AC4B39">
        <w:t xml:space="preserve">Marks as a </w:t>
      </w:r>
      <w:r w:rsidRPr="00AC4B39">
        <w:t>percentage</w:t>
      </w:r>
      <w:r w:rsidRPr="00AC4B39">
        <w:t xml:space="preserve"> of absence marks. </w:t>
      </w:r>
    </w:p>
    <w:p w14:paraId="47314A69" w14:textId="6EC2D9A4" w:rsidR="00AC4B39" w:rsidRPr="00AC4B39" w:rsidRDefault="00AC4B39" w:rsidP="00AC4B39">
      <w:r w:rsidRPr="00AC4B39">
        <w:t xml:space="preserve">This is expected to be used with a single mark filter. </w:t>
      </w:r>
    </w:p>
    <w:p w14:paraId="490074D6" w14:textId="01184C75" w:rsidR="00AC4B39" w:rsidRPr="00AC4B39" w:rsidRDefault="00AC4B39" w:rsidP="00AC4B39">
      <w:r w:rsidRPr="00AC4B39">
        <w:t>If there are 0 absence marks</w:t>
      </w:r>
      <w:r w:rsidR="008364C2">
        <w:t>,</w:t>
      </w:r>
      <w:r w:rsidRPr="00AC4B39">
        <w:t xml:space="preserve"> it will return blank.</w:t>
      </w:r>
    </w:p>
    <w:p w14:paraId="1DD462BD" w14:textId="77C89F3B" w:rsidR="008364C2" w:rsidRPr="008364C2" w:rsidRDefault="008364C2" w:rsidP="008364C2">
      <w:pPr>
        <w:pStyle w:val="Heading4"/>
      </w:pPr>
      <w:bookmarkStart w:id="268" w:name="_Toc233624798"/>
      <w:r w:rsidRPr="008364C2">
        <w:t>RC Marks as % of Possible Marks</w:t>
      </w:r>
      <w:bookmarkEnd w:id="268"/>
    </w:p>
    <w:p w14:paraId="77DCB1D1" w14:textId="29711D37" w:rsidR="008364C2" w:rsidRPr="008364C2" w:rsidRDefault="008364C2" w:rsidP="008364C2">
      <w:r w:rsidRPr="008364C2">
        <w:t>Marks as a percentage of possible marks.</w:t>
      </w:r>
    </w:p>
    <w:p w14:paraId="689E91DD" w14:textId="5E27FA16" w:rsidR="008364C2" w:rsidRPr="008364C2" w:rsidRDefault="008364C2" w:rsidP="008364C2">
      <w:r w:rsidRPr="008364C2">
        <w:t xml:space="preserve">This is expected to be used with a single mark filter. </w:t>
      </w:r>
    </w:p>
    <w:p w14:paraId="264EBDB4" w14:textId="031DAC42" w:rsidR="008364C2" w:rsidRPr="008364C2" w:rsidRDefault="008364C2" w:rsidP="008364C2">
      <w:r w:rsidRPr="008364C2">
        <w:lastRenderedPageBreak/>
        <w:t xml:space="preserve">If there are 0 possible </w:t>
      </w:r>
      <w:proofErr w:type="gramStart"/>
      <w:r w:rsidRPr="008364C2">
        <w:t xml:space="preserve">marks </w:t>
      </w:r>
      <w:r>
        <w:t>,</w:t>
      </w:r>
      <w:r w:rsidRPr="008364C2">
        <w:t>it</w:t>
      </w:r>
      <w:proofErr w:type="gramEnd"/>
      <w:r w:rsidRPr="008364C2">
        <w:t xml:space="preserve"> will return blank.</w:t>
      </w:r>
    </w:p>
    <w:p w14:paraId="74E4C688" w14:textId="738E49B6" w:rsidR="008364C2" w:rsidRPr="008364C2" w:rsidRDefault="008364C2" w:rsidP="00DC25DE">
      <w:pPr>
        <w:pStyle w:val="Heading4"/>
      </w:pPr>
      <w:bookmarkStart w:id="269" w:name="_Toc233624799"/>
      <w:r w:rsidRPr="008364C2">
        <w:t>RC Marks as % of Present Marks</w:t>
      </w:r>
      <w:bookmarkEnd w:id="269"/>
    </w:p>
    <w:p w14:paraId="07A1432D" w14:textId="6FC39690" w:rsidR="008364C2" w:rsidRPr="008364C2" w:rsidRDefault="008364C2" w:rsidP="008364C2">
      <w:r w:rsidRPr="008364C2">
        <w:t xml:space="preserve">Marks as a percentage of present marks. </w:t>
      </w:r>
    </w:p>
    <w:p w14:paraId="509ABAE3" w14:textId="10660BA9" w:rsidR="008364C2" w:rsidRPr="008364C2" w:rsidRDefault="008364C2" w:rsidP="008364C2">
      <w:r w:rsidRPr="008364C2">
        <w:t xml:space="preserve">This is expected to be used with a single mark filter. </w:t>
      </w:r>
    </w:p>
    <w:p w14:paraId="5B007061" w14:textId="3B58E3A6" w:rsidR="008364C2" w:rsidRPr="008364C2" w:rsidRDefault="008364C2" w:rsidP="008364C2">
      <w:r w:rsidRPr="008364C2">
        <w:t>If there are 0 present marks</w:t>
      </w:r>
      <w:r w:rsidR="00DC25DE">
        <w:t>,</w:t>
      </w:r>
      <w:r w:rsidRPr="008364C2">
        <w:t xml:space="preserve"> it will return blank.</w:t>
      </w:r>
    </w:p>
    <w:p w14:paraId="649303EA" w14:textId="7A268739" w:rsidR="00A45C11" w:rsidRPr="00A45C11" w:rsidRDefault="00A45C11" w:rsidP="00A45C11">
      <w:pPr>
        <w:pStyle w:val="Heading4"/>
      </w:pPr>
      <w:bookmarkStart w:id="270" w:name="_Toc233624800"/>
      <w:r w:rsidRPr="00A45C11">
        <w:t xml:space="preserve">RC Possible Marks </w:t>
      </w:r>
      <w:proofErr w:type="gramStart"/>
      <w:r w:rsidRPr="00A45C11">
        <w:t>To</w:t>
      </w:r>
      <w:proofErr w:type="gramEnd"/>
      <w:r w:rsidRPr="00A45C11">
        <w:t xml:space="preserve"> Date</w:t>
      </w:r>
      <w:bookmarkEnd w:id="270"/>
    </w:p>
    <w:p w14:paraId="770A0DFB" w14:textId="68273F02" w:rsidR="00A45C11" w:rsidRPr="00A45C11" w:rsidRDefault="00A45C11" w:rsidP="00A45C11">
      <w:r w:rsidRPr="00A45C11">
        <w:t>Calculates the total number of possible marks from the start of the selected academic year to the maximum date.</w:t>
      </w:r>
    </w:p>
    <w:p w14:paraId="57C75E8D" w14:textId="608525EC" w:rsidR="00A45C11" w:rsidRPr="00A45C11" w:rsidRDefault="00A45C11" w:rsidP="00A45C11">
      <w:r w:rsidRPr="00A45C11">
        <w:t>This helps with visuals that show data by week or month etc as they would calculate for that range only rather than from the start of the year.</w:t>
      </w:r>
    </w:p>
    <w:p w14:paraId="1683378B" w14:textId="62E41D90" w:rsidR="00A45C11" w:rsidRPr="00A45C11" w:rsidRDefault="00A45C11" w:rsidP="00A45C11">
      <w:r w:rsidRPr="00A45C11">
        <w:t>This allows this measure to be used to limit students to those that only have a set number of possible marks such as a minimum of 20 for PA and SA students</w:t>
      </w:r>
      <w:r w:rsidR="00D83B9A">
        <w:t>.</w:t>
      </w:r>
    </w:p>
    <w:p w14:paraId="20B8FE6F" w14:textId="0AE171AF" w:rsidR="00ED1276" w:rsidRPr="00ED1276" w:rsidRDefault="00ED1276" w:rsidP="00ED1276">
      <w:pPr>
        <w:pStyle w:val="Heading4"/>
      </w:pPr>
      <w:bookmarkStart w:id="271" w:name="_Toc233624801"/>
      <w:r w:rsidRPr="00ED1276">
        <w:t>RC Selected Mark % of Total</w:t>
      </w:r>
      <w:bookmarkEnd w:id="271"/>
    </w:p>
    <w:p w14:paraId="7405992D" w14:textId="0CD9FE8D" w:rsidR="00ED1276" w:rsidRPr="00ED1276" w:rsidRDefault="00ED1276" w:rsidP="00ED1276">
      <w:r w:rsidRPr="00ED1276">
        <w:t>Selected marks (which are expected to be filtered) as a percentage of all marks</w:t>
      </w:r>
    </w:p>
    <w:p w14:paraId="3D94BFBC" w14:textId="30195219" w:rsidR="00ED1276" w:rsidRPr="00ED1276" w:rsidRDefault="00ED1276" w:rsidP="00ED1276">
      <w:r w:rsidRPr="00ED1276">
        <w:t>Expected to be used with a single Mark filter (e.g. Late)</w:t>
      </w:r>
      <w:r>
        <w:t xml:space="preserve"> </w:t>
      </w:r>
      <w:r w:rsidRPr="00ED1276">
        <w:t>or in a visual with Raw Mark on the axis.</w:t>
      </w:r>
    </w:p>
    <w:p w14:paraId="0E8C5762" w14:textId="1D199604" w:rsidR="00ED1276" w:rsidRPr="00ED1276" w:rsidRDefault="00ED1276" w:rsidP="00ED1276">
      <w:r w:rsidRPr="00ED1276">
        <w:t>Returns blank if more than one Raw Mark is selected.</w:t>
      </w:r>
    </w:p>
    <w:p w14:paraId="61C39216" w14:textId="388BBC44" w:rsidR="006A3C76" w:rsidRPr="006A3C76" w:rsidRDefault="006A3C76" w:rsidP="006A3C76">
      <w:pPr>
        <w:pStyle w:val="Heading4"/>
      </w:pPr>
      <w:bookmarkStart w:id="272" w:name="_Toc233624802"/>
      <w:r w:rsidRPr="006A3C76">
        <w:t>RC Selected Mark Analysis 3 Week Window Trend Labe</w:t>
      </w:r>
      <w:r>
        <w:t>l</w:t>
      </w:r>
      <w:bookmarkEnd w:id="272"/>
      <w:r w:rsidRPr="006A3C76">
        <w:t xml:space="preserve"> </w:t>
      </w:r>
    </w:p>
    <w:p w14:paraId="489EDB29" w14:textId="77777777" w:rsidR="006A3C76" w:rsidRPr="00817579" w:rsidRDefault="006A3C76" w:rsidP="006A3C76">
      <w:r w:rsidRPr="00817579">
        <w:t xml:space="preserve">Label for </w:t>
      </w:r>
      <w:r>
        <w:t>the</w:t>
      </w:r>
      <w:r w:rsidRPr="00817579">
        <w:t xml:space="preserve"> 3 Week Window trend with offset</w:t>
      </w:r>
    </w:p>
    <w:p w14:paraId="114AA15E" w14:textId="2D2CEDEB" w:rsidR="006A3C76" w:rsidRDefault="006A3C76" w:rsidP="006A3C76">
      <w:r w:rsidRPr="00817579">
        <w:t xml:space="preserve">Uses CG_TrendSignal calculation group to transform RC </w:t>
      </w:r>
      <w:r w:rsidR="00394591">
        <w:t>Marks</w:t>
      </w:r>
      <w:r>
        <w:t xml:space="preserve"> into the selected analysis</w:t>
      </w:r>
      <w:r w:rsidRPr="00817579">
        <w:t xml:space="preserve"> trend code (200-series). </w:t>
      </w:r>
    </w:p>
    <w:p w14:paraId="771D5515" w14:textId="77777777" w:rsidR="006A3C76" w:rsidRPr="00817579" w:rsidRDefault="006A3C76" w:rsidP="006A3C76">
      <w:r w:rsidRPr="00817579">
        <w:t>Do not reuse outside this context.</w:t>
      </w:r>
    </w:p>
    <w:p w14:paraId="049B6536" w14:textId="27DFB9DB" w:rsidR="00B316D0" w:rsidRPr="00B316D0" w:rsidRDefault="00B316D0" w:rsidP="00B316D0">
      <w:pPr>
        <w:pStyle w:val="Heading4"/>
      </w:pPr>
      <w:bookmarkStart w:id="273" w:name="_Toc233624803"/>
      <w:r w:rsidRPr="00B316D0">
        <w:t>RC Selected Mark Analysis Ranking (ASC)</w:t>
      </w:r>
      <w:bookmarkEnd w:id="273"/>
    </w:p>
    <w:p w14:paraId="58868203" w14:textId="4108151C" w:rsidR="00B316D0" w:rsidRPr="00B316D0" w:rsidRDefault="00B316D0" w:rsidP="00B316D0">
      <w:r w:rsidRPr="00B316D0">
        <w:t>Ranks students ascending based on the selected marks analysis</w:t>
      </w:r>
    </w:p>
    <w:p w14:paraId="3130B17C" w14:textId="4639BD2F" w:rsidR="00C74934" w:rsidRPr="00C74934" w:rsidRDefault="00C74934" w:rsidP="00C74934">
      <w:pPr>
        <w:pStyle w:val="Heading4"/>
      </w:pPr>
      <w:bookmarkStart w:id="274" w:name="_Toc233624804"/>
      <w:r w:rsidRPr="00C74934">
        <w:t>RC Selected Mark Analysis Ranking (DESC)</w:t>
      </w:r>
      <w:bookmarkEnd w:id="274"/>
    </w:p>
    <w:p w14:paraId="3415BF09" w14:textId="734059CF" w:rsidR="00C74934" w:rsidRPr="00C74934" w:rsidRDefault="00C74934" w:rsidP="00C74934">
      <w:r w:rsidRPr="00C74934">
        <w:t>Ranks students descending based on the selected marks analysis</w:t>
      </w:r>
    </w:p>
    <w:p w14:paraId="54882C45" w14:textId="551D0EBE" w:rsidR="00465882" w:rsidRPr="00465882" w:rsidRDefault="00465882" w:rsidP="00465882">
      <w:pPr>
        <w:pStyle w:val="Heading4"/>
      </w:pPr>
      <w:bookmarkStart w:id="275" w:name="_Toc233624805"/>
      <w:r w:rsidRPr="00465882">
        <w:t>RC Selected Mark Analysis RPD5 Trend Label</w:t>
      </w:r>
      <w:bookmarkEnd w:id="275"/>
    </w:p>
    <w:p w14:paraId="5B9C9ED7" w14:textId="4997F578" w:rsidR="00465882" w:rsidRPr="00817579" w:rsidRDefault="00465882" w:rsidP="00465882">
      <w:r w:rsidRPr="00817579">
        <w:t xml:space="preserve">Label for </w:t>
      </w:r>
      <w:r>
        <w:t>the</w:t>
      </w:r>
      <w:r w:rsidRPr="00817579">
        <w:t xml:space="preserve"> </w:t>
      </w:r>
      <w:r>
        <w:t>RPD5 rolling</w:t>
      </w:r>
      <w:r w:rsidRPr="00817579">
        <w:t xml:space="preserve"> trend with offset</w:t>
      </w:r>
    </w:p>
    <w:p w14:paraId="22868941" w14:textId="77777777" w:rsidR="00465882" w:rsidRDefault="00465882" w:rsidP="00465882">
      <w:r w:rsidRPr="00817579">
        <w:t xml:space="preserve">Uses CG_TrendSignal calculation group to transform RC </w:t>
      </w:r>
      <w:r>
        <w:t>Marks into the selected analysis</w:t>
      </w:r>
      <w:r w:rsidRPr="00817579">
        <w:t xml:space="preserve"> trend code (200-series). </w:t>
      </w:r>
    </w:p>
    <w:p w14:paraId="7613C094" w14:textId="7113E229" w:rsidR="00DF3FC1" w:rsidRPr="00DF3FC1" w:rsidRDefault="00DF3FC1" w:rsidP="00DF3FC1">
      <w:pPr>
        <w:pStyle w:val="Heading4"/>
      </w:pPr>
      <w:bookmarkStart w:id="276" w:name="_Toc233624806"/>
      <w:r w:rsidRPr="00DF3FC1">
        <w:t>RC Selected Mark Analysis Ten Day Trend Label</w:t>
      </w:r>
      <w:bookmarkEnd w:id="276"/>
    </w:p>
    <w:p w14:paraId="26E3B940" w14:textId="2D59860A" w:rsidR="00DF3FC1" w:rsidRPr="00817579" w:rsidRDefault="00DF3FC1" w:rsidP="00DF3FC1">
      <w:r w:rsidRPr="00817579">
        <w:t xml:space="preserve">Label for </w:t>
      </w:r>
      <w:r>
        <w:t>the</w:t>
      </w:r>
      <w:r w:rsidRPr="00817579">
        <w:t xml:space="preserve"> </w:t>
      </w:r>
      <w:proofErr w:type="gramStart"/>
      <w:r>
        <w:t>10 day</w:t>
      </w:r>
      <w:proofErr w:type="gramEnd"/>
      <w:r>
        <w:t xml:space="preserve"> cumulative</w:t>
      </w:r>
      <w:r w:rsidRPr="00817579">
        <w:t xml:space="preserve"> trend with offset</w:t>
      </w:r>
    </w:p>
    <w:p w14:paraId="09468A12" w14:textId="77777777" w:rsidR="00DF3FC1" w:rsidRDefault="00DF3FC1" w:rsidP="00DF3FC1">
      <w:r w:rsidRPr="00817579">
        <w:t xml:space="preserve">Uses CG_TrendSignal calculation group to transform RC </w:t>
      </w:r>
      <w:r>
        <w:t>Marks into the selected analysis</w:t>
      </w:r>
      <w:r w:rsidRPr="00817579">
        <w:t xml:space="preserve"> trend code (200-series). </w:t>
      </w:r>
    </w:p>
    <w:p w14:paraId="79CCC9A6" w14:textId="45FB9551" w:rsidR="00A84C0B" w:rsidRPr="00A84C0B" w:rsidRDefault="00A84C0B" w:rsidP="00A84C0B">
      <w:pPr>
        <w:pStyle w:val="Heading4"/>
      </w:pPr>
      <w:bookmarkStart w:id="277" w:name="_Toc233624807"/>
      <w:r w:rsidRPr="00A84C0B">
        <w:t>RC U Marks as % of Absent Mark</w:t>
      </w:r>
      <w:r>
        <w:t>s</w:t>
      </w:r>
      <w:bookmarkEnd w:id="277"/>
    </w:p>
    <w:p w14:paraId="4060ED99" w14:textId="77777777" w:rsidR="00A84C0B" w:rsidRPr="00A84C0B" w:rsidRDefault="00A84C0B" w:rsidP="00A84C0B">
      <w:r w:rsidRPr="00A84C0B">
        <w:t xml:space="preserve">// U Marks as a percentage of absence marks. </w:t>
      </w:r>
    </w:p>
    <w:p w14:paraId="2BFDD541" w14:textId="77777777" w:rsidR="00AF2361" w:rsidRDefault="00AF2361" w:rsidP="00ED49C6"/>
    <w:p w14:paraId="2E951978" w14:textId="77777777" w:rsidR="00ED49C6" w:rsidRPr="00023052" w:rsidRDefault="00ED49C6" w:rsidP="00ED49C6"/>
    <w:p w14:paraId="614CAA8D" w14:textId="77777777" w:rsidR="00102971" w:rsidRDefault="00102971" w:rsidP="00102971">
      <w:pPr>
        <w:pStyle w:val="Heading1"/>
      </w:pPr>
      <w:bookmarkStart w:id="278" w:name="_Toc233624808"/>
      <w:r w:rsidRPr="00D9176F">
        <w:t>DfE</w:t>
      </w:r>
      <w:r>
        <w:t xml:space="preserve"> Data</w:t>
      </w:r>
      <w:bookmarkEnd w:id="278"/>
    </w:p>
    <w:p w14:paraId="5537D4F6" w14:textId="77777777" w:rsidR="00102971" w:rsidRDefault="00102971" w:rsidP="00102971">
      <w:bookmarkStart w:id="279" w:name="_Toc224643788"/>
      <w:r>
        <w:t>Reference Benchmark Semantics:</w:t>
      </w:r>
    </w:p>
    <w:p w14:paraId="59F1D73A" w14:textId="356E2FBD" w:rsidR="00102971" w:rsidRPr="00FC554C" w:rsidRDefault="002000EA" w:rsidP="00102971">
      <w:pPr>
        <w:pStyle w:val="Heading2"/>
      </w:pPr>
      <w:bookmarkStart w:id="280" w:name="_Toc233624809"/>
      <w:r>
        <w:t>Dfe Max Date</w:t>
      </w:r>
      <w:bookmarkEnd w:id="280"/>
    </w:p>
    <w:p w14:paraId="2DDAC18F" w14:textId="77777777" w:rsidR="00102971" w:rsidRPr="0001784F" w:rsidRDefault="00102971" w:rsidP="00102971">
      <w:r w:rsidRPr="0001784F">
        <w:t xml:space="preserve">The latest date present in the DfE table. This is </w:t>
      </w:r>
      <w:r>
        <w:t xml:space="preserve">to be </w:t>
      </w:r>
      <w:r w:rsidRPr="0001784F">
        <w:t xml:space="preserve">used to </w:t>
      </w:r>
      <w:r w:rsidRPr="0001784F">
        <w:rPr>
          <w:b/>
          <w:bCs/>
        </w:rPr>
        <w:t>cap all school calculations to the same end date</w:t>
      </w:r>
      <w:r w:rsidRPr="0001784F">
        <w:t>, guaranteeing fair comparisons (e.g., if DfE is current to 10 Feb, school values are also evaluated only up to 10 Feb).</w:t>
      </w:r>
    </w:p>
    <w:p w14:paraId="3C405D98" w14:textId="64E50CF7" w:rsidR="00102971" w:rsidRPr="00CF76AE" w:rsidRDefault="001F7784" w:rsidP="00C87094">
      <w:pPr>
        <w:pStyle w:val="Heading2"/>
      </w:pPr>
      <w:bookmarkStart w:id="281" w:name="_Toc233624810"/>
      <w:r>
        <w:t>DfE</w:t>
      </w:r>
      <w:r w:rsidR="00102971">
        <w:t xml:space="preserve"> Attendance</w:t>
      </w:r>
      <w:bookmarkEnd w:id="281"/>
    </w:p>
    <w:p w14:paraId="0C537779" w14:textId="77777777" w:rsidR="00102971" w:rsidRPr="0001784F" w:rsidRDefault="00102971" w:rsidP="00102971">
      <w:r w:rsidRPr="0001784F">
        <w:t xml:space="preserve">The most recent available DfE attendance value as of </w:t>
      </w:r>
      <w:r w:rsidRPr="0001784F">
        <w:rPr>
          <w:b/>
          <w:bCs/>
        </w:rPr>
        <w:t>Maximum Benchmark Date</w:t>
      </w:r>
      <w:r w:rsidRPr="0001784F">
        <w:t>.</w:t>
      </w:r>
    </w:p>
    <w:p w14:paraId="791B1BF8" w14:textId="7DFEED25" w:rsidR="00102971" w:rsidRPr="00CF76AE" w:rsidRDefault="001F7784" w:rsidP="00C87094">
      <w:pPr>
        <w:pStyle w:val="Heading2"/>
      </w:pPr>
      <w:bookmarkStart w:id="282" w:name="_Toc233624811"/>
      <w:r>
        <w:t>DfE</w:t>
      </w:r>
      <w:r w:rsidR="00102971">
        <w:t xml:space="preserve"> Absence</w:t>
      </w:r>
      <w:bookmarkEnd w:id="282"/>
    </w:p>
    <w:p w14:paraId="200CF015" w14:textId="77777777" w:rsidR="00102971" w:rsidRPr="0001784F" w:rsidRDefault="00102971" w:rsidP="00102971">
      <w:r w:rsidRPr="0001784F">
        <w:t xml:space="preserve">The most recent available DfE overall absence value as of </w:t>
      </w:r>
      <w:r w:rsidRPr="0001784F">
        <w:rPr>
          <w:b/>
          <w:bCs/>
        </w:rPr>
        <w:t>Maximum Benchmark Date</w:t>
      </w:r>
      <w:r w:rsidRPr="0001784F">
        <w:t>.</w:t>
      </w:r>
    </w:p>
    <w:p w14:paraId="2B631A31" w14:textId="00286059" w:rsidR="00102971" w:rsidRPr="00CF76AE" w:rsidRDefault="001F7784" w:rsidP="00C87094">
      <w:pPr>
        <w:pStyle w:val="Heading2"/>
      </w:pPr>
      <w:bookmarkStart w:id="283" w:name="_Toc233624812"/>
      <w:r>
        <w:t>Dfe</w:t>
      </w:r>
      <w:r w:rsidR="00102971">
        <w:t xml:space="preserve"> Aut</w:t>
      </w:r>
      <w:r>
        <w:t>h</w:t>
      </w:r>
      <w:r w:rsidR="00102971">
        <w:t xml:space="preserve"> Absence</w:t>
      </w:r>
      <w:bookmarkEnd w:id="283"/>
    </w:p>
    <w:p w14:paraId="13F084FF" w14:textId="77777777" w:rsidR="00102971" w:rsidRPr="0001784F" w:rsidRDefault="00102971" w:rsidP="00102971">
      <w:r w:rsidRPr="0001784F">
        <w:t>The most recent available DfE authorised</w:t>
      </w:r>
      <w:r w:rsidRPr="0001784F">
        <w:noBreakHyphen/>
        <w:t xml:space="preserve">absence value as of </w:t>
      </w:r>
      <w:r w:rsidRPr="0001784F">
        <w:rPr>
          <w:b/>
          <w:bCs/>
        </w:rPr>
        <w:t>Maximum Benchmark Date</w:t>
      </w:r>
      <w:r w:rsidRPr="0001784F">
        <w:t>.</w:t>
      </w:r>
    </w:p>
    <w:p w14:paraId="0D2AF126" w14:textId="1EB4EE60" w:rsidR="00102971" w:rsidRPr="00CF76AE" w:rsidRDefault="001F7784" w:rsidP="00C87094">
      <w:pPr>
        <w:pStyle w:val="Heading2"/>
      </w:pPr>
      <w:bookmarkStart w:id="284" w:name="_Toc233624813"/>
      <w:r>
        <w:t>DfE</w:t>
      </w:r>
      <w:r w:rsidR="00102971">
        <w:t xml:space="preserve"> Unauth Absence</w:t>
      </w:r>
      <w:bookmarkEnd w:id="284"/>
    </w:p>
    <w:p w14:paraId="4371EF5C" w14:textId="77777777" w:rsidR="00102971" w:rsidRPr="0001784F" w:rsidRDefault="00102971" w:rsidP="00102971">
      <w:r w:rsidRPr="0001784F">
        <w:t>The most recent available DfE unauthorised</w:t>
      </w:r>
      <w:r w:rsidRPr="0001784F">
        <w:noBreakHyphen/>
        <w:t xml:space="preserve">absence value as of </w:t>
      </w:r>
      <w:r w:rsidRPr="0001784F">
        <w:rPr>
          <w:b/>
          <w:bCs/>
        </w:rPr>
        <w:t>Maximum Benchmark Date</w:t>
      </w:r>
      <w:r w:rsidRPr="0001784F">
        <w:t>.</w:t>
      </w:r>
    </w:p>
    <w:bookmarkEnd w:id="279"/>
    <w:p w14:paraId="04F86AE0" w14:textId="77777777" w:rsidR="00102971" w:rsidRDefault="00102971" w:rsidP="00102971">
      <w:pPr>
        <w:rPr>
          <w:b/>
          <w:bCs/>
        </w:rPr>
      </w:pPr>
    </w:p>
    <w:p w14:paraId="547B5B9F" w14:textId="56876608" w:rsidR="0068405E" w:rsidRPr="00102971" w:rsidRDefault="0068405E" w:rsidP="00102971"/>
    <w:sectPr w:rsidR="0068405E" w:rsidRPr="00102971" w:rsidSect="0010297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38108FC"/>
    <w:multiLevelType w:val="multilevel"/>
    <w:tmpl w:val="ADEA9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4A14DA2"/>
    <w:multiLevelType w:val="multilevel"/>
    <w:tmpl w:val="F5F2D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68C6105"/>
    <w:multiLevelType w:val="hybridMultilevel"/>
    <w:tmpl w:val="9C48F3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9A407B1"/>
    <w:multiLevelType w:val="hybridMultilevel"/>
    <w:tmpl w:val="7F38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AF3420F"/>
    <w:multiLevelType w:val="multilevel"/>
    <w:tmpl w:val="DAC42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1243A7"/>
    <w:multiLevelType w:val="multilevel"/>
    <w:tmpl w:val="94E463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CB5860"/>
    <w:multiLevelType w:val="hybridMultilevel"/>
    <w:tmpl w:val="3A820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1B4EB8"/>
    <w:multiLevelType w:val="hybridMultilevel"/>
    <w:tmpl w:val="59047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022CA0"/>
    <w:multiLevelType w:val="multilevel"/>
    <w:tmpl w:val="177EB4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8F523B0"/>
    <w:multiLevelType w:val="multilevel"/>
    <w:tmpl w:val="8F0655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97D0FEF"/>
    <w:multiLevelType w:val="multilevel"/>
    <w:tmpl w:val="83942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E06133F"/>
    <w:multiLevelType w:val="multilevel"/>
    <w:tmpl w:val="09A07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E5F66F3"/>
    <w:multiLevelType w:val="multilevel"/>
    <w:tmpl w:val="7C86A4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EE624B9"/>
    <w:multiLevelType w:val="multilevel"/>
    <w:tmpl w:val="12521C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FDA2434"/>
    <w:multiLevelType w:val="multilevel"/>
    <w:tmpl w:val="20687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06C0FE2"/>
    <w:multiLevelType w:val="multilevel"/>
    <w:tmpl w:val="EAE01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0742853"/>
    <w:multiLevelType w:val="multilevel"/>
    <w:tmpl w:val="6CB4B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2315763"/>
    <w:multiLevelType w:val="multilevel"/>
    <w:tmpl w:val="73307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26B0ABB"/>
    <w:multiLevelType w:val="multilevel"/>
    <w:tmpl w:val="2BB05F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3E302AF"/>
    <w:multiLevelType w:val="multilevel"/>
    <w:tmpl w:val="2BB05F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70D5E02"/>
    <w:multiLevelType w:val="hybridMultilevel"/>
    <w:tmpl w:val="5680E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9D51081"/>
    <w:multiLevelType w:val="multilevel"/>
    <w:tmpl w:val="9DCAD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C0E4649"/>
    <w:multiLevelType w:val="hybridMultilevel"/>
    <w:tmpl w:val="25689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D0F590E"/>
    <w:multiLevelType w:val="hybridMultilevel"/>
    <w:tmpl w:val="8E6E89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03E6A34"/>
    <w:multiLevelType w:val="multilevel"/>
    <w:tmpl w:val="30626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4FF69FC"/>
    <w:multiLevelType w:val="multilevel"/>
    <w:tmpl w:val="B49A2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D2902E9"/>
    <w:multiLevelType w:val="multilevel"/>
    <w:tmpl w:val="CD4A1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0E146CB"/>
    <w:multiLevelType w:val="hybridMultilevel"/>
    <w:tmpl w:val="1946D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0F7789C"/>
    <w:multiLevelType w:val="multilevel"/>
    <w:tmpl w:val="94E463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320567F"/>
    <w:multiLevelType w:val="multilevel"/>
    <w:tmpl w:val="11646D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431488A"/>
    <w:multiLevelType w:val="multilevel"/>
    <w:tmpl w:val="0F14EB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4872C13"/>
    <w:multiLevelType w:val="hybridMultilevel"/>
    <w:tmpl w:val="06265E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696354E"/>
    <w:multiLevelType w:val="multilevel"/>
    <w:tmpl w:val="EBE2DD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7AA7A8C"/>
    <w:multiLevelType w:val="multilevel"/>
    <w:tmpl w:val="60B6A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E8C0FBB"/>
    <w:multiLevelType w:val="multilevel"/>
    <w:tmpl w:val="177EB4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F5771B0"/>
    <w:multiLevelType w:val="multilevel"/>
    <w:tmpl w:val="94E463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F720538"/>
    <w:multiLevelType w:val="multilevel"/>
    <w:tmpl w:val="EBE2DD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13B7A73"/>
    <w:multiLevelType w:val="multilevel"/>
    <w:tmpl w:val="C5723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17E282D"/>
    <w:multiLevelType w:val="multilevel"/>
    <w:tmpl w:val="DB32A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2A300EB"/>
    <w:multiLevelType w:val="hybridMultilevel"/>
    <w:tmpl w:val="D9A05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46D16CB"/>
    <w:multiLevelType w:val="multilevel"/>
    <w:tmpl w:val="83942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7076C36"/>
    <w:multiLevelType w:val="hybridMultilevel"/>
    <w:tmpl w:val="5172F1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72437C1"/>
    <w:multiLevelType w:val="multilevel"/>
    <w:tmpl w:val="94E463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8D12484"/>
    <w:multiLevelType w:val="multilevel"/>
    <w:tmpl w:val="29ACEE96"/>
    <w:lvl w:ilvl="0">
      <w:start w:val="1"/>
      <w:numFmt w:val="decimal"/>
      <w:pStyle w:val="Heading1"/>
      <w:suff w:val="space"/>
      <w:lvlText w:val="%1."/>
      <w:lvlJc w:val="left"/>
      <w:pPr>
        <w:ind w:left="0" w:firstLine="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0" w:firstLine="0"/>
      </w:pPr>
      <w:rPr>
        <w:rFonts w:hint="default"/>
      </w:rPr>
    </w:lvl>
    <w:lvl w:ilvl="4">
      <w:start w:val="1"/>
      <w:numFmt w:val="decimal"/>
      <w:pStyle w:val="Heading5"/>
      <w:lvlText w:val="%1.%2.%3.%4.%5."/>
      <w:lvlJc w:val="left"/>
      <w:pPr>
        <w:ind w:left="0" w:firstLine="0"/>
      </w:pPr>
      <w:rPr>
        <w:rFonts w:hint="default"/>
      </w:rPr>
    </w:lvl>
    <w:lvl w:ilvl="5">
      <w:start w:val="1"/>
      <w:numFmt w:val="decimal"/>
      <w:pStyle w:val="Heading6"/>
      <w:lvlText w:val="%1.%2.%3.%4.%5.%6."/>
      <w:lvlJc w:val="left"/>
      <w:pPr>
        <w:ind w:left="0" w:firstLine="0"/>
      </w:pPr>
      <w:rPr>
        <w:rFonts w:hint="default"/>
      </w:rPr>
    </w:lvl>
    <w:lvl w:ilvl="6">
      <w:start w:val="1"/>
      <w:numFmt w:val="decimal"/>
      <w:pStyle w:val="Heading7"/>
      <w:lvlText w:val="%1.%2.%3.%4.%5.%6.%7."/>
      <w:lvlJc w:val="left"/>
      <w:pPr>
        <w:ind w:left="0" w:firstLine="0"/>
      </w:pPr>
      <w:rPr>
        <w:rFonts w:hint="default"/>
      </w:rPr>
    </w:lvl>
    <w:lvl w:ilvl="7">
      <w:start w:val="1"/>
      <w:numFmt w:val="decimal"/>
      <w:pStyle w:val="Heading8"/>
      <w:lvlText w:val="%1.%2.%3.%4.%5.%6.%7.%8."/>
      <w:lvlJc w:val="left"/>
      <w:pPr>
        <w:ind w:left="0" w:firstLine="0"/>
      </w:pPr>
      <w:rPr>
        <w:rFonts w:hint="default"/>
      </w:rPr>
    </w:lvl>
    <w:lvl w:ilvl="8">
      <w:start w:val="1"/>
      <w:numFmt w:val="decimal"/>
      <w:pStyle w:val="Heading9"/>
      <w:lvlText w:val="%1.%2.%3.%4.%5.%6.%7.%8.%9."/>
      <w:lvlJc w:val="left"/>
      <w:pPr>
        <w:ind w:left="0" w:firstLine="0"/>
      </w:pPr>
      <w:rPr>
        <w:rFonts w:hint="default"/>
      </w:rPr>
    </w:lvl>
  </w:abstractNum>
  <w:abstractNum w:abstractNumId="50" w15:restartNumberingAfterBreak="0">
    <w:nsid w:val="59945165"/>
    <w:multiLevelType w:val="multilevel"/>
    <w:tmpl w:val="C91484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A040D2A"/>
    <w:multiLevelType w:val="multilevel"/>
    <w:tmpl w:val="81AAF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A1C1AB1"/>
    <w:multiLevelType w:val="multilevel"/>
    <w:tmpl w:val="3A36A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CFF6B68"/>
    <w:multiLevelType w:val="multilevel"/>
    <w:tmpl w:val="A5DC95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0B95ECA"/>
    <w:multiLevelType w:val="multilevel"/>
    <w:tmpl w:val="895C3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2A75D11"/>
    <w:multiLevelType w:val="multilevel"/>
    <w:tmpl w:val="3716B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54D04AA"/>
    <w:multiLevelType w:val="multilevel"/>
    <w:tmpl w:val="3716BF4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7" w15:restartNumberingAfterBreak="0">
    <w:nsid w:val="68D90F17"/>
    <w:multiLevelType w:val="multilevel"/>
    <w:tmpl w:val="3C8049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B2F42B9"/>
    <w:multiLevelType w:val="multilevel"/>
    <w:tmpl w:val="10D62D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B9D2FC6"/>
    <w:multiLevelType w:val="multilevel"/>
    <w:tmpl w:val="94E463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20F68E2"/>
    <w:multiLevelType w:val="multilevel"/>
    <w:tmpl w:val="3716B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65A3170"/>
    <w:multiLevelType w:val="multilevel"/>
    <w:tmpl w:val="11646D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6C07730"/>
    <w:multiLevelType w:val="hybridMultilevel"/>
    <w:tmpl w:val="A2E2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8745C1F"/>
    <w:multiLevelType w:val="multilevel"/>
    <w:tmpl w:val="D3BC8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8C0206A"/>
    <w:multiLevelType w:val="hybridMultilevel"/>
    <w:tmpl w:val="73DAD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8C604BD"/>
    <w:multiLevelType w:val="multilevel"/>
    <w:tmpl w:val="94E463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9660AE4"/>
    <w:multiLevelType w:val="hybridMultilevel"/>
    <w:tmpl w:val="13C83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B1C4085"/>
    <w:multiLevelType w:val="hybridMultilevel"/>
    <w:tmpl w:val="E662C4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C174F19"/>
    <w:multiLevelType w:val="multilevel"/>
    <w:tmpl w:val="5EAAF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19771074">
    <w:abstractNumId w:val="5"/>
  </w:num>
  <w:num w:numId="2" w16cid:durableId="867983812">
    <w:abstractNumId w:val="3"/>
  </w:num>
  <w:num w:numId="3" w16cid:durableId="95489448">
    <w:abstractNumId w:val="2"/>
  </w:num>
  <w:num w:numId="4" w16cid:durableId="991444785">
    <w:abstractNumId w:val="4"/>
  </w:num>
  <w:num w:numId="5" w16cid:durableId="929893993">
    <w:abstractNumId w:val="1"/>
  </w:num>
  <w:num w:numId="6" w16cid:durableId="1011762232">
    <w:abstractNumId w:val="0"/>
  </w:num>
  <w:num w:numId="7" w16cid:durableId="1759709273">
    <w:abstractNumId w:val="10"/>
  </w:num>
  <w:num w:numId="8" w16cid:durableId="879249596">
    <w:abstractNumId w:val="63"/>
  </w:num>
  <w:num w:numId="9" w16cid:durableId="1280334938">
    <w:abstractNumId w:val="21"/>
  </w:num>
  <w:num w:numId="10" w16cid:durableId="2087722651">
    <w:abstractNumId w:val="32"/>
  </w:num>
  <w:num w:numId="11" w16cid:durableId="123815140">
    <w:abstractNumId w:val="44"/>
  </w:num>
  <w:num w:numId="12" w16cid:durableId="816530956">
    <w:abstractNumId w:val="30"/>
  </w:num>
  <w:num w:numId="13" w16cid:durableId="1506091745">
    <w:abstractNumId w:val="68"/>
  </w:num>
  <w:num w:numId="14" w16cid:durableId="1446923951">
    <w:abstractNumId w:val="52"/>
  </w:num>
  <w:num w:numId="15" w16cid:durableId="3020118">
    <w:abstractNumId w:val="36"/>
  </w:num>
  <w:num w:numId="16" w16cid:durableId="2249148">
    <w:abstractNumId w:val="27"/>
  </w:num>
  <w:num w:numId="17" w16cid:durableId="1134368746">
    <w:abstractNumId w:val="57"/>
  </w:num>
  <w:num w:numId="18" w16cid:durableId="1296834304">
    <w:abstractNumId w:val="22"/>
  </w:num>
  <w:num w:numId="19" w16cid:durableId="20205472">
    <w:abstractNumId w:val="6"/>
  </w:num>
  <w:num w:numId="20" w16cid:durableId="633104422">
    <w:abstractNumId w:val="58"/>
  </w:num>
  <w:num w:numId="21" w16cid:durableId="905259144">
    <w:abstractNumId w:val="39"/>
  </w:num>
  <w:num w:numId="22" w16cid:durableId="388724908">
    <w:abstractNumId w:val="15"/>
  </w:num>
  <w:num w:numId="23" w16cid:durableId="744497959">
    <w:abstractNumId w:val="19"/>
  </w:num>
  <w:num w:numId="24" w16cid:durableId="589581395">
    <w:abstractNumId w:val="43"/>
  </w:num>
  <w:num w:numId="25" w16cid:durableId="140969417">
    <w:abstractNumId w:val="53"/>
  </w:num>
  <w:num w:numId="26" w16cid:durableId="1514108361">
    <w:abstractNumId w:val="64"/>
  </w:num>
  <w:num w:numId="27" w16cid:durableId="1724258753">
    <w:abstractNumId w:val="29"/>
  </w:num>
  <w:num w:numId="28" w16cid:durableId="196046676">
    <w:abstractNumId w:val="28"/>
  </w:num>
  <w:num w:numId="29" w16cid:durableId="352804603">
    <w:abstractNumId w:val="12"/>
  </w:num>
  <w:num w:numId="30" w16cid:durableId="1805077527">
    <w:abstractNumId w:val="37"/>
  </w:num>
  <w:num w:numId="31" w16cid:durableId="609624751">
    <w:abstractNumId w:val="45"/>
  </w:num>
  <w:num w:numId="32" w16cid:durableId="1151362524">
    <w:abstractNumId w:val="8"/>
  </w:num>
  <w:num w:numId="33" w16cid:durableId="454325033">
    <w:abstractNumId w:val="35"/>
  </w:num>
  <w:num w:numId="34" w16cid:durableId="1147748852">
    <w:abstractNumId w:val="61"/>
  </w:num>
  <w:num w:numId="35" w16cid:durableId="156269367">
    <w:abstractNumId w:val="42"/>
  </w:num>
  <w:num w:numId="36" w16cid:durableId="1353802279">
    <w:abstractNumId w:val="38"/>
  </w:num>
  <w:num w:numId="37" w16cid:durableId="1222063818">
    <w:abstractNumId w:val="31"/>
  </w:num>
  <w:num w:numId="38" w16cid:durableId="345789799">
    <w:abstractNumId w:val="14"/>
  </w:num>
  <w:num w:numId="39" w16cid:durableId="1986008633">
    <w:abstractNumId w:val="40"/>
  </w:num>
  <w:num w:numId="40" w16cid:durableId="1873689656">
    <w:abstractNumId w:val="55"/>
  </w:num>
  <w:num w:numId="41" w16cid:durableId="1577013659">
    <w:abstractNumId w:val="60"/>
  </w:num>
  <w:num w:numId="42" w16cid:durableId="1534688546">
    <w:abstractNumId w:val="56"/>
  </w:num>
  <w:num w:numId="43" w16cid:durableId="2095514163">
    <w:abstractNumId w:val="16"/>
  </w:num>
  <w:num w:numId="44" w16cid:durableId="803700172">
    <w:abstractNumId w:val="46"/>
  </w:num>
  <w:num w:numId="45" w16cid:durableId="438262790">
    <w:abstractNumId w:val="11"/>
  </w:num>
  <w:num w:numId="46" w16cid:durableId="1046366705">
    <w:abstractNumId w:val="59"/>
  </w:num>
  <w:num w:numId="47" w16cid:durableId="1075395402">
    <w:abstractNumId w:val="34"/>
  </w:num>
  <w:num w:numId="48" w16cid:durableId="309022597">
    <w:abstractNumId w:val="65"/>
  </w:num>
  <w:num w:numId="49" w16cid:durableId="2119058601">
    <w:abstractNumId w:val="41"/>
  </w:num>
  <w:num w:numId="50" w16cid:durableId="47186732">
    <w:abstractNumId w:val="48"/>
  </w:num>
  <w:num w:numId="51" w16cid:durableId="929386998">
    <w:abstractNumId w:val="25"/>
  </w:num>
  <w:num w:numId="52" w16cid:durableId="1215968723">
    <w:abstractNumId w:val="24"/>
  </w:num>
  <w:num w:numId="53" w16cid:durableId="1454328422">
    <w:abstractNumId w:val="51"/>
  </w:num>
  <w:num w:numId="54" w16cid:durableId="2018648354">
    <w:abstractNumId w:val="49"/>
  </w:num>
  <w:num w:numId="55" w16cid:durableId="549000003">
    <w:abstractNumId w:val="50"/>
  </w:num>
  <w:num w:numId="56" w16cid:durableId="1022125075">
    <w:abstractNumId w:val="18"/>
  </w:num>
  <w:num w:numId="57" w16cid:durableId="669985588">
    <w:abstractNumId w:val="17"/>
  </w:num>
  <w:num w:numId="58" w16cid:durableId="937447358">
    <w:abstractNumId w:val="62"/>
  </w:num>
  <w:num w:numId="59" w16cid:durableId="791902552">
    <w:abstractNumId w:val="9"/>
  </w:num>
  <w:num w:numId="60" w16cid:durableId="790248657">
    <w:abstractNumId w:val="54"/>
  </w:num>
  <w:num w:numId="61" w16cid:durableId="1792939993">
    <w:abstractNumId w:val="7"/>
  </w:num>
  <w:num w:numId="62" w16cid:durableId="1608466500">
    <w:abstractNumId w:val="20"/>
  </w:num>
  <w:num w:numId="63" w16cid:durableId="727608905">
    <w:abstractNumId w:val="23"/>
  </w:num>
  <w:num w:numId="64" w16cid:durableId="1648509285">
    <w:abstractNumId w:val="66"/>
  </w:num>
  <w:num w:numId="65" w16cid:durableId="1500609519">
    <w:abstractNumId w:val="47"/>
  </w:num>
  <w:num w:numId="66" w16cid:durableId="2106072412">
    <w:abstractNumId w:val="67"/>
  </w:num>
  <w:num w:numId="67" w16cid:durableId="1648897424">
    <w:abstractNumId w:val="26"/>
  </w:num>
  <w:num w:numId="68" w16cid:durableId="1702124580">
    <w:abstractNumId w:val="13"/>
  </w:num>
  <w:num w:numId="69" w16cid:durableId="2121414650">
    <w:abstractNumId w:val="3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2971"/>
    <w:rsid w:val="00001E73"/>
    <w:rsid w:val="0000591C"/>
    <w:rsid w:val="00006D29"/>
    <w:rsid w:val="000106D2"/>
    <w:rsid w:val="000119A3"/>
    <w:rsid w:val="00011DC9"/>
    <w:rsid w:val="00013118"/>
    <w:rsid w:val="0001724E"/>
    <w:rsid w:val="00025A72"/>
    <w:rsid w:val="000263E8"/>
    <w:rsid w:val="00030D29"/>
    <w:rsid w:val="00034616"/>
    <w:rsid w:val="0004239B"/>
    <w:rsid w:val="0005009F"/>
    <w:rsid w:val="000505D9"/>
    <w:rsid w:val="0005122A"/>
    <w:rsid w:val="0006063C"/>
    <w:rsid w:val="00063FCC"/>
    <w:rsid w:val="00072BCD"/>
    <w:rsid w:val="00073434"/>
    <w:rsid w:val="00075310"/>
    <w:rsid w:val="00085A3F"/>
    <w:rsid w:val="00087CF1"/>
    <w:rsid w:val="0009061F"/>
    <w:rsid w:val="000948C9"/>
    <w:rsid w:val="000A0B55"/>
    <w:rsid w:val="000A5B91"/>
    <w:rsid w:val="000B4A18"/>
    <w:rsid w:val="000D3BF9"/>
    <w:rsid w:val="000D5DCD"/>
    <w:rsid w:val="000E1A99"/>
    <w:rsid w:val="000E2E94"/>
    <w:rsid w:val="000E4AE7"/>
    <w:rsid w:val="000F280B"/>
    <w:rsid w:val="0010018D"/>
    <w:rsid w:val="00101E75"/>
    <w:rsid w:val="00102971"/>
    <w:rsid w:val="001369C3"/>
    <w:rsid w:val="001375F2"/>
    <w:rsid w:val="00147AF4"/>
    <w:rsid w:val="0015074B"/>
    <w:rsid w:val="001661A8"/>
    <w:rsid w:val="00170A70"/>
    <w:rsid w:val="0017645E"/>
    <w:rsid w:val="001805DF"/>
    <w:rsid w:val="00181E3D"/>
    <w:rsid w:val="00182C74"/>
    <w:rsid w:val="00192088"/>
    <w:rsid w:val="00193AE5"/>
    <w:rsid w:val="001A3AC5"/>
    <w:rsid w:val="001B4AF1"/>
    <w:rsid w:val="001B5652"/>
    <w:rsid w:val="001B62EC"/>
    <w:rsid w:val="001C219C"/>
    <w:rsid w:val="001C2CBD"/>
    <w:rsid w:val="001C53C9"/>
    <w:rsid w:val="001C61DD"/>
    <w:rsid w:val="001D24EB"/>
    <w:rsid w:val="001D3A6C"/>
    <w:rsid w:val="001D3E54"/>
    <w:rsid w:val="001D4B2B"/>
    <w:rsid w:val="001D5996"/>
    <w:rsid w:val="001D7735"/>
    <w:rsid w:val="001E65FF"/>
    <w:rsid w:val="001E7FC4"/>
    <w:rsid w:val="001F3C1F"/>
    <w:rsid w:val="001F48C2"/>
    <w:rsid w:val="001F7784"/>
    <w:rsid w:val="001F79F6"/>
    <w:rsid w:val="002000EA"/>
    <w:rsid w:val="00200A89"/>
    <w:rsid w:val="002025D9"/>
    <w:rsid w:val="00202C39"/>
    <w:rsid w:val="00203A6F"/>
    <w:rsid w:val="00204EDA"/>
    <w:rsid w:val="002060BF"/>
    <w:rsid w:val="00212DB5"/>
    <w:rsid w:val="00212EDD"/>
    <w:rsid w:val="002133F1"/>
    <w:rsid w:val="002224B5"/>
    <w:rsid w:val="00225FEC"/>
    <w:rsid w:val="002273C0"/>
    <w:rsid w:val="00233730"/>
    <w:rsid w:val="0023643D"/>
    <w:rsid w:val="00237995"/>
    <w:rsid w:val="0024537E"/>
    <w:rsid w:val="00247F4C"/>
    <w:rsid w:val="0025066F"/>
    <w:rsid w:val="00254EF8"/>
    <w:rsid w:val="00257CB8"/>
    <w:rsid w:val="0026303F"/>
    <w:rsid w:val="00264A7A"/>
    <w:rsid w:val="0026659E"/>
    <w:rsid w:val="00266C14"/>
    <w:rsid w:val="00266FBD"/>
    <w:rsid w:val="00272854"/>
    <w:rsid w:val="002751E2"/>
    <w:rsid w:val="002810A1"/>
    <w:rsid w:val="00283F2A"/>
    <w:rsid w:val="00290877"/>
    <w:rsid w:val="00292852"/>
    <w:rsid w:val="0029411C"/>
    <w:rsid w:val="0029639D"/>
    <w:rsid w:val="002A3F96"/>
    <w:rsid w:val="002B4963"/>
    <w:rsid w:val="002B794A"/>
    <w:rsid w:val="002D1683"/>
    <w:rsid w:val="002D3B0B"/>
    <w:rsid w:val="002D6D35"/>
    <w:rsid w:val="002E13F8"/>
    <w:rsid w:val="002F0B7F"/>
    <w:rsid w:val="003034F8"/>
    <w:rsid w:val="00304129"/>
    <w:rsid w:val="003127F9"/>
    <w:rsid w:val="00326F90"/>
    <w:rsid w:val="00340115"/>
    <w:rsid w:val="003471C5"/>
    <w:rsid w:val="00347AED"/>
    <w:rsid w:val="003514F3"/>
    <w:rsid w:val="00351516"/>
    <w:rsid w:val="0035163A"/>
    <w:rsid w:val="0035285D"/>
    <w:rsid w:val="003535F1"/>
    <w:rsid w:val="00353FF5"/>
    <w:rsid w:val="003540CF"/>
    <w:rsid w:val="00355DC7"/>
    <w:rsid w:val="003675B7"/>
    <w:rsid w:val="00370A3F"/>
    <w:rsid w:val="00371DDA"/>
    <w:rsid w:val="00374A15"/>
    <w:rsid w:val="00375DF0"/>
    <w:rsid w:val="0037771C"/>
    <w:rsid w:val="00382BA0"/>
    <w:rsid w:val="00383D1A"/>
    <w:rsid w:val="0038709B"/>
    <w:rsid w:val="00394591"/>
    <w:rsid w:val="003A5831"/>
    <w:rsid w:val="003A60D8"/>
    <w:rsid w:val="003B34A9"/>
    <w:rsid w:val="003B55C2"/>
    <w:rsid w:val="003B5FD1"/>
    <w:rsid w:val="003B73E0"/>
    <w:rsid w:val="003C5258"/>
    <w:rsid w:val="003D2D64"/>
    <w:rsid w:val="003D6DBF"/>
    <w:rsid w:val="003E0690"/>
    <w:rsid w:val="003E4CD2"/>
    <w:rsid w:val="003E5282"/>
    <w:rsid w:val="003F1C50"/>
    <w:rsid w:val="003F328D"/>
    <w:rsid w:val="003F44CC"/>
    <w:rsid w:val="003F4F94"/>
    <w:rsid w:val="004033D5"/>
    <w:rsid w:val="004126ED"/>
    <w:rsid w:val="004175AD"/>
    <w:rsid w:val="00426321"/>
    <w:rsid w:val="0043099D"/>
    <w:rsid w:val="004337D1"/>
    <w:rsid w:val="00440A12"/>
    <w:rsid w:val="00446305"/>
    <w:rsid w:val="004466BD"/>
    <w:rsid w:val="00447ECE"/>
    <w:rsid w:val="00451F57"/>
    <w:rsid w:val="0045258C"/>
    <w:rsid w:val="00452791"/>
    <w:rsid w:val="00452A17"/>
    <w:rsid w:val="00452C23"/>
    <w:rsid w:val="00460D34"/>
    <w:rsid w:val="00465882"/>
    <w:rsid w:val="00467EC7"/>
    <w:rsid w:val="00467FE6"/>
    <w:rsid w:val="00473F30"/>
    <w:rsid w:val="00475495"/>
    <w:rsid w:val="00475632"/>
    <w:rsid w:val="00476131"/>
    <w:rsid w:val="00481E9C"/>
    <w:rsid w:val="00482F9D"/>
    <w:rsid w:val="00483486"/>
    <w:rsid w:val="00495B5F"/>
    <w:rsid w:val="004A0E58"/>
    <w:rsid w:val="004A2D94"/>
    <w:rsid w:val="004B4A07"/>
    <w:rsid w:val="004C5F18"/>
    <w:rsid w:val="004C67FF"/>
    <w:rsid w:val="004C7FEA"/>
    <w:rsid w:val="004D085F"/>
    <w:rsid w:val="004D35EC"/>
    <w:rsid w:val="004D3C04"/>
    <w:rsid w:val="004E05A5"/>
    <w:rsid w:val="004E19E3"/>
    <w:rsid w:val="004E5999"/>
    <w:rsid w:val="004F5059"/>
    <w:rsid w:val="004F79D0"/>
    <w:rsid w:val="00502140"/>
    <w:rsid w:val="005111E5"/>
    <w:rsid w:val="0051179B"/>
    <w:rsid w:val="00511A36"/>
    <w:rsid w:val="005128A0"/>
    <w:rsid w:val="005128EA"/>
    <w:rsid w:val="005261AF"/>
    <w:rsid w:val="00532323"/>
    <w:rsid w:val="00533E90"/>
    <w:rsid w:val="0053646F"/>
    <w:rsid w:val="00540CF0"/>
    <w:rsid w:val="00541A74"/>
    <w:rsid w:val="00554D9E"/>
    <w:rsid w:val="00555354"/>
    <w:rsid w:val="005556C7"/>
    <w:rsid w:val="005601B5"/>
    <w:rsid w:val="0056099C"/>
    <w:rsid w:val="00560DE3"/>
    <w:rsid w:val="00573276"/>
    <w:rsid w:val="00585407"/>
    <w:rsid w:val="00593312"/>
    <w:rsid w:val="00596284"/>
    <w:rsid w:val="00596309"/>
    <w:rsid w:val="005A28BE"/>
    <w:rsid w:val="005B09AD"/>
    <w:rsid w:val="005B24E2"/>
    <w:rsid w:val="005B3E2E"/>
    <w:rsid w:val="005B7E9A"/>
    <w:rsid w:val="005C1AD5"/>
    <w:rsid w:val="005C6C85"/>
    <w:rsid w:val="005D5BC3"/>
    <w:rsid w:val="005E7EE7"/>
    <w:rsid w:val="005F1A5B"/>
    <w:rsid w:val="006003FA"/>
    <w:rsid w:val="00604BEB"/>
    <w:rsid w:val="006054B9"/>
    <w:rsid w:val="00621EAC"/>
    <w:rsid w:val="006279D4"/>
    <w:rsid w:val="00630E25"/>
    <w:rsid w:val="00637A99"/>
    <w:rsid w:val="006408F4"/>
    <w:rsid w:val="00642EB4"/>
    <w:rsid w:val="0064384B"/>
    <w:rsid w:val="00650767"/>
    <w:rsid w:val="006519AE"/>
    <w:rsid w:val="006525B8"/>
    <w:rsid w:val="00652FB3"/>
    <w:rsid w:val="00657DDC"/>
    <w:rsid w:val="006631CC"/>
    <w:rsid w:val="00663480"/>
    <w:rsid w:val="0066410A"/>
    <w:rsid w:val="00670103"/>
    <w:rsid w:val="00671305"/>
    <w:rsid w:val="006713B7"/>
    <w:rsid w:val="006714B2"/>
    <w:rsid w:val="0067385A"/>
    <w:rsid w:val="006757D0"/>
    <w:rsid w:val="0068405E"/>
    <w:rsid w:val="00684BD2"/>
    <w:rsid w:val="00685987"/>
    <w:rsid w:val="00685ACD"/>
    <w:rsid w:val="006905A8"/>
    <w:rsid w:val="00690962"/>
    <w:rsid w:val="00690B01"/>
    <w:rsid w:val="00690E57"/>
    <w:rsid w:val="006937B5"/>
    <w:rsid w:val="006937EF"/>
    <w:rsid w:val="00693E77"/>
    <w:rsid w:val="006941A2"/>
    <w:rsid w:val="006943FF"/>
    <w:rsid w:val="00697727"/>
    <w:rsid w:val="006A0053"/>
    <w:rsid w:val="006A0D49"/>
    <w:rsid w:val="006A27D7"/>
    <w:rsid w:val="006A3A4A"/>
    <w:rsid w:val="006A3C76"/>
    <w:rsid w:val="006B118A"/>
    <w:rsid w:val="006B20BB"/>
    <w:rsid w:val="006B4B1A"/>
    <w:rsid w:val="006B5703"/>
    <w:rsid w:val="006B70DF"/>
    <w:rsid w:val="006B7777"/>
    <w:rsid w:val="006C720A"/>
    <w:rsid w:val="006D56D3"/>
    <w:rsid w:val="006E01D6"/>
    <w:rsid w:val="006E5A0F"/>
    <w:rsid w:val="006F6EDE"/>
    <w:rsid w:val="00706547"/>
    <w:rsid w:val="007202BC"/>
    <w:rsid w:val="00726400"/>
    <w:rsid w:val="00732897"/>
    <w:rsid w:val="00734494"/>
    <w:rsid w:val="00745890"/>
    <w:rsid w:val="00752A9A"/>
    <w:rsid w:val="00755CA1"/>
    <w:rsid w:val="007617C0"/>
    <w:rsid w:val="00766C89"/>
    <w:rsid w:val="007715F1"/>
    <w:rsid w:val="00775A2A"/>
    <w:rsid w:val="00785C9B"/>
    <w:rsid w:val="0079714A"/>
    <w:rsid w:val="007A035D"/>
    <w:rsid w:val="007A23A4"/>
    <w:rsid w:val="007A27E0"/>
    <w:rsid w:val="007A707D"/>
    <w:rsid w:val="007B3F9B"/>
    <w:rsid w:val="007B6B81"/>
    <w:rsid w:val="007C1B37"/>
    <w:rsid w:val="007C57E3"/>
    <w:rsid w:val="007D377D"/>
    <w:rsid w:val="007E6555"/>
    <w:rsid w:val="007F01EB"/>
    <w:rsid w:val="00800DA5"/>
    <w:rsid w:val="00801BC0"/>
    <w:rsid w:val="0080251B"/>
    <w:rsid w:val="00804D48"/>
    <w:rsid w:val="00806E4A"/>
    <w:rsid w:val="0080750C"/>
    <w:rsid w:val="00817579"/>
    <w:rsid w:val="00823B05"/>
    <w:rsid w:val="00826493"/>
    <w:rsid w:val="00832AF1"/>
    <w:rsid w:val="008364C2"/>
    <w:rsid w:val="00836909"/>
    <w:rsid w:val="008416B7"/>
    <w:rsid w:val="00845633"/>
    <w:rsid w:val="00853143"/>
    <w:rsid w:val="008539D1"/>
    <w:rsid w:val="008572A4"/>
    <w:rsid w:val="00857475"/>
    <w:rsid w:val="008609BC"/>
    <w:rsid w:val="00862176"/>
    <w:rsid w:val="00863571"/>
    <w:rsid w:val="00864B7A"/>
    <w:rsid w:val="00864F25"/>
    <w:rsid w:val="0086712E"/>
    <w:rsid w:val="00870F54"/>
    <w:rsid w:val="008876DA"/>
    <w:rsid w:val="008910C7"/>
    <w:rsid w:val="00895273"/>
    <w:rsid w:val="008964E3"/>
    <w:rsid w:val="008A3B39"/>
    <w:rsid w:val="008A5BF9"/>
    <w:rsid w:val="008B29E7"/>
    <w:rsid w:val="008B63C9"/>
    <w:rsid w:val="008B6887"/>
    <w:rsid w:val="008B6E4D"/>
    <w:rsid w:val="008B7BB7"/>
    <w:rsid w:val="008C12E3"/>
    <w:rsid w:val="008C3EED"/>
    <w:rsid w:val="008C6282"/>
    <w:rsid w:val="008C69D0"/>
    <w:rsid w:val="008C7796"/>
    <w:rsid w:val="008C7C6B"/>
    <w:rsid w:val="008D3825"/>
    <w:rsid w:val="008D4DC8"/>
    <w:rsid w:val="008D60DA"/>
    <w:rsid w:val="008E4D0C"/>
    <w:rsid w:val="008F27C3"/>
    <w:rsid w:val="008F61A4"/>
    <w:rsid w:val="00906C61"/>
    <w:rsid w:val="00911774"/>
    <w:rsid w:val="00917FAB"/>
    <w:rsid w:val="00920394"/>
    <w:rsid w:val="00922B41"/>
    <w:rsid w:val="00923FE8"/>
    <w:rsid w:val="00924D34"/>
    <w:rsid w:val="00934797"/>
    <w:rsid w:val="00936727"/>
    <w:rsid w:val="009368AA"/>
    <w:rsid w:val="009379C3"/>
    <w:rsid w:val="00946178"/>
    <w:rsid w:val="00947CCA"/>
    <w:rsid w:val="009507B8"/>
    <w:rsid w:val="0095188E"/>
    <w:rsid w:val="00956BF2"/>
    <w:rsid w:val="009575AC"/>
    <w:rsid w:val="00970293"/>
    <w:rsid w:val="009777CE"/>
    <w:rsid w:val="00980D14"/>
    <w:rsid w:val="009860A3"/>
    <w:rsid w:val="00992BF6"/>
    <w:rsid w:val="00993ABA"/>
    <w:rsid w:val="009965B4"/>
    <w:rsid w:val="009A0840"/>
    <w:rsid w:val="009B4026"/>
    <w:rsid w:val="009B5705"/>
    <w:rsid w:val="009C2AC5"/>
    <w:rsid w:val="009C563D"/>
    <w:rsid w:val="009C775F"/>
    <w:rsid w:val="009D5604"/>
    <w:rsid w:val="009D5921"/>
    <w:rsid w:val="009E2FBA"/>
    <w:rsid w:val="009E7015"/>
    <w:rsid w:val="009E7176"/>
    <w:rsid w:val="009E78CD"/>
    <w:rsid w:val="009F3DF9"/>
    <w:rsid w:val="009F73F9"/>
    <w:rsid w:val="00A063C9"/>
    <w:rsid w:val="00A06E5D"/>
    <w:rsid w:val="00A12CD8"/>
    <w:rsid w:val="00A141FE"/>
    <w:rsid w:val="00A1735A"/>
    <w:rsid w:val="00A173A7"/>
    <w:rsid w:val="00A17C80"/>
    <w:rsid w:val="00A26BE1"/>
    <w:rsid w:val="00A27DDF"/>
    <w:rsid w:val="00A3025E"/>
    <w:rsid w:val="00A40401"/>
    <w:rsid w:val="00A45C11"/>
    <w:rsid w:val="00A507CA"/>
    <w:rsid w:val="00A570AC"/>
    <w:rsid w:val="00A65540"/>
    <w:rsid w:val="00A65929"/>
    <w:rsid w:val="00A70313"/>
    <w:rsid w:val="00A703F8"/>
    <w:rsid w:val="00A72E68"/>
    <w:rsid w:val="00A73EA4"/>
    <w:rsid w:val="00A74DE7"/>
    <w:rsid w:val="00A7502E"/>
    <w:rsid w:val="00A84C0B"/>
    <w:rsid w:val="00A935E6"/>
    <w:rsid w:val="00A9368A"/>
    <w:rsid w:val="00A96902"/>
    <w:rsid w:val="00A97F4A"/>
    <w:rsid w:val="00AA1D8D"/>
    <w:rsid w:val="00AA4A8C"/>
    <w:rsid w:val="00AA503E"/>
    <w:rsid w:val="00AA6E4D"/>
    <w:rsid w:val="00AB1628"/>
    <w:rsid w:val="00AB1B2C"/>
    <w:rsid w:val="00AB21E0"/>
    <w:rsid w:val="00AB41C3"/>
    <w:rsid w:val="00AB4BF9"/>
    <w:rsid w:val="00AC4B39"/>
    <w:rsid w:val="00AC4CD0"/>
    <w:rsid w:val="00AC69F8"/>
    <w:rsid w:val="00AD03B9"/>
    <w:rsid w:val="00AD2629"/>
    <w:rsid w:val="00AD4986"/>
    <w:rsid w:val="00AD6B5D"/>
    <w:rsid w:val="00AD7696"/>
    <w:rsid w:val="00AD7B47"/>
    <w:rsid w:val="00AE047C"/>
    <w:rsid w:val="00AE4A2C"/>
    <w:rsid w:val="00AE7379"/>
    <w:rsid w:val="00AF0D64"/>
    <w:rsid w:val="00AF2361"/>
    <w:rsid w:val="00AF2B46"/>
    <w:rsid w:val="00AF2CFC"/>
    <w:rsid w:val="00AF3049"/>
    <w:rsid w:val="00AF3AD4"/>
    <w:rsid w:val="00B011D2"/>
    <w:rsid w:val="00B01594"/>
    <w:rsid w:val="00B14EE1"/>
    <w:rsid w:val="00B17FF1"/>
    <w:rsid w:val="00B216F3"/>
    <w:rsid w:val="00B21717"/>
    <w:rsid w:val="00B26353"/>
    <w:rsid w:val="00B316D0"/>
    <w:rsid w:val="00B32015"/>
    <w:rsid w:val="00B34DFF"/>
    <w:rsid w:val="00B35459"/>
    <w:rsid w:val="00B4032D"/>
    <w:rsid w:val="00B41168"/>
    <w:rsid w:val="00B43459"/>
    <w:rsid w:val="00B45AF7"/>
    <w:rsid w:val="00B46137"/>
    <w:rsid w:val="00B47730"/>
    <w:rsid w:val="00B5317C"/>
    <w:rsid w:val="00B531E9"/>
    <w:rsid w:val="00B6128B"/>
    <w:rsid w:val="00B65DA7"/>
    <w:rsid w:val="00B662CD"/>
    <w:rsid w:val="00B7785D"/>
    <w:rsid w:val="00B77D04"/>
    <w:rsid w:val="00B82A75"/>
    <w:rsid w:val="00B85C2E"/>
    <w:rsid w:val="00B8613C"/>
    <w:rsid w:val="00B86803"/>
    <w:rsid w:val="00B91952"/>
    <w:rsid w:val="00B9213C"/>
    <w:rsid w:val="00BA1184"/>
    <w:rsid w:val="00BA2BB2"/>
    <w:rsid w:val="00BA5D9C"/>
    <w:rsid w:val="00BB48CA"/>
    <w:rsid w:val="00BB5231"/>
    <w:rsid w:val="00BB7DAB"/>
    <w:rsid w:val="00BC1644"/>
    <w:rsid w:val="00BC37DB"/>
    <w:rsid w:val="00BC768A"/>
    <w:rsid w:val="00BC7AB5"/>
    <w:rsid w:val="00BD1C1D"/>
    <w:rsid w:val="00BD6F93"/>
    <w:rsid w:val="00BD7891"/>
    <w:rsid w:val="00BE36BC"/>
    <w:rsid w:val="00BE3861"/>
    <w:rsid w:val="00BE5C24"/>
    <w:rsid w:val="00BE7FEE"/>
    <w:rsid w:val="00BF14E2"/>
    <w:rsid w:val="00BF287E"/>
    <w:rsid w:val="00BF5D3F"/>
    <w:rsid w:val="00C1504B"/>
    <w:rsid w:val="00C2655D"/>
    <w:rsid w:val="00C26869"/>
    <w:rsid w:val="00C26C29"/>
    <w:rsid w:val="00C27571"/>
    <w:rsid w:val="00C35EB1"/>
    <w:rsid w:val="00C36F35"/>
    <w:rsid w:val="00C51E60"/>
    <w:rsid w:val="00C52261"/>
    <w:rsid w:val="00C52C25"/>
    <w:rsid w:val="00C55374"/>
    <w:rsid w:val="00C57B7D"/>
    <w:rsid w:val="00C57EC2"/>
    <w:rsid w:val="00C6379C"/>
    <w:rsid w:val="00C64BE1"/>
    <w:rsid w:val="00C64CA3"/>
    <w:rsid w:val="00C64CB9"/>
    <w:rsid w:val="00C67939"/>
    <w:rsid w:val="00C74395"/>
    <w:rsid w:val="00C7440D"/>
    <w:rsid w:val="00C747C2"/>
    <w:rsid w:val="00C74934"/>
    <w:rsid w:val="00C766AA"/>
    <w:rsid w:val="00C8173C"/>
    <w:rsid w:val="00C8322D"/>
    <w:rsid w:val="00C832EC"/>
    <w:rsid w:val="00C8411C"/>
    <w:rsid w:val="00C86825"/>
    <w:rsid w:val="00C87094"/>
    <w:rsid w:val="00C92796"/>
    <w:rsid w:val="00C94C4F"/>
    <w:rsid w:val="00C960D3"/>
    <w:rsid w:val="00C971D8"/>
    <w:rsid w:val="00CA01E5"/>
    <w:rsid w:val="00CA070F"/>
    <w:rsid w:val="00CA0E22"/>
    <w:rsid w:val="00CA4A47"/>
    <w:rsid w:val="00CB0664"/>
    <w:rsid w:val="00CC16A3"/>
    <w:rsid w:val="00CC23FF"/>
    <w:rsid w:val="00CC3201"/>
    <w:rsid w:val="00CC5831"/>
    <w:rsid w:val="00CD1696"/>
    <w:rsid w:val="00CD236E"/>
    <w:rsid w:val="00CD2379"/>
    <w:rsid w:val="00CE5140"/>
    <w:rsid w:val="00CF248F"/>
    <w:rsid w:val="00CF3C43"/>
    <w:rsid w:val="00CF5D69"/>
    <w:rsid w:val="00CF7E13"/>
    <w:rsid w:val="00D02084"/>
    <w:rsid w:val="00D023C1"/>
    <w:rsid w:val="00D03FA4"/>
    <w:rsid w:val="00D05E42"/>
    <w:rsid w:val="00D15D67"/>
    <w:rsid w:val="00D216FC"/>
    <w:rsid w:val="00D263F5"/>
    <w:rsid w:val="00D26D9A"/>
    <w:rsid w:val="00D34311"/>
    <w:rsid w:val="00D40C73"/>
    <w:rsid w:val="00D42999"/>
    <w:rsid w:val="00D42F79"/>
    <w:rsid w:val="00D4698E"/>
    <w:rsid w:val="00D5010F"/>
    <w:rsid w:val="00D54442"/>
    <w:rsid w:val="00D64972"/>
    <w:rsid w:val="00D76C65"/>
    <w:rsid w:val="00D8139A"/>
    <w:rsid w:val="00D82050"/>
    <w:rsid w:val="00D8233E"/>
    <w:rsid w:val="00D83B9A"/>
    <w:rsid w:val="00D85610"/>
    <w:rsid w:val="00D977B8"/>
    <w:rsid w:val="00DA26C5"/>
    <w:rsid w:val="00DB0699"/>
    <w:rsid w:val="00DB48EB"/>
    <w:rsid w:val="00DB6436"/>
    <w:rsid w:val="00DB6991"/>
    <w:rsid w:val="00DB6DFB"/>
    <w:rsid w:val="00DB7375"/>
    <w:rsid w:val="00DC25DE"/>
    <w:rsid w:val="00DC2B87"/>
    <w:rsid w:val="00DC3882"/>
    <w:rsid w:val="00DC6201"/>
    <w:rsid w:val="00DD1E2A"/>
    <w:rsid w:val="00DD760C"/>
    <w:rsid w:val="00DD7F70"/>
    <w:rsid w:val="00DE4D83"/>
    <w:rsid w:val="00DF3FC1"/>
    <w:rsid w:val="00DF42C1"/>
    <w:rsid w:val="00E00725"/>
    <w:rsid w:val="00E07A20"/>
    <w:rsid w:val="00E119AE"/>
    <w:rsid w:val="00E155AC"/>
    <w:rsid w:val="00E17365"/>
    <w:rsid w:val="00E248D5"/>
    <w:rsid w:val="00E34E97"/>
    <w:rsid w:val="00E3569E"/>
    <w:rsid w:val="00E40FD9"/>
    <w:rsid w:val="00E42E7C"/>
    <w:rsid w:val="00E43C6A"/>
    <w:rsid w:val="00E46D2A"/>
    <w:rsid w:val="00E504A0"/>
    <w:rsid w:val="00E514DE"/>
    <w:rsid w:val="00E5315E"/>
    <w:rsid w:val="00E61CCC"/>
    <w:rsid w:val="00E61F94"/>
    <w:rsid w:val="00E62E48"/>
    <w:rsid w:val="00E6554E"/>
    <w:rsid w:val="00E71046"/>
    <w:rsid w:val="00E719BE"/>
    <w:rsid w:val="00E72793"/>
    <w:rsid w:val="00E81FAA"/>
    <w:rsid w:val="00E8425A"/>
    <w:rsid w:val="00E86525"/>
    <w:rsid w:val="00E87B13"/>
    <w:rsid w:val="00E87CB1"/>
    <w:rsid w:val="00E90FF3"/>
    <w:rsid w:val="00E91904"/>
    <w:rsid w:val="00E935D8"/>
    <w:rsid w:val="00E976DB"/>
    <w:rsid w:val="00EB7C1E"/>
    <w:rsid w:val="00EC27DF"/>
    <w:rsid w:val="00ED0652"/>
    <w:rsid w:val="00ED1013"/>
    <w:rsid w:val="00ED1276"/>
    <w:rsid w:val="00ED49C6"/>
    <w:rsid w:val="00EE3395"/>
    <w:rsid w:val="00EE5C88"/>
    <w:rsid w:val="00EF3CA3"/>
    <w:rsid w:val="00F00A14"/>
    <w:rsid w:val="00F02FEE"/>
    <w:rsid w:val="00F03E97"/>
    <w:rsid w:val="00F054D3"/>
    <w:rsid w:val="00F063C9"/>
    <w:rsid w:val="00F10049"/>
    <w:rsid w:val="00F133EA"/>
    <w:rsid w:val="00F15500"/>
    <w:rsid w:val="00F21335"/>
    <w:rsid w:val="00F2169F"/>
    <w:rsid w:val="00F237F5"/>
    <w:rsid w:val="00F2591B"/>
    <w:rsid w:val="00F26DFF"/>
    <w:rsid w:val="00F40540"/>
    <w:rsid w:val="00F40988"/>
    <w:rsid w:val="00F42F06"/>
    <w:rsid w:val="00F47D0D"/>
    <w:rsid w:val="00F51589"/>
    <w:rsid w:val="00F52F56"/>
    <w:rsid w:val="00F54BE9"/>
    <w:rsid w:val="00F54D3E"/>
    <w:rsid w:val="00F56A1A"/>
    <w:rsid w:val="00F63211"/>
    <w:rsid w:val="00F70BD6"/>
    <w:rsid w:val="00F71AF4"/>
    <w:rsid w:val="00F72108"/>
    <w:rsid w:val="00F744A9"/>
    <w:rsid w:val="00F75DC1"/>
    <w:rsid w:val="00F76EA4"/>
    <w:rsid w:val="00F80032"/>
    <w:rsid w:val="00F8618E"/>
    <w:rsid w:val="00FA2B38"/>
    <w:rsid w:val="00FA3D15"/>
    <w:rsid w:val="00FA4874"/>
    <w:rsid w:val="00FC03A1"/>
    <w:rsid w:val="00FC693F"/>
    <w:rsid w:val="00FD099F"/>
    <w:rsid w:val="00FE0D44"/>
    <w:rsid w:val="00FE5584"/>
    <w:rsid w:val="00FE5C3F"/>
    <w:rsid w:val="00FF1EB6"/>
    <w:rsid w:val="00FF32B2"/>
    <w:rsid w:val="00FF37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F9898A7"/>
  <w14:defaultImageDpi w14:val="300"/>
  <w15:docId w15:val="{EA294328-A23C-4BE0-9FB2-EAD14C950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2971"/>
    <w:pPr>
      <w:spacing w:after="160" w:line="259" w:lineRule="auto"/>
    </w:pPr>
    <w:rPr>
      <w:rFonts w:eastAsiaTheme="minorHAnsi"/>
      <w:kern w:val="2"/>
      <w:lang w:val="en-GB"/>
      <w14:ligatures w14:val="standardContextual"/>
    </w:rPr>
  </w:style>
  <w:style w:type="paragraph" w:styleId="Heading1">
    <w:name w:val="heading 1"/>
    <w:basedOn w:val="Normal"/>
    <w:next w:val="Normal"/>
    <w:link w:val="Heading1Char"/>
    <w:uiPriority w:val="9"/>
    <w:qFormat/>
    <w:rsid w:val="00FC693F"/>
    <w:pPr>
      <w:keepNext/>
      <w:keepLines/>
      <w:numPr>
        <w:numId w:val="54"/>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numPr>
        <w:ilvl w:val="1"/>
        <w:numId w:val="54"/>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numPr>
        <w:ilvl w:val="2"/>
        <w:numId w:val="5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FC693F"/>
    <w:pPr>
      <w:keepNext/>
      <w:keepLines/>
      <w:numPr>
        <w:ilvl w:val="3"/>
        <w:numId w:val="5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FC693F"/>
    <w:pPr>
      <w:keepNext/>
      <w:keepLines/>
      <w:numPr>
        <w:ilvl w:val="4"/>
        <w:numId w:val="5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FC693F"/>
    <w:pPr>
      <w:keepNext/>
      <w:keepLines/>
      <w:numPr>
        <w:ilvl w:val="5"/>
        <w:numId w:val="5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FC693F"/>
    <w:pPr>
      <w:keepNext/>
      <w:keepLines/>
      <w:numPr>
        <w:ilvl w:val="6"/>
        <w:numId w:val="5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numPr>
        <w:ilvl w:val="7"/>
        <w:numId w:val="54"/>
      </w:numPr>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numPr>
        <w:ilvl w:val="8"/>
        <w:numId w:val="5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kern w:val="2"/>
      <w:sz w:val="28"/>
      <w:szCs w:val="28"/>
      <w:lang w:val="en-GB"/>
      <w14:ligatures w14:val="standardContextual"/>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kern w:val="2"/>
      <w:sz w:val="26"/>
      <w:szCs w:val="26"/>
      <w:lang w:val="en-GB"/>
      <w14:ligatures w14:val="standardContextual"/>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kern w:val="2"/>
      <w:lang w:val="en-GB"/>
      <w14:ligatures w14:val="standardContextual"/>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rsid w:val="00FC693F"/>
    <w:rPr>
      <w:rFonts w:asciiTheme="majorHAnsi" w:eastAsiaTheme="majorEastAsia" w:hAnsiTheme="majorHAnsi" w:cstheme="majorBidi"/>
      <w:b/>
      <w:bCs/>
      <w:i/>
      <w:iCs/>
      <w:color w:val="4F81BD" w:themeColor="accent1"/>
      <w:kern w:val="2"/>
      <w:lang w:val="en-GB"/>
      <w14:ligatures w14:val="standardContextual"/>
    </w:rPr>
  </w:style>
  <w:style w:type="character" w:customStyle="1" w:styleId="Heading5Char">
    <w:name w:val="Heading 5 Char"/>
    <w:basedOn w:val="DefaultParagraphFont"/>
    <w:link w:val="Heading5"/>
    <w:uiPriority w:val="9"/>
    <w:rsid w:val="00FC693F"/>
    <w:rPr>
      <w:rFonts w:asciiTheme="majorHAnsi" w:eastAsiaTheme="majorEastAsia" w:hAnsiTheme="majorHAnsi" w:cstheme="majorBidi"/>
      <w:color w:val="243F60" w:themeColor="accent1" w:themeShade="7F"/>
      <w:kern w:val="2"/>
      <w:lang w:val="en-GB"/>
      <w14:ligatures w14:val="standardContextual"/>
    </w:rPr>
  </w:style>
  <w:style w:type="character" w:customStyle="1" w:styleId="Heading6Char">
    <w:name w:val="Heading 6 Char"/>
    <w:basedOn w:val="DefaultParagraphFont"/>
    <w:link w:val="Heading6"/>
    <w:uiPriority w:val="9"/>
    <w:rsid w:val="00FC693F"/>
    <w:rPr>
      <w:rFonts w:asciiTheme="majorHAnsi" w:eastAsiaTheme="majorEastAsia" w:hAnsiTheme="majorHAnsi" w:cstheme="majorBidi"/>
      <w:i/>
      <w:iCs/>
      <w:color w:val="243F60" w:themeColor="accent1" w:themeShade="7F"/>
      <w:kern w:val="2"/>
      <w:lang w:val="en-GB"/>
      <w14:ligatures w14:val="standardContextual"/>
    </w:rPr>
  </w:style>
  <w:style w:type="character" w:customStyle="1" w:styleId="Heading7Char">
    <w:name w:val="Heading 7 Char"/>
    <w:basedOn w:val="DefaultParagraphFont"/>
    <w:link w:val="Heading7"/>
    <w:uiPriority w:val="9"/>
    <w:rsid w:val="00FC693F"/>
    <w:rPr>
      <w:rFonts w:asciiTheme="majorHAnsi" w:eastAsiaTheme="majorEastAsia" w:hAnsiTheme="majorHAnsi" w:cstheme="majorBidi"/>
      <w:i/>
      <w:iCs/>
      <w:color w:val="404040" w:themeColor="text1" w:themeTint="BF"/>
      <w:kern w:val="2"/>
      <w:lang w:val="en-GB"/>
      <w14:ligatures w14:val="standardContextual"/>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kern w:val="2"/>
      <w:sz w:val="20"/>
      <w:szCs w:val="20"/>
      <w:lang w:val="en-GB"/>
      <w14:ligatures w14:val="standardContextual"/>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kern w:val="2"/>
      <w:sz w:val="20"/>
      <w:szCs w:val="20"/>
      <w:lang w:val="en-GB"/>
      <w14:ligatures w14:val="standardContextual"/>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unhideWhenUsed/>
    <w:qFormat/>
    <w:rsid w:val="00FC693F"/>
    <w:pPr>
      <w:outlineLvl w:val="9"/>
    </w:pPr>
  </w:style>
  <w:style w:type="table" w:styleId="TableGrid">
    <w:name w:val="Table Grid"/>
    <w:basedOn w:val="TableNormal"/>
    <w:uiPriority w:val="3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TOC1">
    <w:name w:val="toc 1"/>
    <w:basedOn w:val="Normal"/>
    <w:next w:val="Normal"/>
    <w:autoRedefine/>
    <w:uiPriority w:val="39"/>
    <w:unhideWhenUsed/>
    <w:rsid w:val="00102971"/>
    <w:pPr>
      <w:spacing w:after="100"/>
    </w:pPr>
  </w:style>
  <w:style w:type="paragraph" w:styleId="TOC2">
    <w:name w:val="toc 2"/>
    <w:basedOn w:val="Normal"/>
    <w:next w:val="Normal"/>
    <w:autoRedefine/>
    <w:uiPriority w:val="39"/>
    <w:unhideWhenUsed/>
    <w:rsid w:val="00102971"/>
    <w:pPr>
      <w:spacing w:after="100"/>
      <w:ind w:left="220"/>
    </w:pPr>
  </w:style>
  <w:style w:type="paragraph" w:styleId="TOC3">
    <w:name w:val="toc 3"/>
    <w:basedOn w:val="Normal"/>
    <w:next w:val="Normal"/>
    <w:autoRedefine/>
    <w:uiPriority w:val="39"/>
    <w:unhideWhenUsed/>
    <w:rsid w:val="00102971"/>
    <w:pPr>
      <w:spacing w:after="100"/>
      <w:ind w:left="440"/>
    </w:pPr>
  </w:style>
  <w:style w:type="character" w:styleId="Hyperlink">
    <w:name w:val="Hyperlink"/>
    <w:basedOn w:val="DefaultParagraphFont"/>
    <w:uiPriority w:val="99"/>
    <w:unhideWhenUsed/>
    <w:rsid w:val="00102971"/>
    <w:rPr>
      <w:color w:val="0000FF" w:themeColor="hyperlink"/>
      <w:u w:val="single"/>
    </w:rPr>
  </w:style>
  <w:style w:type="paragraph" w:styleId="TOC4">
    <w:name w:val="toc 4"/>
    <w:basedOn w:val="Normal"/>
    <w:next w:val="Normal"/>
    <w:autoRedefine/>
    <w:uiPriority w:val="39"/>
    <w:unhideWhenUsed/>
    <w:rsid w:val="00804D48"/>
    <w:pPr>
      <w:spacing w:after="100" w:line="278" w:lineRule="auto"/>
      <w:ind w:left="720"/>
    </w:pPr>
    <w:rPr>
      <w:rFonts w:eastAsiaTheme="minorEastAsia"/>
      <w:szCs w:val="24"/>
      <w:lang w:eastAsia="en-GB"/>
    </w:rPr>
  </w:style>
  <w:style w:type="paragraph" w:styleId="TOC5">
    <w:name w:val="toc 5"/>
    <w:basedOn w:val="Normal"/>
    <w:next w:val="Normal"/>
    <w:autoRedefine/>
    <w:uiPriority w:val="39"/>
    <w:unhideWhenUsed/>
    <w:rsid w:val="00102971"/>
    <w:pPr>
      <w:spacing w:after="100" w:line="278" w:lineRule="auto"/>
      <w:ind w:left="960"/>
    </w:pPr>
    <w:rPr>
      <w:rFonts w:eastAsiaTheme="minorEastAsia"/>
      <w:sz w:val="24"/>
      <w:szCs w:val="24"/>
      <w:lang w:eastAsia="en-GB"/>
    </w:rPr>
  </w:style>
  <w:style w:type="paragraph" w:styleId="TOC6">
    <w:name w:val="toc 6"/>
    <w:basedOn w:val="Normal"/>
    <w:next w:val="Normal"/>
    <w:autoRedefine/>
    <w:uiPriority w:val="39"/>
    <w:unhideWhenUsed/>
    <w:rsid w:val="00102971"/>
    <w:pPr>
      <w:spacing w:after="100" w:line="278" w:lineRule="auto"/>
      <w:ind w:left="1200"/>
    </w:pPr>
    <w:rPr>
      <w:rFonts w:eastAsiaTheme="minorEastAsia"/>
      <w:sz w:val="24"/>
      <w:szCs w:val="24"/>
      <w:lang w:eastAsia="en-GB"/>
    </w:rPr>
  </w:style>
  <w:style w:type="paragraph" w:styleId="TOC7">
    <w:name w:val="toc 7"/>
    <w:basedOn w:val="Normal"/>
    <w:next w:val="Normal"/>
    <w:autoRedefine/>
    <w:uiPriority w:val="39"/>
    <w:unhideWhenUsed/>
    <w:rsid w:val="00102971"/>
    <w:pPr>
      <w:spacing w:after="100" w:line="278" w:lineRule="auto"/>
      <w:ind w:left="1440"/>
    </w:pPr>
    <w:rPr>
      <w:rFonts w:eastAsiaTheme="minorEastAsia"/>
      <w:sz w:val="24"/>
      <w:szCs w:val="24"/>
      <w:lang w:eastAsia="en-GB"/>
    </w:rPr>
  </w:style>
  <w:style w:type="paragraph" w:styleId="TOC8">
    <w:name w:val="toc 8"/>
    <w:basedOn w:val="Normal"/>
    <w:next w:val="Normal"/>
    <w:autoRedefine/>
    <w:uiPriority w:val="39"/>
    <w:unhideWhenUsed/>
    <w:rsid w:val="00102971"/>
    <w:pPr>
      <w:spacing w:after="100" w:line="278" w:lineRule="auto"/>
      <w:ind w:left="1680"/>
    </w:pPr>
    <w:rPr>
      <w:rFonts w:eastAsiaTheme="minorEastAsia"/>
      <w:sz w:val="24"/>
      <w:szCs w:val="24"/>
      <w:lang w:eastAsia="en-GB"/>
    </w:rPr>
  </w:style>
  <w:style w:type="paragraph" w:styleId="TOC9">
    <w:name w:val="toc 9"/>
    <w:basedOn w:val="Normal"/>
    <w:next w:val="Normal"/>
    <w:autoRedefine/>
    <w:uiPriority w:val="39"/>
    <w:unhideWhenUsed/>
    <w:rsid w:val="00102971"/>
    <w:pPr>
      <w:spacing w:after="100" w:line="278" w:lineRule="auto"/>
      <w:ind w:left="1920"/>
    </w:pPr>
    <w:rPr>
      <w:rFonts w:eastAsiaTheme="minorEastAsia"/>
      <w:sz w:val="24"/>
      <w:szCs w:val="24"/>
      <w:lang w:eastAsia="en-GB"/>
    </w:rPr>
  </w:style>
  <w:style w:type="character" w:styleId="UnresolvedMention">
    <w:name w:val="Unresolved Mention"/>
    <w:basedOn w:val="DefaultParagraphFont"/>
    <w:uiPriority w:val="99"/>
    <w:semiHidden/>
    <w:unhideWhenUsed/>
    <w:rsid w:val="00102971"/>
    <w:rPr>
      <w:color w:val="605E5C"/>
      <w:shd w:val="clear" w:color="auto" w:fill="E1DFDD"/>
    </w:rPr>
  </w:style>
  <w:style w:type="paragraph" w:styleId="NormalWeb">
    <w:name w:val="Normal (Web)"/>
    <w:basedOn w:val="Normal"/>
    <w:uiPriority w:val="99"/>
    <w:unhideWhenUsed/>
    <w:rsid w:val="00102971"/>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85516">
      <w:bodyDiv w:val="1"/>
      <w:marLeft w:val="0"/>
      <w:marRight w:val="0"/>
      <w:marTop w:val="0"/>
      <w:marBottom w:val="0"/>
      <w:divBdr>
        <w:top w:val="none" w:sz="0" w:space="0" w:color="auto"/>
        <w:left w:val="none" w:sz="0" w:space="0" w:color="auto"/>
        <w:bottom w:val="none" w:sz="0" w:space="0" w:color="auto"/>
        <w:right w:val="none" w:sz="0" w:space="0" w:color="auto"/>
      </w:divBdr>
    </w:div>
    <w:div w:id="83691543">
      <w:bodyDiv w:val="1"/>
      <w:marLeft w:val="0"/>
      <w:marRight w:val="0"/>
      <w:marTop w:val="0"/>
      <w:marBottom w:val="0"/>
      <w:divBdr>
        <w:top w:val="none" w:sz="0" w:space="0" w:color="auto"/>
        <w:left w:val="none" w:sz="0" w:space="0" w:color="auto"/>
        <w:bottom w:val="none" w:sz="0" w:space="0" w:color="auto"/>
        <w:right w:val="none" w:sz="0" w:space="0" w:color="auto"/>
      </w:divBdr>
      <w:divsChild>
        <w:div w:id="406264311">
          <w:marLeft w:val="0"/>
          <w:marRight w:val="0"/>
          <w:marTop w:val="0"/>
          <w:marBottom w:val="0"/>
          <w:divBdr>
            <w:top w:val="none" w:sz="0" w:space="0" w:color="auto"/>
            <w:left w:val="none" w:sz="0" w:space="0" w:color="auto"/>
            <w:bottom w:val="none" w:sz="0" w:space="0" w:color="auto"/>
            <w:right w:val="none" w:sz="0" w:space="0" w:color="auto"/>
          </w:divBdr>
          <w:divsChild>
            <w:div w:id="1061103579">
              <w:marLeft w:val="0"/>
              <w:marRight w:val="0"/>
              <w:marTop w:val="0"/>
              <w:marBottom w:val="0"/>
              <w:divBdr>
                <w:top w:val="none" w:sz="0" w:space="0" w:color="auto"/>
                <w:left w:val="none" w:sz="0" w:space="0" w:color="auto"/>
                <w:bottom w:val="none" w:sz="0" w:space="0" w:color="auto"/>
                <w:right w:val="none" w:sz="0" w:space="0" w:color="auto"/>
              </w:divBdr>
            </w:div>
          </w:divsChild>
        </w:div>
        <w:div w:id="1147436754">
          <w:marLeft w:val="0"/>
          <w:marRight w:val="0"/>
          <w:marTop w:val="0"/>
          <w:marBottom w:val="0"/>
          <w:divBdr>
            <w:top w:val="none" w:sz="0" w:space="0" w:color="auto"/>
            <w:left w:val="none" w:sz="0" w:space="0" w:color="auto"/>
            <w:bottom w:val="none" w:sz="0" w:space="0" w:color="auto"/>
            <w:right w:val="none" w:sz="0" w:space="0" w:color="auto"/>
          </w:divBdr>
          <w:divsChild>
            <w:div w:id="163363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06786">
      <w:bodyDiv w:val="1"/>
      <w:marLeft w:val="0"/>
      <w:marRight w:val="0"/>
      <w:marTop w:val="0"/>
      <w:marBottom w:val="0"/>
      <w:divBdr>
        <w:top w:val="none" w:sz="0" w:space="0" w:color="auto"/>
        <w:left w:val="none" w:sz="0" w:space="0" w:color="auto"/>
        <w:bottom w:val="none" w:sz="0" w:space="0" w:color="auto"/>
        <w:right w:val="none" w:sz="0" w:space="0" w:color="auto"/>
      </w:divBdr>
      <w:divsChild>
        <w:div w:id="1760249137">
          <w:marLeft w:val="0"/>
          <w:marRight w:val="0"/>
          <w:marTop w:val="0"/>
          <w:marBottom w:val="0"/>
          <w:divBdr>
            <w:top w:val="none" w:sz="0" w:space="0" w:color="auto"/>
            <w:left w:val="none" w:sz="0" w:space="0" w:color="auto"/>
            <w:bottom w:val="none" w:sz="0" w:space="0" w:color="auto"/>
            <w:right w:val="none" w:sz="0" w:space="0" w:color="auto"/>
          </w:divBdr>
        </w:div>
      </w:divsChild>
    </w:div>
    <w:div w:id="161092635">
      <w:bodyDiv w:val="1"/>
      <w:marLeft w:val="0"/>
      <w:marRight w:val="0"/>
      <w:marTop w:val="0"/>
      <w:marBottom w:val="0"/>
      <w:divBdr>
        <w:top w:val="none" w:sz="0" w:space="0" w:color="auto"/>
        <w:left w:val="none" w:sz="0" w:space="0" w:color="auto"/>
        <w:bottom w:val="none" w:sz="0" w:space="0" w:color="auto"/>
        <w:right w:val="none" w:sz="0" w:space="0" w:color="auto"/>
      </w:divBdr>
      <w:divsChild>
        <w:div w:id="1031229643">
          <w:marLeft w:val="0"/>
          <w:marRight w:val="0"/>
          <w:marTop w:val="0"/>
          <w:marBottom w:val="0"/>
          <w:divBdr>
            <w:top w:val="none" w:sz="0" w:space="0" w:color="auto"/>
            <w:left w:val="none" w:sz="0" w:space="0" w:color="auto"/>
            <w:bottom w:val="none" w:sz="0" w:space="0" w:color="auto"/>
            <w:right w:val="none" w:sz="0" w:space="0" w:color="auto"/>
          </w:divBdr>
        </w:div>
      </w:divsChild>
    </w:div>
    <w:div w:id="193924112">
      <w:bodyDiv w:val="1"/>
      <w:marLeft w:val="0"/>
      <w:marRight w:val="0"/>
      <w:marTop w:val="0"/>
      <w:marBottom w:val="0"/>
      <w:divBdr>
        <w:top w:val="none" w:sz="0" w:space="0" w:color="auto"/>
        <w:left w:val="none" w:sz="0" w:space="0" w:color="auto"/>
        <w:bottom w:val="none" w:sz="0" w:space="0" w:color="auto"/>
        <w:right w:val="none" w:sz="0" w:space="0" w:color="auto"/>
      </w:divBdr>
    </w:div>
    <w:div w:id="228855105">
      <w:bodyDiv w:val="1"/>
      <w:marLeft w:val="0"/>
      <w:marRight w:val="0"/>
      <w:marTop w:val="0"/>
      <w:marBottom w:val="0"/>
      <w:divBdr>
        <w:top w:val="none" w:sz="0" w:space="0" w:color="auto"/>
        <w:left w:val="none" w:sz="0" w:space="0" w:color="auto"/>
        <w:bottom w:val="none" w:sz="0" w:space="0" w:color="auto"/>
        <w:right w:val="none" w:sz="0" w:space="0" w:color="auto"/>
      </w:divBdr>
      <w:divsChild>
        <w:div w:id="1883206511">
          <w:marLeft w:val="0"/>
          <w:marRight w:val="0"/>
          <w:marTop w:val="0"/>
          <w:marBottom w:val="0"/>
          <w:divBdr>
            <w:top w:val="none" w:sz="0" w:space="0" w:color="auto"/>
            <w:left w:val="none" w:sz="0" w:space="0" w:color="auto"/>
            <w:bottom w:val="none" w:sz="0" w:space="0" w:color="auto"/>
            <w:right w:val="none" w:sz="0" w:space="0" w:color="auto"/>
          </w:divBdr>
        </w:div>
      </w:divsChild>
    </w:div>
    <w:div w:id="258559963">
      <w:bodyDiv w:val="1"/>
      <w:marLeft w:val="0"/>
      <w:marRight w:val="0"/>
      <w:marTop w:val="0"/>
      <w:marBottom w:val="0"/>
      <w:divBdr>
        <w:top w:val="none" w:sz="0" w:space="0" w:color="auto"/>
        <w:left w:val="none" w:sz="0" w:space="0" w:color="auto"/>
        <w:bottom w:val="none" w:sz="0" w:space="0" w:color="auto"/>
        <w:right w:val="none" w:sz="0" w:space="0" w:color="auto"/>
      </w:divBdr>
    </w:div>
    <w:div w:id="379256928">
      <w:bodyDiv w:val="1"/>
      <w:marLeft w:val="0"/>
      <w:marRight w:val="0"/>
      <w:marTop w:val="0"/>
      <w:marBottom w:val="0"/>
      <w:divBdr>
        <w:top w:val="none" w:sz="0" w:space="0" w:color="auto"/>
        <w:left w:val="none" w:sz="0" w:space="0" w:color="auto"/>
        <w:bottom w:val="none" w:sz="0" w:space="0" w:color="auto"/>
        <w:right w:val="none" w:sz="0" w:space="0" w:color="auto"/>
      </w:divBdr>
      <w:divsChild>
        <w:div w:id="1618021314">
          <w:marLeft w:val="0"/>
          <w:marRight w:val="0"/>
          <w:marTop w:val="0"/>
          <w:marBottom w:val="0"/>
          <w:divBdr>
            <w:top w:val="none" w:sz="0" w:space="0" w:color="auto"/>
            <w:left w:val="none" w:sz="0" w:space="0" w:color="auto"/>
            <w:bottom w:val="none" w:sz="0" w:space="0" w:color="auto"/>
            <w:right w:val="none" w:sz="0" w:space="0" w:color="auto"/>
          </w:divBdr>
        </w:div>
      </w:divsChild>
    </w:div>
    <w:div w:id="396590984">
      <w:bodyDiv w:val="1"/>
      <w:marLeft w:val="0"/>
      <w:marRight w:val="0"/>
      <w:marTop w:val="0"/>
      <w:marBottom w:val="0"/>
      <w:divBdr>
        <w:top w:val="none" w:sz="0" w:space="0" w:color="auto"/>
        <w:left w:val="none" w:sz="0" w:space="0" w:color="auto"/>
        <w:bottom w:val="none" w:sz="0" w:space="0" w:color="auto"/>
        <w:right w:val="none" w:sz="0" w:space="0" w:color="auto"/>
      </w:divBdr>
      <w:divsChild>
        <w:div w:id="563489145">
          <w:marLeft w:val="0"/>
          <w:marRight w:val="0"/>
          <w:marTop w:val="0"/>
          <w:marBottom w:val="0"/>
          <w:divBdr>
            <w:top w:val="none" w:sz="0" w:space="0" w:color="auto"/>
            <w:left w:val="none" w:sz="0" w:space="0" w:color="auto"/>
            <w:bottom w:val="none" w:sz="0" w:space="0" w:color="auto"/>
            <w:right w:val="none" w:sz="0" w:space="0" w:color="auto"/>
          </w:divBdr>
        </w:div>
      </w:divsChild>
    </w:div>
    <w:div w:id="437682122">
      <w:bodyDiv w:val="1"/>
      <w:marLeft w:val="0"/>
      <w:marRight w:val="0"/>
      <w:marTop w:val="0"/>
      <w:marBottom w:val="0"/>
      <w:divBdr>
        <w:top w:val="none" w:sz="0" w:space="0" w:color="auto"/>
        <w:left w:val="none" w:sz="0" w:space="0" w:color="auto"/>
        <w:bottom w:val="none" w:sz="0" w:space="0" w:color="auto"/>
        <w:right w:val="none" w:sz="0" w:space="0" w:color="auto"/>
      </w:divBdr>
      <w:divsChild>
        <w:div w:id="850532988">
          <w:marLeft w:val="0"/>
          <w:marRight w:val="0"/>
          <w:marTop w:val="0"/>
          <w:marBottom w:val="0"/>
          <w:divBdr>
            <w:top w:val="none" w:sz="0" w:space="0" w:color="auto"/>
            <w:left w:val="none" w:sz="0" w:space="0" w:color="auto"/>
            <w:bottom w:val="none" w:sz="0" w:space="0" w:color="auto"/>
            <w:right w:val="none" w:sz="0" w:space="0" w:color="auto"/>
          </w:divBdr>
          <w:divsChild>
            <w:div w:id="38109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778852">
      <w:bodyDiv w:val="1"/>
      <w:marLeft w:val="0"/>
      <w:marRight w:val="0"/>
      <w:marTop w:val="0"/>
      <w:marBottom w:val="0"/>
      <w:divBdr>
        <w:top w:val="none" w:sz="0" w:space="0" w:color="auto"/>
        <w:left w:val="none" w:sz="0" w:space="0" w:color="auto"/>
        <w:bottom w:val="none" w:sz="0" w:space="0" w:color="auto"/>
        <w:right w:val="none" w:sz="0" w:space="0" w:color="auto"/>
      </w:divBdr>
      <w:divsChild>
        <w:div w:id="1076053725">
          <w:marLeft w:val="0"/>
          <w:marRight w:val="0"/>
          <w:marTop w:val="0"/>
          <w:marBottom w:val="0"/>
          <w:divBdr>
            <w:top w:val="none" w:sz="0" w:space="0" w:color="auto"/>
            <w:left w:val="none" w:sz="0" w:space="0" w:color="auto"/>
            <w:bottom w:val="none" w:sz="0" w:space="0" w:color="auto"/>
            <w:right w:val="none" w:sz="0" w:space="0" w:color="auto"/>
          </w:divBdr>
          <w:divsChild>
            <w:div w:id="202331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491742">
      <w:bodyDiv w:val="1"/>
      <w:marLeft w:val="0"/>
      <w:marRight w:val="0"/>
      <w:marTop w:val="0"/>
      <w:marBottom w:val="0"/>
      <w:divBdr>
        <w:top w:val="none" w:sz="0" w:space="0" w:color="auto"/>
        <w:left w:val="none" w:sz="0" w:space="0" w:color="auto"/>
        <w:bottom w:val="none" w:sz="0" w:space="0" w:color="auto"/>
        <w:right w:val="none" w:sz="0" w:space="0" w:color="auto"/>
      </w:divBdr>
    </w:div>
    <w:div w:id="638724983">
      <w:bodyDiv w:val="1"/>
      <w:marLeft w:val="0"/>
      <w:marRight w:val="0"/>
      <w:marTop w:val="0"/>
      <w:marBottom w:val="0"/>
      <w:divBdr>
        <w:top w:val="none" w:sz="0" w:space="0" w:color="auto"/>
        <w:left w:val="none" w:sz="0" w:space="0" w:color="auto"/>
        <w:bottom w:val="none" w:sz="0" w:space="0" w:color="auto"/>
        <w:right w:val="none" w:sz="0" w:space="0" w:color="auto"/>
      </w:divBdr>
      <w:divsChild>
        <w:div w:id="2068451340">
          <w:marLeft w:val="0"/>
          <w:marRight w:val="0"/>
          <w:marTop w:val="0"/>
          <w:marBottom w:val="0"/>
          <w:divBdr>
            <w:top w:val="none" w:sz="0" w:space="0" w:color="auto"/>
            <w:left w:val="none" w:sz="0" w:space="0" w:color="auto"/>
            <w:bottom w:val="none" w:sz="0" w:space="0" w:color="auto"/>
            <w:right w:val="none" w:sz="0" w:space="0" w:color="auto"/>
          </w:divBdr>
          <w:divsChild>
            <w:div w:id="1341659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079289">
      <w:bodyDiv w:val="1"/>
      <w:marLeft w:val="0"/>
      <w:marRight w:val="0"/>
      <w:marTop w:val="0"/>
      <w:marBottom w:val="0"/>
      <w:divBdr>
        <w:top w:val="none" w:sz="0" w:space="0" w:color="auto"/>
        <w:left w:val="none" w:sz="0" w:space="0" w:color="auto"/>
        <w:bottom w:val="none" w:sz="0" w:space="0" w:color="auto"/>
        <w:right w:val="none" w:sz="0" w:space="0" w:color="auto"/>
      </w:divBdr>
      <w:divsChild>
        <w:div w:id="1211072285">
          <w:marLeft w:val="0"/>
          <w:marRight w:val="0"/>
          <w:marTop w:val="0"/>
          <w:marBottom w:val="0"/>
          <w:divBdr>
            <w:top w:val="none" w:sz="0" w:space="0" w:color="auto"/>
            <w:left w:val="none" w:sz="0" w:space="0" w:color="auto"/>
            <w:bottom w:val="none" w:sz="0" w:space="0" w:color="auto"/>
            <w:right w:val="none" w:sz="0" w:space="0" w:color="auto"/>
          </w:divBdr>
        </w:div>
      </w:divsChild>
    </w:div>
    <w:div w:id="809664117">
      <w:bodyDiv w:val="1"/>
      <w:marLeft w:val="0"/>
      <w:marRight w:val="0"/>
      <w:marTop w:val="0"/>
      <w:marBottom w:val="0"/>
      <w:divBdr>
        <w:top w:val="none" w:sz="0" w:space="0" w:color="auto"/>
        <w:left w:val="none" w:sz="0" w:space="0" w:color="auto"/>
        <w:bottom w:val="none" w:sz="0" w:space="0" w:color="auto"/>
        <w:right w:val="none" w:sz="0" w:space="0" w:color="auto"/>
      </w:divBdr>
      <w:divsChild>
        <w:div w:id="1816605644">
          <w:marLeft w:val="0"/>
          <w:marRight w:val="0"/>
          <w:marTop w:val="0"/>
          <w:marBottom w:val="0"/>
          <w:divBdr>
            <w:top w:val="none" w:sz="0" w:space="0" w:color="auto"/>
            <w:left w:val="none" w:sz="0" w:space="0" w:color="auto"/>
            <w:bottom w:val="none" w:sz="0" w:space="0" w:color="auto"/>
            <w:right w:val="none" w:sz="0" w:space="0" w:color="auto"/>
          </w:divBdr>
        </w:div>
      </w:divsChild>
    </w:div>
    <w:div w:id="850218163">
      <w:bodyDiv w:val="1"/>
      <w:marLeft w:val="0"/>
      <w:marRight w:val="0"/>
      <w:marTop w:val="0"/>
      <w:marBottom w:val="0"/>
      <w:divBdr>
        <w:top w:val="none" w:sz="0" w:space="0" w:color="auto"/>
        <w:left w:val="none" w:sz="0" w:space="0" w:color="auto"/>
        <w:bottom w:val="none" w:sz="0" w:space="0" w:color="auto"/>
        <w:right w:val="none" w:sz="0" w:space="0" w:color="auto"/>
      </w:divBdr>
      <w:divsChild>
        <w:div w:id="708184376">
          <w:marLeft w:val="0"/>
          <w:marRight w:val="0"/>
          <w:marTop w:val="0"/>
          <w:marBottom w:val="0"/>
          <w:divBdr>
            <w:top w:val="none" w:sz="0" w:space="0" w:color="auto"/>
            <w:left w:val="none" w:sz="0" w:space="0" w:color="auto"/>
            <w:bottom w:val="none" w:sz="0" w:space="0" w:color="auto"/>
            <w:right w:val="none" w:sz="0" w:space="0" w:color="auto"/>
          </w:divBdr>
          <w:divsChild>
            <w:div w:id="33210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861368">
      <w:bodyDiv w:val="1"/>
      <w:marLeft w:val="0"/>
      <w:marRight w:val="0"/>
      <w:marTop w:val="0"/>
      <w:marBottom w:val="0"/>
      <w:divBdr>
        <w:top w:val="none" w:sz="0" w:space="0" w:color="auto"/>
        <w:left w:val="none" w:sz="0" w:space="0" w:color="auto"/>
        <w:bottom w:val="none" w:sz="0" w:space="0" w:color="auto"/>
        <w:right w:val="none" w:sz="0" w:space="0" w:color="auto"/>
      </w:divBdr>
    </w:div>
    <w:div w:id="964234942">
      <w:bodyDiv w:val="1"/>
      <w:marLeft w:val="0"/>
      <w:marRight w:val="0"/>
      <w:marTop w:val="0"/>
      <w:marBottom w:val="0"/>
      <w:divBdr>
        <w:top w:val="none" w:sz="0" w:space="0" w:color="auto"/>
        <w:left w:val="none" w:sz="0" w:space="0" w:color="auto"/>
        <w:bottom w:val="none" w:sz="0" w:space="0" w:color="auto"/>
        <w:right w:val="none" w:sz="0" w:space="0" w:color="auto"/>
      </w:divBdr>
      <w:divsChild>
        <w:div w:id="207956005">
          <w:marLeft w:val="0"/>
          <w:marRight w:val="0"/>
          <w:marTop w:val="0"/>
          <w:marBottom w:val="0"/>
          <w:divBdr>
            <w:top w:val="none" w:sz="0" w:space="0" w:color="auto"/>
            <w:left w:val="none" w:sz="0" w:space="0" w:color="auto"/>
            <w:bottom w:val="none" w:sz="0" w:space="0" w:color="auto"/>
            <w:right w:val="none" w:sz="0" w:space="0" w:color="auto"/>
          </w:divBdr>
          <w:divsChild>
            <w:div w:id="116944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354835">
      <w:bodyDiv w:val="1"/>
      <w:marLeft w:val="0"/>
      <w:marRight w:val="0"/>
      <w:marTop w:val="0"/>
      <w:marBottom w:val="0"/>
      <w:divBdr>
        <w:top w:val="none" w:sz="0" w:space="0" w:color="auto"/>
        <w:left w:val="none" w:sz="0" w:space="0" w:color="auto"/>
        <w:bottom w:val="none" w:sz="0" w:space="0" w:color="auto"/>
        <w:right w:val="none" w:sz="0" w:space="0" w:color="auto"/>
      </w:divBdr>
      <w:divsChild>
        <w:div w:id="863518916">
          <w:marLeft w:val="0"/>
          <w:marRight w:val="0"/>
          <w:marTop w:val="0"/>
          <w:marBottom w:val="0"/>
          <w:divBdr>
            <w:top w:val="none" w:sz="0" w:space="0" w:color="auto"/>
            <w:left w:val="none" w:sz="0" w:space="0" w:color="auto"/>
            <w:bottom w:val="none" w:sz="0" w:space="0" w:color="auto"/>
            <w:right w:val="none" w:sz="0" w:space="0" w:color="auto"/>
          </w:divBdr>
          <w:divsChild>
            <w:div w:id="1234706093">
              <w:marLeft w:val="0"/>
              <w:marRight w:val="0"/>
              <w:marTop w:val="0"/>
              <w:marBottom w:val="0"/>
              <w:divBdr>
                <w:top w:val="none" w:sz="0" w:space="0" w:color="auto"/>
                <w:left w:val="none" w:sz="0" w:space="0" w:color="auto"/>
                <w:bottom w:val="none" w:sz="0" w:space="0" w:color="auto"/>
                <w:right w:val="none" w:sz="0" w:space="0" w:color="auto"/>
              </w:divBdr>
            </w:div>
            <w:div w:id="1390569227">
              <w:marLeft w:val="0"/>
              <w:marRight w:val="0"/>
              <w:marTop w:val="0"/>
              <w:marBottom w:val="0"/>
              <w:divBdr>
                <w:top w:val="none" w:sz="0" w:space="0" w:color="auto"/>
                <w:left w:val="none" w:sz="0" w:space="0" w:color="auto"/>
                <w:bottom w:val="none" w:sz="0" w:space="0" w:color="auto"/>
                <w:right w:val="none" w:sz="0" w:space="0" w:color="auto"/>
              </w:divBdr>
            </w:div>
            <w:div w:id="120980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889826">
      <w:bodyDiv w:val="1"/>
      <w:marLeft w:val="0"/>
      <w:marRight w:val="0"/>
      <w:marTop w:val="0"/>
      <w:marBottom w:val="0"/>
      <w:divBdr>
        <w:top w:val="none" w:sz="0" w:space="0" w:color="auto"/>
        <w:left w:val="none" w:sz="0" w:space="0" w:color="auto"/>
        <w:bottom w:val="none" w:sz="0" w:space="0" w:color="auto"/>
        <w:right w:val="none" w:sz="0" w:space="0" w:color="auto"/>
      </w:divBdr>
    </w:div>
    <w:div w:id="1054353671">
      <w:bodyDiv w:val="1"/>
      <w:marLeft w:val="0"/>
      <w:marRight w:val="0"/>
      <w:marTop w:val="0"/>
      <w:marBottom w:val="0"/>
      <w:divBdr>
        <w:top w:val="none" w:sz="0" w:space="0" w:color="auto"/>
        <w:left w:val="none" w:sz="0" w:space="0" w:color="auto"/>
        <w:bottom w:val="none" w:sz="0" w:space="0" w:color="auto"/>
        <w:right w:val="none" w:sz="0" w:space="0" w:color="auto"/>
      </w:divBdr>
      <w:divsChild>
        <w:div w:id="491455069">
          <w:marLeft w:val="0"/>
          <w:marRight w:val="0"/>
          <w:marTop w:val="0"/>
          <w:marBottom w:val="0"/>
          <w:divBdr>
            <w:top w:val="none" w:sz="0" w:space="0" w:color="auto"/>
            <w:left w:val="none" w:sz="0" w:space="0" w:color="auto"/>
            <w:bottom w:val="none" w:sz="0" w:space="0" w:color="auto"/>
            <w:right w:val="none" w:sz="0" w:space="0" w:color="auto"/>
          </w:divBdr>
        </w:div>
      </w:divsChild>
    </w:div>
    <w:div w:id="1079592663">
      <w:bodyDiv w:val="1"/>
      <w:marLeft w:val="0"/>
      <w:marRight w:val="0"/>
      <w:marTop w:val="0"/>
      <w:marBottom w:val="0"/>
      <w:divBdr>
        <w:top w:val="none" w:sz="0" w:space="0" w:color="auto"/>
        <w:left w:val="none" w:sz="0" w:space="0" w:color="auto"/>
        <w:bottom w:val="none" w:sz="0" w:space="0" w:color="auto"/>
        <w:right w:val="none" w:sz="0" w:space="0" w:color="auto"/>
      </w:divBdr>
      <w:divsChild>
        <w:div w:id="306591583">
          <w:marLeft w:val="0"/>
          <w:marRight w:val="0"/>
          <w:marTop w:val="0"/>
          <w:marBottom w:val="0"/>
          <w:divBdr>
            <w:top w:val="none" w:sz="0" w:space="0" w:color="auto"/>
            <w:left w:val="none" w:sz="0" w:space="0" w:color="auto"/>
            <w:bottom w:val="none" w:sz="0" w:space="0" w:color="auto"/>
            <w:right w:val="none" w:sz="0" w:space="0" w:color="auto"/>
          </w:divBdr>
        </w:div>
      </w:divsChild>
    </w:div>
    <w:div w:id="1176336505">
      <w:bodyDiv w:val="1"/>
      <w:marLeft w:val="0"/>
      <w:marRight w:val="0"/>
      <w:marTop w:val="0"/>
      <w:marBottom w:val="0"/>
      <w:divBdr>
        <w:top w:val="none" w:sz="0" w:space="0" w:color="auto"/>
        <w:left w:val="none" w:sz="0" w:space="0" w:color="auto"/>
        <w:bottom w:val="none" w:sz="0" w:space="0" w:color="auto"/>
        <w:right w:val="none" w:sz="0" w:space="0" w:color="auto"/>
      </w:divBdr>
    </w:div>
    <w:div w:id="1231038130">
      <w:bodyDiv w:val="1"/>
      <w:marLeft w:val="0"/>
      <w:marRight w:val="0"/>
      <w:marTop w:val="0"/>
      <w:marBottom w:val="0"/>
      <w:divBdr>
        <w:top w:val="none" w:sz="0" w:space="0" w:color="auto"/>
        <w:left w:val="none" w:sz="0" w:space="0" w:color="auto"/>
        <w:bottom w:val="none" w:sz="0" w:space="0" w:color="auto"/>
        <w:right w:val="none" w:sz="0" w:space="0" w:color="auto"/>
      </w:divBdr>
      <w:divsChild>
        <w:div w:id="916402928">
          <w:marLeft w:val="0"/>
          <w:marRight w:val="0"/>
          <w:marTop w:val="0"/>
          <w:marBottom w:val="0"/>
          <w:divBdr>
            <w:top w:val="none" w:sz="0" w:space="0" w:color="auto"/>
            <w:left w:val="none" w:sz="0" w:space="0" w:color="auto"/>
            <w:bottom w:val="none" w:sz="0" w:space="0" w:color="auto"/>
            <w:right w:val="none" w:sz="0" w:space="0" w:color="auto"/>
          </w:divBdr>
        </w:div>
      </w:divsChild>
    </w:div>
    <w:div w:id="1322004695">
      <w:bodyDiv w:val="1"/>
      <w:marLeft w:val="0"/>
      <w:marRight w:val="0"/>
      <w:marTop w:val="0"/>
      <w:marBottom w:val="0"/>
      <w:divBdr>
        <w:top w:val="none" w:sz="0" w:space="0" w:color="auto"/>
        <w:left w:val="none" w:sz="0" w:space="0" w:color="auto"/>
        <w:bottom w:val="none" w:sz="0" w:space="0" w:color="auto"/>
        <w:right w:val="none" w:sz="0" w:space="0" w:color="auto"/>
      </w:divBdr>
      <w:divsChild>
        <w:div w:id="1138958654">
          <w:marLeft w:val="0"/>
          <w:marRight w:val="0"/>
          <w:marTop w:val="0"/>
          <w:marBottom w:val="0"/>
          <w:divBdr>
            <w:top w:val="none" w:sz="0" w:space="0" w:color="auto"/>
            <w:left w:val="none" w:sz="0" w:space="0" w:color="auto"/>
            <w:bottom w:val="none" w:sz="0" w:space="0" w:color="auto"/>
            <w:right w:val="none" w:sz="0" w:space="0" w:color="auto"/>
          </w:divBdr>
        </w:div>
      </w:divsChild>
    </w:div>
    <w:div w:id="1338458443">
      <w:bodyDiv w:val="1"/>
      <w:marLeft w:val="0"/>
      <w:marRight w:val="0"/>
      <w:marTop w:val="0"/>
      <w:marBottom w:val="0"/>
      <w:divBdr>
        <w:top w:val="none" w:sz="0" w:space="0" w:color="auto"/>
        <w:left w:val="none" w:sz="0" w:space="0" w:color="auto"/>
        <w:bottom w:val="none" w:sz="0" w:space="0" w:color="auto"/>
        <w:right w:val="none" w:sz="0" w:space="0" w:color="auto"/>
      </w:divBdr>
      <w:divsChild>
        <w:div w:id="1448231462">
          <w:marLeft w:val="0"/>
          <w:marRight w:val="0"/>
          <w:marTop w:val="0"/>
          <w:marBottom w:val="0"/>
          <w:divBdr>
            <w:top w:val="none" w:sz="0" w:space="0" w:color="auto"/>
            <w:left w:val="none" w:sz="0" w:space="0" w:color="auto"/>
            <w:bottom w:val="none" w:sz="0" w:space="0" w:color="auto"/>
            <w:right w:val="none" w:sz="0" w:space="0" w:color="auto"/>
          </w:divBdr>
          <w:divsChild>
            <w:div w:id="50142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464318">
      <w:bodyDiv w:val="1"/>
      <w:marLeft w:val="0"/>
      <w:marRight w:val="0"/>
      <w:marTop w:val="0"/>
      <w:marBottom w:val="0"/>
      <w:divBdr>
        <w:top w:val="none" w:sz="0" w:space="0" w:color="auto"/>
        <w:left w:val="none" w:sz="0" w:space="0" w:color="auto"/>
        <w:bottom w:val="none" w:sz="0" w:space="0" w:color="auto"/>
        <w:right w:val="none" w:sz="0" w:space="0" w:color="auto"/>
      </w:divBdr>
      <w:divsChild>
        <w:div w:id="1919245254">
          <w:marLeft w:val="0"/>
          <w:marRight w:val="0"/>
          <w:marTop w:val="0"/>
          <w:marBottom w:val="0"/>
          <w:divBdr>
            <w:top w:val="none" w:sz="0" w:space="0" w:color="auto"/>
            <w:left w:val="none" w:sz="0" w:space="0" w:color="auto"/>
            <w:bottom w:val="none" w:sz="0" w:space="0" w:color="auto"/>
            <w:right w:val="none" w:sz="0" w:space="0" w:color="auto"/>
          </w:divBdr>
          <w:divsChild>
            <w:div w:id="1431311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940467">
      <w:bodyDiv w:val="1"/>
      <w:marLeft w:val="0"/>
      <w:marRight w:val="0"/>
      <w:marTop w:val="0"/>
      <w:marBottom w:val="0"/>
      <w:divBdr>
        <w:top w:val="none" w:sz="0" w:space="0" w:color="auto"/>
        <w:left w:val="none" w:sz="0" w:space="0" w:color="auto"/>
        <w:bottom w:val="none" w:sz="0" w:space="0" w:color="auto"/>
        <w:right w:val="none" w:sz="0" w:space="0" w:color="auto"/>
      </w:divBdr>
      <w:divsChild>
        <w:div w:id="677734890">
          <w:marLeft w:val="0"/>
          <w:marRight w:val="0"/>
          <w:marTop w:val="0"/>
          <w:marBottom w:val="0"/>
          <w:divBdr>
            <w:top w:val="none" w:sz="0" w:space="0" w:color="auto"/>
            <w:left w:val="none" w:sz="0" w:space="0" w:color="auto"/>
            <w:bottom w:val="none" w:sz="0" w:space="0" w:color="auto"/>
            <w:right w:val="none" w:sz="0" w:space="0" w:color="auto"/>
          </w:divBdr>
          <w:divsChild>
            <w:div w:id="1393772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044213">
      <w:bodyDiv w:val="1"/>
      <w:marLeft w:val="0"/>
      <w:marRight w:val="0"/>
      <w:marTop w:val="0"/>
      <w:marBottom w:val="0"/>
      <w:divBdr>
        <w:top w:val="none" w:sz="0" w:space="0" w:color="auto"/>
        <w:left w:val="none" w:sz="0" w:space="0" w:color="auto"/>
        <w:bottom w:val="none" w:sz="0" w:space="0" w:color="auto"/>
        <w:right w:val="none" w:sz="0" w:space="0" w:color="auto"/>
      </w:divBdr>
      <w:divsChild>
        <w:div w:id="856621158">
          <w:marLeft w:val="0"/>
          <w:marRight w:val="0"/>
          <w:marTop w:val="0"/>
          <w:marBottom w:val="0"/>
          <w:divBdr>
            <w:top w:val="none" w:sz="0" w:space="0" w:color="auto"/>
            <w:left w:val="none" w:sz="0" w:space="0" w:color="auto"/>
            <w:bottom w:val="none" w:sz="0" w:space="0" w:color="auto"/>
            <w:right w:val="none" w:sz="0" w:space="0" w:color="auto"/>
          </w:divBdr>
          <w:divsChild>
            <w:div w:id="146828464">
              <w:marLeft w:val="0"/>
              <w:marRight w:val="0"/>
              <w:marTop w:val="0"/>
              <w:marBottom w:val="0"/>
              <w:divBdr>
                <w:top w:val="none" w:sz="0" w:space="0" w:color="auto"/>
                <w:left w:val="none" w:sz="0" w:space="0" w:color="auto"/>
                <w:bottom w:val="none" w:sz="0" w:space="0" w:color="auto"/>
                <w:right w:val="none" w:sz="0" w:space="0" w:color="auto"/>
              </w:divBdr>
            </w:div>
            <w:div w:id="1200239074">
              <w:marLeft w:val="0"/>
              <w:marRight w:val="0"/>
              <w:marTop w:val="0"/>
              <w:marBottom w:val="0"/>
              <w:divBdr>
                <w:top w:val="none" w:sz="0" w:space="0" w:color="auto"/>
                <w:left w:val="none" w:sz="0" w:space="0" w:color="auto"/>
                <w:bottom w:val="none" w:sz="0" w:space="0" w:color="auto"/>
                <w:right w:val="none" w:sz="0" w:space="0" w:color="auto"/>
              </w:divBdr>
            </w:div>
            <w:div w:id="1167135416">
              <w:marLeft w:val="0"/>
              <w:marRight w:val="0"/>
              <w:marTop w:val="0"/>
              <w:marBottom w:val="0"/>
              <w:divBdr>
                <w:top w:val="none" w:sz="0" w:space="0" w:color="auto"/>
                <w:left w:val="none" w:sz="0" w:space="0" w:color="auto"/>
                <w:bottom w:val="none" w:sz="0" w:space="0" w:color="auto"/>
                <w:right w:val="none" w:sz="0" w:space="0" w:color="auto"/>
              </w:divBdr>
            </w:div>
            <w:div w:id="556741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039518">
      <w:bodyDiv w:val="1"/>
      <w:marLeft w:val="0"/>
      <w:marRight w:val="0"/>
      <w:marTop w:val="0"/>
      <w:marBottom w:val="0"/>
      <w:divBdr>
        <w:top w:val="none" w:sz="0" w:space="0" w:color="auto"/>
        <w:left w:val="none" w:sz="0" w:space="0" w:color="auto"/>
        <w:bottom w:val="none" w:sz="0" w:space="0" w:color="auto"/>
        <w:right w:val="none" w:sz="0" w:space="0" w:color="auto"/>
      </w:divBdr>
      <w:divsChild>
        <w:div w:id="339157977">
          <w:marLeft w:val="0"/>
          <w:marRight w:val="0"/>
          <w:marTop w:val="0"/>
          <w:marBottom w:val="0"/>
          <w:divBdr>
            <w:top w:val="none" w:sz="0" w:space="0" w:color="auto"/>
            <w:left w:val="none" w:sz="0" w:space="0" w:color="auto"/>
            <w:bottom w:val="none" w:sz="0" w:space="0" w:color="auto"/>
            <w:right w:val="none" w:sz="0" w:space="0" w:color="auto"/>
          </w:divBdr>
        </w:div>
      </w:divsChild>
    </w:div>
    <w:div w:id="1512523324">
      <w:bodyDiv w:val="1"/>
      <w:marLeft w:val="0"/>
      <w:marRight w:val="0"/>
      <w:marTop w:val="0"/>
      <w:marBottom w:val="0"/>
      <w:divBdr>
        <w:top w:val="none" w:sz="0" w:space="0" w:color="auto"/>
        <w:left w:val="none" w:sz="0" w:space="0" w:color="auto"/>
        <w:bottom w:val="none" w:sz="0" w:space="0" w:color="auto"/>
        <w:right w:val="none" w:sz="0" w:space="0" w:color="auto"/>
      </w:divBdr>
      <w:divsChild>
        <w:div w:id="607394463">
          <w:marLeft w:val="0"/>
          <w:marRight w:val="0"/>
          <w:marTop w:val="0"/>
          <w:marBottom w:val="0"/>
          <w:divBdr>
            <w:top w:val="none" w:sz="0" w:space="0" w:color="auto"/>
            <w:left w:val="none" w:sz="0" w:space="0" w:color="auto"/>
            <w:bottom w:val="none" w:sz="0" w:space="0" w:color="auto"/>
            <w:right w:val="none" w:sz="0" w:space="0" w:color="auto"/>
          </w:divBdr>
        </w:div>
      </w:divsChild>
    </w:div>
    <w:div w:id="1535075577">
      <w:bodyDiv w:val="1"/>
      <w:marLeft w:val="0"/>
      <w:marRight w:val="0"/>
      <w:marTop w:val="0"/>
      <w:marBottom w:val="0"/>
      <w:divBdr>
        <w:top w:val="none" w:sz="0" w:space="0" w:color="auto"/>
        <w:left w:val="none" w:sz="0" w:space="0" w:color="auto"/>
        <w:bottom w:val="none" w:sz="0" w:space="0" w:color="auto"/>
        <w:right w:val="none" w:sz="0" w:space="0" w:color="auto"/>
      </w:divBdr>
      <w:divsChild>
        <w:div w:id="1764454520">
          <w:marLeft w:val="0"/>
          <w:marRight w:val="0"/>
          <w:marTop w:val="0"/>
          <w:marBottom w:val="0"/>
          <w:divBdr>
            <w:top w:val="none" w:sz="0" w:space="0" w:color="auto"/>
            <w:left w:val="none" w:sz="0" w:space="0" w:color="auto"/>
            <w:bottom w:val="none" w:sz="0" w:space="0" w:color="auto"/>
            <w:right w:val="none" w:sz="0" w:space="0" w:color="auto"/>
          </w:divBdr>
        </w:div>
      </w:divsChild>
    </w:div>
    <w:div w:id="1566800942">
      <w:bodyDiv w:val="1"/>
      <w:marLeft w:val="0"/>
      <w:marRight w:val="0"/>
      <w:marTop w:val="0"/>
      <w:marBottom w:val="0"/>
      <w:divBdr>
        <w:top w:val="none" w:sz="0" w:space="0" w:color="auto"/>
        <w:left w:val="none" w:sz="0" w:space="0" w:color="auto"/>
        <w:bottom w:val="none" w:sz="0" w:space="0" w:color="auto"/>
        <w:right w:val="none" w:sz="0" w:space="0" w:color="auto"/>
      </w:divBdr>
      <w:divsChild>
        <w:div w:id="377244122">
          <w:marLeft w:val="0"/>
          <w:marRight w:val="0"/>
          <w:marTop w:val="0"/>
          <w:marBottom w:val="0"/>
          <w:divBdr>
            <w:top w:val="none" w:sz="0" w:space="0" w:color="auto"/>
            <w:left w:val="none" w:sz="0" w:space="0" w:color="auto"/>
            <w:bottom w:val="none" w:sz="0" w:space="0" w:color="auto"/>
            <w:right w:val="none" w:sz="0" w:space="0" w:color="auto"/>
          </w:divBdr>
          <w:divsChild>
            <w:div w:id="12800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852320">
      <w:bodyDiv w:val="1"/>
      <w:marLeft w:val="0"/>
      <w:marRight w:val="0"/>
      <w:marTop w:val="0"/>
      <w:marBottom w:val="0"/>
      <w:divBdr>
        <w:top w:val="none" w:sz="0" w:space="0" w:color="auto"/>
        <w:left w:val="none" w:sz="0" w:space="0" w:color="auto"/>
        <w:bottom w:val="none" w:sz="0" w:space="0" w:color="auto"/>
        <w:right w:val="none" w:sz="0" w:space="0" w:color="auto"/>
      </w:divBdr>
    </w:div>
    <w:div w:id="1595162498">
      <w:bodyDiv w:val="1"/>
      <w:marLeft w:val="0"/>
      <w:marRight w:val="0"/>
      <w:marTop w:val="0"/>
      <w:marBottom w:val="0"/>
      <w:divBdr>
        <w:top w:val="none" w:sz="0" w:space="0" w:color="auto"/>
        <w:left w:val="none" w:sz="0" w:space="0" w:color="auto"/>
        <w:bottom w:val="none" w:sz="0" w:space="0" w:color="auto"/>
        <w:right w:val="none" w:sz="0" w:space="0" w:color="auto"/>
      </w:divBdr>
      <w:divsChild>
        <w:div w:id="705562997">
          <w:marLeft w:val="0"/>
          <w:marRight w:val="0"/>
          <w:marTop w:val="0"/>
          <w:marBottom w:val="0"/>
          <w:divBdr>
            <w:top w:val="none" w:sz="0" w:space="0" w:color="auto"/>
            <w:left w:val="none" w:sz="0" w:space="0" w:color="auto"/>
            <w:bottom w:val="none" w:sz="0" w:space="0" w:color="auto"/>
            <w:right w:val="none" w:sz="0" w:space="0" w:color="auto"/>
          </w:divBdr>
        </w:div>
      </w:divsChild>
    </w:div>
    <w:div w:id="1635599371">
      <w:bodyDiv w:val="1"/>
      <w:marLeft w:val="0"/>
      <w:marRight w:val="0"/>
      <w:marTop w:val="0"/>
      <w:marBottom w:val="0"/>
      <w:divBdr>
        <w:top w:val="none" w:sz="0" w:space="0" w:color="auto"/>
        <w:left w:val="none" w:sz="0" w:space="0" w:color="auto"/>
        <w:bottom w:val="none" w:sz="0" w:space="0" w:color="auto"/>
        <w:right w:val="none" w:sz="0" w:space="0" w:color="auto"/>
      </w:divBdr>
      <w:divsChild>
        <w:div w:id="1131360241">
          <w:marLeft w:val="0"/>
          <w:marRight w:val="0"/>
          <w:marTop w:val="0"/>
          <w:marBottom w:val="0"/>
          <w:divBdr>
            <w:top w:val="none" w:sz="0" w:space="0" w:color="auto"/>
            <w:left w:val="none" w:sz="0" w:space="0" w:color="auto"/>
            <w:bottom w:val="none" w:sz="0" w:space="0" w:color="auto"/>
            <w:right w:val="none" w:sz="0" w:space="0" w:color="auto"/>
          </w:divBdr>
          <w:divsChild>
            <w:div w:id="2039503997">
              <w:marLeft w:val="0"/>
              <w:marRight w:val="0"/>
              <w:marTop w:val="0"/>
              <w:marBottom w:val="0"/>
              <w:divBdr>
                <w:top w:val="none" w:sz="0" w:space="0" w:color="auto"/>
                <w:left w:val="none" w:sz="0" w:space="0" w:color="auto"/>
                <w:bottom w:val="none" w:sz="0" w:space="0" w:color="auto"/>
                <w:right w:val="none" w:sz="0" w:space="0" w:color="auto"/>
              </w:divBdr>
            </w:div>
          </w:divsChild>
        </w:div>
        <w:div w:id="1342707352">
          <w:marLeft w:val="0"/>
          <w:marRight w:val="0"/>
          <w:marTop w:val="0"/>
          <w:marBottom w:val="0"/>
          <w:divBdr>
            <w:top w:val="none" w:sz="0" w:space="0" w:color="auto"/>
            <w:left w:val="none" w:sz="0" w:space="0" w:color="auto"/>
            <w:bottom w:val="none" w:sz="0" w:space="0" w:color="auto"/>
            <w:right w:val="none" w:sz="0" w:space="0" w:color="auto"/>
          </w:divBdr>
          <w:divsChild>
            <w:div w:id="103785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050163">
      <w:bodyDiv w:val="1"/>
      <w:marLeft w:val="0"/>
      <w:marRight w:val="0"/>
      <w:marTop w:val="0"/>
      <w:marBottom w:val="0"/>
      <w:divBdr>
        <w:top w:val="none" w:sz="0" w:space="0" w:color="auto"/>
        <w:left w:val="none" w:sz="0" w:space="0" w:color="auto"/>
        <w:bottom w:val="none" w:sz="0" w:space="0" w:color="auto"/>
        <w:right w:val="none" w:sz="0" w:space="0" w:color="auto"/>
      </w:divBdr>
      <w:divsChild>
        <w:div w:id="408776050">
          <w:marLeft w:val="0"/>
          <w:marRight w:val="0"/>
          <w:marTop w:val="0"/>
          <w:marBottom w:val="0"/>
          <w:divBdr>
            <w:top w:val="none" w:sz="0" w:space="0" w:color="auto"/>
            <w:left w:val="none" w:sz="0" w:space="0" w:color="auto"/>
            <w:bottom w:val="none" w:sz="0" w:space="0" w:color="auto"/>
            <w:right w:val="none" w:sz="0" w:space="0" w:color="auto"/>
          </w:divBdr>
        </w:div>
      </w:divsChild>
    </w:div>
    <w:div w:id="1654140372">
      <w:bodyDiv w:val="1"/>
      <w:marLeft w:val="0"/>
      <w:marRight w:val="0"/>
      <w:marTop w:val="0"/>
      <w:marBottom w:val="0"/>
      <w:divBdr>
        <w:top w:val="none" w:sz="0" w:space="0" w:color="auto"/>
        <w:left w:val="none" w:sz="0" w:space="0" w:color="auto"/>
        <w:bottom w:val="none" w:sz="0" w:space="0" w:color="auto"/>
        <w:right w:val="none" w:sz="0" w:space="0" w:color="auto"/>
      </w:divBdr>
    </w:div>
    <w:div w:id="1662853400">
      <w:bodyDiv w:val="1"/>
      <w:marLeft w:val="0"/>
      <w:marRight w:val="0"/>
      <w:marTop w:val="0"/>
      <w:marBottom w:val="0"/>
      <w:divBdr>
        <w:top w:val="none" w:sz="0" w:space="0" w:color="auto"/>
        <w:left w:val="none" w:sz="0" w:space="0" w:color="auto"/>
        <w:bottom w:val="none" w:sz="0" w:space="0" w:color="auto"/>
        <w:right w:val="none" w:sz="0" w:space="0" w:color="auto"/>
      </w:divBdr>
    </w:div>
    <w:div w:id="1673487283">
      <w:bodyDiv w:val="1"/>
      <w:marLeft w:val="0"/>
      <w:marRight w:val="0"/>
      <w:marTop w:val="0"/>
      <w:marBottom w:val="0"/>
      <w:divBdr>
        <w:top w:val="none" w:sz="0" w:space="0" w:color="auto"/>
        <w:left w:val="none" w:sz="0" w:space="0" w:color="auto"/>
        <w:bottom w:val="none" w:sz="0" w:space="0" w:color="auto"/>
        <w:right w:val="none" w:sz="0" w:space="0" w:color="auto"/>
      </w:divBdr>
      <w:divsChild>
        <w:div w:id="1058284886">
          <w:marLeft w:val="0"/>
          <w:marRight w:val="0"/>
          <w:marTop w:val="0"/>
          <w:marBottom w:val="0"/>
          <w:divBdr>
            <w:top w:val="none" w:sz="0" w:space="0" w:color="auto"/>
            <w:left w:val="none" w:sz="0" w:space="0" w:color="auto"/>
            <w:bottom w:val="none" w:sz="0" w:space="0" w:color="auto"/>
            <w:right w:val="none" w:sz="0" w:space="0" w:color="auto"/>
          </w:divBdr>
        </w:div>
      </w:divsChild>
    </w:div>
    <w:div w:id="1697851397">
      <w:bodyDiv w:val="1"/>
      <w:marLeft w:val="0"/>
      <w:marRight w:val="0"/>
      <w:marTop w:val="0"/>
      <w:marBottom w:val="0"/>
      <w:divBdr>
        <w:top w:val="none" w:sz="0" w:space="0" w:color="auto"/>
        <w:left w:val="none" w:sz="0" w:space="0" w:color="auto"/>
        <w:bottom w:val="none" w:sz="0" w:space="0" w:color="auto"/>
        <w:right w:val="none" w:sz="0" w:space="0" w:color="auto"/>
      </w:divBdr>
      <w:divsChild>
        <w:div w:id="1653942874">
          <w:marLeft w:val="0"/>
          <w:marRight w:val="0"/>
          <w:marTop w:val="0"/>
          <w:marBottom w:val="0"/>
          <w:divBdr>
            <w:top w:val="none" w:sz="0" w:space="0" w:color="auto"/>
            <w:left w:val="none" w:sz="0" w:space="0" w:color="auto"/>
            <w:bottom w:val="none" w:sz="0" w:space="0" w:color="auto"/>
            <w:right w:val="none" w:sz="0" w:space="0" w:color="auto"/>
          </w:divBdr>
        </w:div>
      </w:divsChild>
    </w:div>
    <w:div w:id="1700275681">
      <w:bodyDiv w:val="1"/>
      <w:marLeft w:val="0"/>
      <w:marRight w:val="0"/>
      <w:marTop w:val="0"/>
      <w:marBottom w:val="0"/>
      <w:divBdr>
        <w:top w:val="none" w:sz="0" w:space="0" w:color="auto"/>
        <w:left w:val="none" w:sz="0" w:space="0" w:color="auto"/>
        <w:bottom w:val="none" w:sz="0" w:space="0" w:color="auto"/>
        <w:right w:val="none" w:sz="0" w:space="0" w:color="auto"/>
      </w:divBdr>
      <w:divsChild>
        <w:div w:id="718018341">
          <w:marLeft w:val="0"/>
          <w:marRight w:val="0"/>
          <w:marTop w:val="0"/>
          <w:marBottom w:val="0"/>
          <w:divBdr>
            <w:top w:val="none" w:sz="0" w:space="0" w:color="auto"/>
            <w:left w:val="none" w:sz="0" w:space="0" w:color="auto"/>
            <w:bottom w:val="none" w:sz="0" w:space="0" w:color="auto"/>
            <w:right w:val="none" w:sz="0" w:space="0" w:color="auto"/>
          </w:divBdr>
          <w:divsChild>
            <w:div w:id="96176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621153">
      <w:bodyDiv w:val="1"/>
      <w:marLeft w:val="0"/>
      <w:marRight w:val="0"/>
      <w:marTop w:val="0"/>
      <w:marBottom w:val="0"/>
      <w:divBdr>
        <w:top w:val="none" w:sz="0" w:space="0" w:color="auto"/>
        <w:left w:val="none" w:sz="0" w:space="0" w:color="auto"/>
        <w:bottom w:val="none" w:sz="0" w:space="0" w:color="auto"/>
        <w:right w:val="none" w:sz="0" w:space="0" w:color="auto"/>
      </w:divBdr>
      <w:divsChild>
        <w:div w:id="601494746">
          <w:marLeft w:val="0"/>
          <w:marRight w:val="0"/>
          <w:marTop w:val="0"/>
          <w:marBottom w:val="0"/>
          <w:divBdr>
            <w:top w:val="none" w:sz="0" w:space="0" w:color="auto"/>
            <w:left w:val="none" w:sz="0" w:space="0" w:color="auto"/>
            <w:bottom w:val="none" w:sz="0" w:space="0" w:color="auto"/>
            <w:right w:val="none" w:sz="0" w:space="0" w:color="auto"/>
          </w:divBdr>
        </w:div>
      </w:divsChild>
    </w:div>
    <w:div w:id="2044330809">
      <w:bodyDiv w:val="1"/>
      <w:marLeft w:val="0"/>
      <w:marRight w:val="0"/>
      <w:marTop w:val="0"/>
      <w:marBottom w:val="0"/>
      <w:divBdr>
        <w:top w:val="none" w:sz="0" w:space="0" w:color="auto"/>
        <w:left w:val="none" w:sz="0" w:space="0" w:color="auto"/>
        <w:bottom w:val="none" w:sz="0" w:space="0" w:color="auto"/>
        <w:right w:val="none" w:sz="0" w:space="0" w:color="auto"/>
      </w:divBdr>
      <w:divsChild>
        <w:div w:id="1187787773">
          <w:marLeft w:val="0"/>
          <w:marRight w:val="0"/>
          <w:marTop w:val="0"/>
          <w:marBottom w:val="0"/>
          <w:divBdr>
            <w:top w:val="none" w:sz="0" w:space="0" w:color="auto"/>
            <w:left w:val="none" w:sz="0" w:space="0" w:color="auto"/>
            <w:bottom w:val="none" w:sz="0" w:space="0" w:color="auto"/>
            <w:right w:val="none" w:sz="0" w:space="0" w:color="auto"/>
          </w:divBdr>
        </w:div>
      </w:divsChild>
    </w:div>
    <w:div w:id="2081173579">
      <w:bodyDiv w:val="1"/>
      <w:marLeft w:val="0"/>
      <w:marRight w:val="0"/>
      <w:marTop w:val="0"/>
      <w:marBottom w:val="0"/>
      <w:divBdr>
        <w:top w:val="none" w:sz="0" w:space="0" w:color="auto"/>
        <w:left w:val="none" w:sz="0" w:space="0" w:color="auto"/>
        <w:bottom w:val="none" w:sz="0" w:space="0" w:color="auto"/>
        <w:right w:val="none" w:sz="0" w:space="0" w:color="auto"/>
      </w:divBdr>
      <w:divsChild>
        <w:div w:id="1319074804">
          <w:marLeft w:val="0"/>
          <w:marRight w:val="0"/>
          <w:marTop w:val="0"/>
          <w:marBottom w:val="0"/>
          <w:divBdr>
            <w:top w:val="none" w:sz="0" w:space="0" w:color="auto"/>
            <w:left w:val="none" w:sz="0" w:space="0" w:color="auto"/>
            <w:bottom w:val="none" w:sz="0" w:space="0" w:color="auto"/>
            <w:right w:val="none" w:sz="0" w:space="0" w:color="auto"/>
          </w:divBdr>
        </w:div>
      </w:divsChild>
    </w:div>
    <w:div w:id="2119912319">
      <w:bodyDiv w:val="1"/>
      <w:marLeft w:val="0"/>
      <w:marRight w:val="0"/>
      <w:marTop w:val="0"/>
      <w:marBottom w:val="0"/>
      <w:divBdr>
        <w:top w:val="none" w:sz="0" w:space="0" w:color="auto"/>
        <w:left w:val="none" w:sz="0" w:space="0" w:color="auto"/>
        <w:bottom w:val="none" w:sz="0" w:space="0" w:color="auto"/>
        <w:right w:val="none" w:sz="0" w:space="0" w:color="auto"/>
      </w:divBdr>
      <w:divsChild>
        <w:div w:id="1946694186">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1474</TotalTime>
  <Pages>40</Pages>
  <Words>12756</Words>
  <Characters>70288</Characters>
  <Application>Microsoft Office Word</Application>
  <DocSecurity>0</DocSecurity>
  <Lines>1802</Lines>
  <Paragraphs>1660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81384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G. Wood</dc:creator>
  <cp:keywords/>
  <dc:description>generated by python-docx</dc:description>
  <cp:lastModifiedBy>Mr G. Wood</cp:lastModifiedBy>
  <cp:revision>580</cp:revision>
  <dcterms:created xsi:type="dcterms:W3CDTF">2026-04-15T11:33:00Z</dcterms:created>
  <dcterms:modified xsi:type="dcterms:W3CDTF">2026-06-29T10:22:00Z</dcterms:modified>
  <cp:category/>
</cp:coreProperties>
</file>